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1" w:rightFromText="141" w:vertAnchor="page" w:horzAnchor="margin" w:tblpXSpec="center" w:tblpY="1078"/>
        <w:tblW w:w="0" w:type="auto"/>
        <w:shd w:val="clear" w:color="auto" w:fill="8A8A8A" w:themeFill="accent6"/>
        <w:tblLook w:val="0600" w:firstRow="0" w:lastRow="0" w:firstColumn="0" w:lastColumn="0" w:noHBand="1" w:noVBand="1"/>
      </w:tblPr>
      <w:tblGrid>
        <w:gridCol w:w="6930"/>
        <w:gridCol w:w="2060"/>
      </w:tblGrid>
      <w:tr w:rsidR="00E3286D" w:rsidRPr="00E47890" w14:paraId="04161CF7" w14:textId="77777777" w:rsidTr="00F8351B">
        <w:trPr>
          <w:trHeight w:val="1728"/>
        </w:trPr>
        <w:tc>
          <w:tcPr>
            <w:tcW w:w="6930" w:type="dxa"/>
            <w:shd w:val="clear" w:color="auto" w:fill="auto"/>
            <w:vAlign w:val="center"/>
          </w:tcPr>
          <w:p w14:paraId="2E0D9925" w14:textId="47893B8B" w:rsidR="00E3286D" w:rsidRPr="00E47890" w:rsidRDefault="00A66385" w:rsidP="00437BB4">
            <w:pPr>
              <w:pStyle w:val="Titre"/>
              <w:rPr>
                <w:lang w:val="en-US"/>
              </w:rPr>
            </w:pPr>
            <w:r w:rsidRPr="00E47890">
              <w:rPr>
                <w:color w:val="FFFFFF" w:themeColor="background1"/>
                <w:sz w:val="32"/>
                <w:szCs w:val="32"/>
                <w:lang w:val="en-US"/>
              </w:rPr>
              <w:t>Compliance Questionnaire: Analysis of CSO</w:t>
            </w:r>
            <w:r w:rsidR="00E7103D">
              <w:rPr>
                <w:color w:val="FFFFFF" w:themeColor="background1"/>
                <w:sz w:val="32"/>
                <w:szCs w:val="32"/>
                <w:lang w:val="en-US"/>
              </w:rPr>
              <w:t xml:space="preserve"> / Foundation C</w:t>
            </w:r>
            <w:r w:rsidR="00E7103D" w:rsidRPr="00E47890">
              <w:rPr>
                <w:color w:val="FFFFFF" w:themeColor="background1"/>
                <w:sz w:val="32"/>
                <w:szCs w:val="32"/>
                <w:lang w:val="en-US"/>
              </w:rPr>
              <w:t>ounterpart</w:t>
            </w:r>
            <w:r w:rsidR="00E7103D">
              <w:rPr>
                <w:color w:val="FFFFFF" w:themeColor="background1"/>
                <w:sz w:val="32"/>
                <w:szCs w:val="32"/>
                <w:lang w:val="en-US"/>
              </w:rPr>
              <w:t>y</w:t>
            </w:r>
            <w:r w:rsidR="00E7103D" w:rsidRPr="00E47890">
              <w:rPr>
                <w:color w:val="FFFFFF" w:themeColor="background1"/>
                <w:sz w:val="32"/>
                <w:szCs w:val="32"/>
                <w:lang w:val="en-US"/>
              </w:rPr>
              <w:t xml:space="preserve"> </w:t>
            </w:r>
            <w:r w:rsidR="00B6605C">
              <w:rPr>
                <w:color w:val="FFFFFF" w:themeColor="background1"/>
                <w:sz w:val="32"/>
                <w:szCs w:val="32"/>
                <w:lang w:val="en-US"/>
              </w:rPr>
              <w:t>Procedural Device</w:t>
            </w:r>
          </w:p>
        </w:tc>
        <w:tc>
          <w:tcPr>
            <w:tcW w:w="2060" w:type="dxa"/>
            <w:shd w:val="clear" w:color="auto" w:fill="auto"/>
            <w:vAlign w:val="center"/>
          </w:tcPr>
          <w:p w14:paraId="5AB8F183" w14:textId="77777777" w:rsidR="00E3286D" w:rsidRPr="00E47890" w:rsidRDefault="00A66385" w:rsidP="00F8351B">
            <w:pPr>
              <w:spacing w:after="0"/>
              <w:jc w:val="right"/>
              <w:rPr>
                <w:lang w:val="en-US"/>
              </w:rPr>
            </w:pPr>
            <w:r w:rsidRPr="00E47890">
              <w:rPr>
                <w:noProof/>
                <w:lang w:eastAsia="fr-FR"/>
              </w:rPr>
              <w:drawing>
                <wp:inline distT="0" distB="0" distL="0" distR="0" wp14:anchorId="0465E2AE" wp14:editId="53B5D1B3">
                  <wp:extent cx="1103811" cy="642575"/>
                  <wp:effectExtent l="0" t="0" r="0" b="0"/>
                  <wp:docPr id="2" name="Image 2"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5F61D232" w14:textId="77777777" w:rsidR="00E3286D" w:rsidRPr="00E47890" w:rsidRDefault="00E3286D" w:rsidP="001B693F">
      <w:pPr>
        <w:spacing w:after="120" w:line="240" w:lineRule="auto"/>
        <w:rPr>
          <w:sz w:val="16"/>
          <w:lang w:val="en-US"/>
        </w:rPr>
      </w:pPr>
    </w:p>
    <w:p w14:paraId="0E18E1A9" w14:textId="77777777" w:rsidR="00B95D72" w:rsidRDefault="00B95D72" w:rsidP="001B693F">
      <w:pPr>
        <w:pStyle w:val="Titre1"/>
        <w:spacing w:before="0" w:after="120" w:line="240" w:lineRule="auto"/>
        <w:rPr>
          <w:bCs/>
          <w:lang w:val="en-US"/>
        </w:rPr>
      </w:pPr>
    </w:p>
    <w:p w14:paraId="38D8BF97" w14:textId="76F8E6AD" w:rsidR="00B95D72" w:rsidRDefault="00B95D72" w:rsidP="001B693F">
      <w:pPr>
        <w:pStyle w:val="Titre1"/>
        <w:spacing w:before="0" w:after="120" w:line="240" w:lineRule="auto"/>
        <w:rPr>
          <w:bCs/>
          <w:lang w:val="en-US"/>
        </w:rPr>
      </w:pPr>
    </w:p>
    <w:p w14:paraId="45B6695E" w14:textId="54C844E9" w:rsidR="00B95D72" w:rsidRDefault="00B95D72" w:rsidP="00B95D72">
      <w:pPr>
        <w:rPr>
          <w:lang w:val="en-US"/>
        </w:rPr>
      </w:pPr>
    </w:p>
    <w:p w14:paraId="22086F6B" w14:textId="77777777" w:rsidR="00B95D72" w:rsidRPr="00B95D72" w:rsidRDefault="00B95D72" w:rsidP="00B95D72">
      <w:pPr>
        <w:rPr>
          <w:lang w:val="en-US"/>
        </w:rPr>
      </w:pPr>
    </w:p>
    <w:p w14:paraId="522E1FF1" w14:textId="77777777" w:rsidR="00142FDC" w:rsidRDefault="00142FDC" w:rsidP="001B693F">
      <w:pPr>
        <w:pStyle w:val="Titre1"/>
        <w:spacing w:before="0" w:after="120" w:line="240" w:lineRule="auto"/>
        <w:rPr>
          <w:bCs/>
          <w:lang w:val="en-US"/>
        </w:rPr>
      </w:pPr>
    </w:p>
    <w:p w14:paraId="46C9B748" w14:textId="29EBB291" w:rsidR="00E3286D" w:rsidRPr="00E47890" w:rsidRDefault="00A66385" w:rsidP="001B693F">
      <w:pPr>
        <w:pStyle w:val="Titre1"/>
        <w:spacing w:before="0" w:after="120" w:line="240" w:lineRule="auto"/>
        <w:rPr>
          <w:lang w:val="en-US"/>
        </w:rPr>
      </w:pPr>
      <w:r w:rsidRPr="00E47890">
        <w:rPr>
          <w:bCs/>
          <w:lang w:val="en-US"/>
        </w:rPr>
        <w:t>Preamble:</w:t>
      </w:r>
    </w:p>
    <w:p w14:paraId="43892D4F" w14:textId="4D58F953" w:rsidR="00A66385" w:rsidRPr="00E47890" w:rsidRDefault="00A66385" w:rsidP="00A66385">
      <w:pPr>
        <w:spacing w:after="0"/>
        <w:jc w:val="both"/>
        <w:rPr>
          <w:i/>
          <w:sz w:val="20"/>
          <w:szCs w:val="20"/>
          <w:lang w:val="en-US"/>
        </w:rPr>
      </w:pPr>
      <w:r w:rsidRPr="00E47890">
        <w:rPr>
          <w:i/>
          <w:iCs/>
          <w:sz w:val="20"/>
          <w:szCs w:val="20"/>
          <w:lang w:val="en-US"/>
        </w:rPr>
        <w:t xml:space="preserve">The </w:t>
      </w:r>
      <w:r w:rsidR="00630044">
        <w:rPr>
          <w:i/>
          <w:iCs/>
          <w:sz w:val="20"/>
          <w:szCs w:val="20"/>
          <w:lang w:val="en-US"/>
        </w:rPr>
        <w:t>purpose</w:t>
      </w:r>
      <w:r w:rsidRPr="00E47890">
        <w:rPr>
          <w:i/>
          <w:iCs/>
          <w:sz w:val="20"/>
          <w:szCs w:val="20"/>
          <w:lang w:val="en-US"/>
        </w:rPr>
        <w:t xml:space="preserve"> of this questionnaire is to enable AFD </w:t>
      </w:r>
      <w:r w:rsidR="00630044">
        <w:rPr>
          <w:i/>
          <w:iCs/>
          <w:sz w:val="20"/>
          <w:szCs w:val="20"/>
          <w:lang w:val="en-US"/>
        </w:rPr>
        <w:t>G</w:t>
      </w:r>
      <w:r w:rsidRPr="00E47890">
        <w:rPr>
          <w:i/>
          <w:iCs/>
          <w:sz w:val="20"/>
          <w:szCs w:val="20"/>
          <w:lang w:val="en-US"/>
        </w:rPr>
        <w:t xml:space="preserve">roup to assess the quality, completeness and </w:t>
      </w:r>
      <w:r w:rsidR="00630044">
        <w:rPr>
          <w:i/>
          <w:iCs/>
          <w:sz w:val="20"/>
          <w:szCs w:val="20"/>
          <w:lang w:val="en-US"/>
        </w:rPr>
        <w:t>maturity</w:t>
      </w:r>
      <w:r w:rsidRPr="00E47890">
        <w:rPr>
          <w:i/>
          <w:iCs/>
          <w:sz w:val="20"/>
          <w:szCs w:val="20"/>
          <w:lang w:val="en-US"/>
        </w:rPr>
        <w:t xml:space="preserve"> level of the system used to regulate the risk of non-compliance among </w:t>
      </w:r>
      <w:r w:rsidR="009A009F">
        <w:rPr>
          <w:i/>
          <w:iCs/>
          <w:sz w:val="20"/>
          <w:szCs w:val="20"/>
          <w:lang w:val="en-US"/>
        </w:rPr>
        <w:t>CSO</w:t>
      </w:r>
      <w:r w:rsidRPr="00E47890">
        <w:rPr>
          <w:i/>
          <w:iCs/>
          <w:sz w:val="20"/>
          <w:szCs w:val="20"/>
          <w:lang w:val="en-US"/>
        </w:rPr>
        <w:t xml:space="preserve"> counterpart</w:t>
      </w:r>
      <w:r w:rsidR="00630044">
        <w:rPr>
          <w:i/>
          <w:iCs/>
          <w:sz w:val="20"/>
          <w:szCs w:val="20"/>
          <w:lang w:val="en-US"/>
        </w:rPr>
        <w:t>ie</w:t>
      </w:r>
      <w:r w:rsidRPr="00E47890">
        <w:rPr>
          <w:i/>
          <w:iCs/>
          <w:sz w:val="20"/>
          <w:szCs w:val="20"/>
          <w:lang w:val="en-US"/>
        </w:rPr>
        <w:t xml:space="preserve">s, particularly concerning the risks of money laundering, financing of terrorism, prohibited activities (including fraud, corruption and diversion of aid) and sanctions regulation violations for the duration of the business relationship. This questionnaire is valid for three years. </w:t>
      </w:r>
    </w:p>
    <w:p w14:paraId="009BF59D" w14:textId="77777777" w:rsidR="00F87558" w:rsidRPr="00E47890" w:rsidRDefault="00F87558" w:rsidP="001B569A">
      <w:pPr>
        <w:spacing w:after="120" w:line="240" w:lineRule="auto"/>
        <w:rPr>
          <w:sz w:val="12"/>
          <w:lang w:val="en-US"/>
        </w:rPr>
      </w:pPr>
    </w:p>
    <w:p w14:paraId="7A2A2734" w14:textId="7C5FEBE5" w:rsidR="00A66385" w:rsidRPr="00E47890" w:rsidRDefault="00A66385" w:rsidP="00A66385">
      <w:pPr>
        <w:pStyle w:val="Titre1"/>
        <w:rPr>
          <w:bCs/>
          <w:lang w:val="en-US"/>
        </w:rPr>
      </w:pPr>
      <w:r w:rsidRPr="00E47890">
        <w:rPr>
          <w:bCs/>
          <w:lang w:val="en-US"/>
        </w:rPr>
        <w:t xml:space="preserve">1. </w:t>
      </w:r>
      <w:r w:rsidRPr="00E47890">
        <w:rPr>
          <w:bCs/>
          <w:sz w:val="28"/>
          <w:lang w:val="en-US"/>
        </w:rPr>
        <w:t xml:space="preserve">PRESENTATION OF </w:t>
      </w:r>
      <w:r w:rsidR="009A009F">
        <w:rPr>
          <w:bCs/>
          <w:sz w:val="28"/>
          <w:lang w:val="en-US"/>
        </w:rPr>
        <w:t>CSO</w:t>
      </w:r>
      <w:r w:rsidRPr="00E47890">
        <w:rPr>
          <w:bCs/>
          <w:sz w:val="28"/>
          <w:lang w:val="en-US"/>
        </w:rPr>
        <w:t xml:space="preserve">/FOUNDATION AND ITS </w:t>
      </w:r>
      <w:r w:rsidR="002D02F8">
        <w:rPr>
          <w:bCs/>
          <w:sz w:val="28"/>
          <w:lang w:val="en-US"/>
        </w:rPr>
        <w:t xml:space="preserve">GEOGRAPHIC </w:t>
      </w:r>
      <w:r w:rsidRPr="00E47890">
        <w:rPr>
          <w:bCs/>
          <w:sz w:val="28"/>
          <w:lang w:val="en-US"/>
        </w:rPr>
        <w:t>AREAS OF ACTIVITY</w:t>
      </w: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2688"/>
        <w:gridCol w:w="3047"/>
        <w:gridCol w:w="2765"/>
        <w:gridCol w:w="2244"/>
      </w:tblGrid>
      <w:tr w:rsidR="00A66385" w:rsidRPr="00343073" w14:paraId="0B26FD25" w14:textId="77777777" w:rsidTr="00AF1F6A">
        <w:trPr>
          <w:trHeight w:val="544"/>
        </w:trPr>
        <w:tc>
          <w:tcPr>
            <w:tcW w:w="2688" w:type="dxa"/>
            <w:vMerge w:val="restart"/>
          </w:tcPr>
          <w:p w14:paraId="3E2EE550" w14:textId="77777777" w:rsidR="00687CFB" w:rsidRPr="00E47890" w:rsidRDefault="00A66385" w:rsidP="00F7506E">
            <w:pPr>
              <w:pStyle w:val="tiquettes"/>
              <w:rPr>
                <w:b/>
                <w:lang w:val="en-US"/>
              </w:rPr>
            </w:pPr>
            <w:r w:rsidRPr="00E47890">
              <w:rPr>
                <w:b/>
                <w:bCs/>
                <w:lang w:val="en-US"/>
              </w:rPr>
              <w:t>Name and Corporate Object of the CSO/FOUNDATION:</w:t>
            </w:r>
          </w:p>
        </w:tc>
        <w:sdt>
          <w:sdtPr>
            <w:rPr>
              <w:sz w:val="20"/>
              <w:lang w:val="en-US"/>
            </w:rPr>
            <w:id w:val="995142855"/>
            <w:placeholder>
              <w:docPart w:val="DefaultPlaceholder_-1854013440"/>
            </w:placeholder>
            <w:showingPlcHdr/>
          </w:sdtPr>
          <w:sdtEndPr>
            <w:rPr>
              <w:sz w:val="22"/>
            </w:rPr>
          </w:sdtEndPr>
          <w:sdtContent>
            <w:tc>
              <w:tcPr>
                <w:tcW w:w="3047" w:type="dxa"/>
                <w:shd w:val="clear" w:color="auto" w:fill="FFFFFF" w:themeFill="background1"/>
              </w:tcPr>
              <w:p w14:paraId="281FF0FA" w14:textId="77777777" w:rsidR="00687CFB" w:rsidRPr="00E47890" w:rsidRDefault="00A66385" w:rsidP="00FD35A6">
                <w:pPr>
                  <w:rPr>
                    <w:lang w:val="en-US"/>
                  </w:rPr>
                </w:pPr>
                <w:r w:rsidRPr="00E47890">
                  <w:rPr>
                    <w:rStyle w:val="Textedelespacerserv"/>
                    <w:sz w:val="20"/>
                    <w:lang w:val="en-US"/>
                  </w:rPr>
                  <w:t>Click or tap here to enter text.</w:t>
                </w:r>
              </w:p>
            </w:tc>
          </w:sdtContent>
        </w:sdt>
        <w:tc>
          <w:tcPr>
            <w:tcW w:w="2765" w:type="dxa"/>
            <w:vMerge w:val="restart"/>
          </w:tcPr>
          <w:p w14:paraId="6C6C6229" w14:textId="5745694A" w:rsidR="00687CFB" w:rsidRPr="00E47890" w:rsidRDefault="00A66385" w:rsidP="00FD35A6">
            <w:pPr>
              <w:pStyle w:val="tiquettes"/>
              <w:rPr>
                <w:b/>
                <w:lang w:val="en-US"/>
              </w:rPr>
            </w:pPr>
            <w:r w:rsidRPr="00E47890">
              <w:rPr>
                <w:b/>
                <w:bCs/>
                <w:lang w:val="en-US"/>
              </w:rPr>
              <w:t xml:space="preserve">Date of </w:t>
            </w:r>
            <w:r w:rsidR="001E42E3">
              <w:rPr>
                <w:b/>
                <w:bCs/>
                <w:lang w:val="en-US"/>
              </w:rPr>
              <w:t>c</w:t>
            </w:r>
            <w:r w:rsidRPr="00E47890">
              <w:rPr>
                <w:b/>
                <w:bCs/>
                <w:lang w:val="en-US"/>
              </w:rPr>
              <w:t>reation:</w:t>
            </w:r>
          </w:p>
        </w:tc>
        <w:sdt>
          <w:sdtPr>
            <w:rPr>
              <w:sz w:val="20"/>
              <w:lang w:val="en-US"/>
            </w:rPr>
            <w:id w:val="-953711517"/>
            <w:placeholder>
              <w:docPart w:val="DefaultPlaceholder_-1854013438"/>
            </w:placeholder>
            <w:showingPlcHdr/>
            <w:date w:fullDate="2023-10-11T00:00:00Z">
              <w:dateFormat w:val="dd/MM/yyyy"/>
              <w:lid w:val="fr-FR"/>
              <w:storeMappedDataAs w:val="dateTime"/>
              <w:calendar w:val="gregorian"/>
            </w:date>
          </w:sdtPr>
          <w:sdtEndPr>
            <w:rPr>
              <w:sz w:val="22"/>
            </w:rPr>
          </w:sdtEndPr>
          <w:sdtContent>
            <w:tc>
              <w:tcPr>
                <w:tcW w:w="2244" w:type="dxa"/>
                <w:vMerge w:val="restart"/>
                <w:shd w:val="clear" w:color="auto" w:fill="FFFFFF" w:themeFill="background1"/>
              </w:tcPr>
              <w:p w14:paraId="14FEB9B4" w14:textId="77777777" w:rsidR="00687CFB" w:rsidRPr="00E47890" w:rsidRDefault="00A66385" w:rsidP="00FD35A6">
                <w:pPr>
                  <w:rPr>
                    <w:lang w:val="en-US"/>
                  </w:rPr>
                </w:pPr>
                <w:r w:rsidRPr="00E47890">
                  <w:rPr>
                    <w:rStyle w:val="Textedelespacerserv"/>
                    <w:sz w:val="20"/>
                    <w:lang w:val="en-US"/>
                  </w:rPr>
                  <w:t>Click or tap here to enter a date.</w:t>
                </w:r>
              </w:p>
            </w:tc>
          </w:sdtContent>
        </w:sdt>
      </w:tr>
      <w:tr w:rsidR="00A66385" w:rsidRPr="00343073" w14:paraId="00CE833D" w14:textId="77777777" w:rsidTr="001B569A">
        <w:trPr>
          <w:trHeight w:val="116"/>
        </w:trPr>
        <w:tc>
          <w:tcPr>
            <w:tcW w:w="2688" w:type="dxa"/>
            <w:vMerge/>
          </w:tcPr>
          <w:p w14:paraId="71CA243E" w14:textId="77777777" w:rsidR="00687CFB" w:rsidRPr="00E47890" w:rsidRDefault="00687CFB" w:rsidP="00FD35A6">
            <w:pPr>
              <w:pStyle w:val="tiquettes"/>
              <w:rPr>
                <w:lang w:val="en-US"/>
              </w:rPr>
            </w:pPr>
          </w:p>
        </w:tc>
        <w:tc>
          <w:tcPr>
            <w:tcW w:w="3047" w:type="dxa"/>
          </w:tcPr>
          <w:p w14:paraId="72DD5A61" w14:textId="77777777" w:rsidR="00687CFB" w:rsidRPr="00E47890" w:rsidRDefault="00687CFB" w:rsidP="00FD35A6">
            <w:pPr>
              <w:rPr>
                <w:lang w:val="en-US"/>
              </w:rPr>
            </w:pPr>
          </w:p>
        </w:tc>
        <w:tc>
          <w:tcPr>
            <w:tcW w:w="2765" w:type="dxa"/>
            <w:vMerge/>
          </w:tcPr>
          <w:p w14:paraId="30E11ED2" w14:textId="77777777" w:rsidR="00687CFB" w:rsidRPr="00E47890" w:rsidRDefault="00687CFB" w:rsidP="00FD35A6">
            <w:pPr>
              <w:pStyle w:val="tiquettes"/>
              <w:rPr>
                <w:lang w:val="en-US"/>
              </w:rPr>
            </w:pPr>
          </w:p>
        </w:tc>
        <w:tc>
          <w:tcPr>
            <w:tcW w:w="2244" w:type="dxa"/>
            <w:vMerge/>
            <w:shd w:val="clear" w:color="auto" w:fill="FFFFFF" w:themeFill="background1"/>
          </w:tcPr>
          <w:p w14:paraId="47682133" w14:textId="77777777" w:rsidR="00687CFB" w:rsidRPr="00E47890" w:rsidRDefault="00687CFB" w:rsidP="00FD35A6">
            <w:pPr>
              <w:rPr>
                <w:lang w:val="en-US"/>
              </w:rPr>
            </w:pPr>
          </w:p>
        </w:tc>
      </w:tr>
      <w:tr w:rsidR="00A66385" w:rsidRPr="00343073" w14:paraId="22D169B0" w14:textId="77777777" w:rsidTr="001B569A">
        <w:trPr>
          <w:trHeight w:val="662"/>
        </w:trPr>
        <w:tc>
          <w:tcPr>
            <w:tcW w:w="2688" w:type="dxa"/>
          </w:tcPr>
          <w:p w14:paraId="0D8D693F" w14:textId="77777777" w:rsidR="00FD35A6" w:rsidRPr="00E47890" w:rsidRDefault="00A66385" w:rsidP="00FD35A6">
            <w:pPr>
              <w:pStyle w:val="tiquettes"/>
              <w:rPr>
                <w:b/>
                <w:lang w:val="en-US"/>
              </w:rPr>
            </w:pPr>
            <w:r w:rsidRPr="00E47890">
              <w:rPr>
                <w:b/>
                <w:bCs/>
                <w:lang w:val="en-US"/>
              </w:rPr>
              <w:t>Number of employees:</w:t>
            </w:r>
          </w:p>
          <w:p w14:paraId="050B3E34" w14:textId="77777777" w:rsidR="000D0038" w:rsidRPr="00E47890" w:rsidRDefault="000D0038" w:rsidP="00FD35A6">
            <w:pPr>
              <w:pStyle w:val="tiquettes"/>
              <w:rPr>
                <w:b/>
                <w:lang w:val="en-US"/>
              </w:rPr>
            </w:pPr>
          </w:p>
          <w:p w14:paraId="1B5E053B" w14:textId="77777777" w:rsidR="000D0038" w:rsidRPr="00E47890" w:rsidRDefault="000D0038" w:rsidP="00FD35A6">
            <w:pPr>
              <w:pStyle w:val="tiquettes"/>
              <w:rPr>
                <w:b/>
                <w:lang w:val="en-US"/>
              </w:rPr>
            </w:pPr>
          </w:p>
        </w:tc>
        <w:tc>
          <w:tcPr>
            <w:tcW w:w="3047" w:type="dxa"/>
            <w:shd w:val="clear" w:color="auto" w:fill="FFFFFF" w:themeFill="background1"/>
          </w:tcPr>
          <w:p w14:paraId="00FB6A56" w14:textId="77777777" w:rsidR="00FD35A6" w:rsidRPr="00E47890" w:rsidRDefault="00FD35A6" w:rsidP="00FD35A6">
            <w:pPr>
              <w:rPr>
                <w:sz w:val="20"/>
                <w:lang w:val="en-US"/>
              </w:rPr>
            </w:pPr>
          </w:p>
        </w:tc>
        <w:tc>
          <w:tcPr>
            <w:tcW w:w="2765" w:type="dxa"/>
          </w:tcPr>
          <w:p w14:paraId="482B226C" w14:textId="200D7324" w:rsidR="00FD35A6" w:rsidRPr="00E47890" w:rsidRDefault="00A66385" w:rsidP="00FD35A6">
            <w:pPr>
              <w:pStyle w:val="tiquettes"/>
              <w:rPr>
                <w:b/>
                <w:lang w:val="en-US"/>
              </w:rPr>
            </w:pPr>
            <w:r w:rsidRPr="00E47890">
              <w:rPr>
                <w:b/>
                <w:bCs/>
                <w:lang w:val="en-US"/>
              </w:rPr>
              <w:t xml:space="preserve">Main </w:t>
            </w:r>
            <w:r w:rsidR="002D02F8">
              <w:rPr>
                <w:b/>
                <w:bCs/>
                <w:lang w:val="en-US"/>
              </w:rPr>
              <w:t xml:space="preserve">geographic </w:t>
            </w:r>
            <w:r w:rsidRPr="00E47890">
              <w:rPr>
                <w:b/>
                <w:bCs/>
                <w:lang w:val="en-US"/>
              </w:rPr>
              <w:t>areas of activity:</w:t>
            </w:r>
          </w:p>
        </w:tc>
        <w:sdt>
          <w:sdtPr>
            <w:rPr>
              <w:lang w:val="en-US"/>
            </w:rPr>
            <w:id w:val="-1931498504"/>
            <w:placeholder>
              <w:docPart w:val="DefaultPlaceholder_-1854013440"/>
            </w:placeholder>
            <w:showingPlcHdr/>
          </w:sdtPr>
          <w:sdtEndPr/>
          <w:sdtContent>
            <w:tc>
              <w:tcPr>
                <w:tcW w:w="2244" w:type="dxa"/>
                <w:shd w:val="clear" w:color="auto" w:fill="FFFFFF" w:themeFill="background1"/>
              </w:tcPr>
              <w:p w14:paraId="39D45BC5" w14:textId="77777777" w:rsidR="00FD35A6" w:rsidRPr="00E47890" w:rsidRDefault="00A66385" w:rsidP="00A66385">
                <w:pPr>
                  <w:rPr>
                    <w:lang w:val="en-US"/>
                  </w:rPr>
                </w:pPr>
                <w:r w:rsidRPr="00E47890">
                  <w:rPr>
                    <w:rStyle w:val="Textedelespacerserv"/>
                    <w:sz w:val="18"/>
                    <w:lang w:val="en-US"/>
                  </w:rPr>
                  <w:t>Click or tap here to enter text.</w:t>
                </w:r>
              </w:p>
            </w:tc>
          </w:sdtContent>
        </w:sdt>
      </w:tr>
      <w:tr w:rsidR="00097323" w:rsidRPr="00343073" w14:paraId="3275E6DC" w14:textId="77777777" w:rsidTr="00097323">
        <w:trPr>
          <w:trHeight w:val="662"/>
        </w:trPr>
        <w:tc>
          <w:tcPr>
            <w:tcW w:w="268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6D04599" w14:textId="77777777" w:rsidR="00097323" w:rsidRPr="00E47890" w:rsidRDefault="00097323" w:rsidP="00097323">
            <w:pPr>
              <w:pStyle w:val="tiquettes"/>
              <w:rPr>
                <w:b/>
                <w:lang w:val="en-US"/>
              </w:rPr>
            </w:pPr>
            <w:r w:rsidRPr="00E47890">
              <w:rPr>
                <w:b/>
                <w:bCs/>
                <w:lang w:val="en-US"/>
              </w:rPr>
              <w:t>Place of registration:</w:t>
            </w:r>
          </w:p>
        </w:tc>
        <w:sdt>
          <w:sdtPr>
            <w:rPr>
              <w:lang w:val="en-US"/>
            </w:rPr>
            <w:id w:val="1835413100"/>
            <w:placeholder>
              <w:docPart w:val="E5120A95989340D9A917806293311064"/>
            </w:placeholder>
            <w:showingPlcHdr/>
          </w:sdtPr>
          <w:sdtEndPr/>
          <w:sdtContent>
            <w:tc>
              <w:tcPr>
                <w:tcW w:w="8056" w:type="dxa"/>
                <w:gridSpan w:val="3"/>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0F0AF56C" w14:textId="77777777" w:rsidR="00097323" w:rsidRPr="00E47890" w:rsidRDefault="00097323" w:rsidP="00097323">
                <w:pPr>
                  <w:rPr>
                    <w:lang w:val="en-US"/>
                  </w:rPr>
                </w:pPr>
                <w:r w:rsidRPr="00E47890">
                  <w:rPr>
                    <w:rStyle w:val="Textedelespacerserv"/>
                    <w:color w:val="auto"/>
                    <w:lang w:val="en-US"/>
                  </w:rPr>
                  <w:t>Click or tap here to enter text.</w:t>
                </w:r>
              </w:p>
            </w:tc>
          </w:sdtContent>
        </w:sdt>
      </w:tr>
    </w:tbl>
    <w:p w14:paraId="7026495B" w14:textId="77777777" w:rsidR="00097323" w:rsidRPr="00E47890" w:rsidRDefault="00097323" w:rsidP="001B569A">
      <w:pPr>
        <w:spacing w:after="120" w:line="240" w:lineRule="auto"/>
        <w:rPr>
          <w:sz w:val="16"/>
          <w:lang w:val="en-US"/>
        </w:rPr>
      </w:pPr>
    </w:p>
    <w:p w14:paraId="07D9142F" w14:textId="77777777" w:rsidR="00A66385" w:rsidRPr="00E47890" w:rsidRDefault="00A66385" w:rsidP="00A66385">
      <w:pPr>
        <w:pStyle w:val="Titre1"/>
        <w:rPr>
          <w:bCs/>
          <w:sz w:val="28"/>
          <w:lang w:val="en-US"/>
        </w:rPr>
      </w:pPr>
      <w:r w:rsidRPr="00E47890">
        <w:rPr>
          <w:bCs/>
          <w:sz w:val="28"/>
          <w:lang w:val="en-US"/>
        </w:rPr>
        <w:t xml:space="preserve">2. REPRESENTATION AND RELATIONS WITH PUBLIC OFFICIALS </w:t>
      </w:r>
    </w:p>
    <w:p w14:paraId="2DE806BF" w14:textId="1EC2A925" w:rsidR="001B569A" w:rsidRPr="00E47890" w:rsidRDefault="00630044" w:rsidP="00A66385">
      <w:pPr>
        <w:rPr>
          <w:sz w:val="18"/>
          <w:lang w:val="en-US"/>
        </w:rPr>
      </w:pPr>
      <w:r>
        <w:rPr>
          <w:i/>
          <w:iCs/>
          <w:noProof/>
          <w:color w:val="002060"/>
          <w:sz w:val="16"/>
          <w:lang w:eastAsia="fr-FR"/>
        </w:rPr>
        <mc:AlternateContent>
          <mc:Choice Requires="wps">
            <w:drawing>
              <wp:anchor distT="0" distB="0" distL="114300" distR="114300" simplePos="0" relativeHeight="251664384" behindDoc="1" locked="0" layoutInCell="1" allowOverlap="1" wp14:anchorId="013AAB7B" wp14:editId="763307E4">
                <wp:simplePos x="0" y="0"/>
                <wp:positionH relativeFrom="column">
                  <wp:posOffset>-137160</wp:posOffset>
                </wp:positionH>
                <wp:positionV relativeFrom="paragraph">
                  <wp:posOffset>171450</wp:posOffset>
                </wp:positionV>
                <wp:extent cx="6824980" cy="890270"/>
                <wp:effectExtent l="0" t="0" r="13970" b="24130"/>
                <wp:wrapNone/>
                <wp:docPr id="7" name="Rectangle avec coins arrondis en diagona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24980" cy="890270"/>
                        </a:xfrm>
                        <a:prstGeom prst="round2Diag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754A9CCB" id="Rectangle avec coins arrondis en diagonale 7" o:spid="_x0000_s1026" style="position:absolute;margin-left:-10.8pt;margin-top:13.5pt;width:537.4pt;height:70.1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824980,890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" path="m148381,l6824980,r,l6824980,741889v,81949,-66432,148381,-148381,148381l,890270r,l,148381c,66432,66432,,148381,xe" fillcolor="#c6d9f1 [671]" strokecolor="#b3a539 [1604]" strokeweight="1pt">
                <v:path arrowok="t" o:connecttype="custom" o:connectlocs="148381,0;6824980,0;6824980,0;6824980,741889;6676599,890270;0,890270;0,890270;0,148381;148381,0" o:connectangles="0,0,0,0,0,0,0,0,0"/>
              </v:shape>
            </w:pict>
          </mc:Fallback>
        </mc:AlternateContent>
      </w:r>
    </w:p>
    <w:p w14:paraId="3957A5A7" w14:textId="51F35F1A" w:rsidR="001B569A" w:rsidRPr="00E47890" w:rsidRDefault="00E47890" w:rsidP="009A009F">
      <w:pPr>
        <w:ind w:right="406"/>
        <w:jc w:val="both"/>
        <w:rPr>
          <w:lang w:val="en-US"/>
        </w:rPr>
      </w:pPr>
      <w:r w:rsidRPr="00E47890">
        <w:rPr>
          <w:i/>
          <w:iCs/>
          <w:color w:val="002060"/>
          <w:sz w:val="20"/>
          <w:lang w:val="en-US"/>
        </w:rPr>
        <w:t xml:space="preserve">The legal representative of a </w:t>
      </w:r>
      <w:r w:rsidRPr="00E47890">
        <w:rPr>
          <w:i/>
          <w:iCs/>
          <w:color w:val="002060"/>
          <w:sz w:val="20"/>
          <w:u w:val="single"/>
          <w:lang w:val="en-US"/>
        </w:rPr>
        <w:t>non-profit entity</w:t>
      </w:r>
      <w:r w:rsidRPr="00E47890">
        <w:rPr>
          <w:i/>
          <w:iCs/>
          <w:color w:val="002060"/>
          <w:sz w:val="20"/>
          <w:lang w:val="en-US"/>
        </w:rPr>
        <w:t xml:space="preserve"> is the person (or persons) authorized to act in the name and on behalf of the non-profit entity and to enter into obligations binding it.</w:t>
      </w:r>
      <w:r>
        <w:rPr>
          <w:i/>
          <w:iCs/>
          <w:color w:val="002060"/>
          <w:sz w:val="20"/>
          <w:lang w:val="en-US"/>
        </w:rPr>
        <w:t xml:space="preserve"> </w:t>
      </w:r>
      <w:r w:rsidRPr="00E47890">
        <w:rPr>
          <w:i/>
          <w:iCs/>
          <w:color w:val="002060"/>
          <w:sz w:val="20"/>
          <w:lang w:val="en-US"/>
        </w:rPr>
        <w:t xml:space="preserve">For a </w:t>
      </w:r>
      <w:r w:rsidRPr="00E47890">
        <w:rPr>
          <w:i/>
          <w:iCs/>
          <w:color w:val="002060"/>
          <w:sz w:val="20"/>
          <w:u w:val="single"/>
          <w:lang w:val="en-US"/>
        </w:rPr>
        <w:t>foundation</w:t>
      </w:r>
      <w:r w:rsidRPr="00E47890">
        <w:rPr>
          <w:i/>
          <w:iCs/>
          <w:color w:val="002060"/>
          <w:sz w:val="20"/>
          <w:lang w:val="en-US"/>
        </w:rPr>
        <w:t>, the president, general director and member(s) of the board of directors of the foundation must be considered its legal representatives (</w:t>
      </w:r>
      <w:r w:rsidR="00630044">
        <w:rPr>
          <w:i/>
          <w:iCs/>
          <w:color w:val="002060"/>
          <w:sz w:val="20"/>
          <w:lang w:val="en-US"/>
        </w:rPr>
        <w:t>D</w:t>
      </w:r>
      <w:r w:rsidRPr="00E47890">
        <w:rPr>
          <w:i/>
          <w:iCs/>
          <w:color w:val="002060"/>
          <w:sz w:val="20"/>
          <w:lang w:val="en-US"/>
        </w:rPr>
        <w:t>ecree no. 2018-284 of April</w:t>
      </w:r>
      <w:r w:rsidR="00630044">
        <w:rPr>
          <w:i/>
          <w:iCs/>
          <w:color w:val="002060"/>
          <w:sz w:val="20"/>
          <w:lang w:val="en-US"/>
        </w:rPr>
        <w:t>, 18,</w:t>
      </w:r>
      <w:r w:rsidRPr="00E47890">
        <w:rPr>
          <w:i/>
          <w:iCs/>
          <w:color w:val="002060"/>
          <w:sz w:val="20"/>
          <w:lang w:val="en-US"/>
        </w:rPr>
        <w:t xml:space="preserve"> 2018 </w:t>
      </w:r>
      <w:r w:rsidR="001E42E3">
        <w:rPr>
          <w:i/>
          <w:iCs/>
          <w:color w:val="002060"/>
          <w:sz w:val="20"/>
          <w:lang w:val="en-US"/>
        </w:rPr>
        <w:t>enhancing</w:t>
      </w:r>
      <w:r w:rsidRPr="00E47890">
        <w:rPr>
          <w:i/>
          <w:iCs/>
          <w:color w:val="002060"/>
          <w:sz w:val="20"/>
          <w:lang w:val="en-US"/>
        </w:rPr>
        <w:t xml:space="preserve"> the French system to combat money laundering and the financing of terrorism).</w:t>
      </w:r>
    </w:p>
    <w:p w14:paraId="727AD075" w14:textId="77777777" w:rsidR="001B569A" w:rsidRPr="00E47890" w:rsidRDefault="001B569A" w:rsidP="00A66385">
      <w:pPr>
        <w:rPr>
          <w:sz w:val="16"/>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4769"/>
      </w:tblGrid>
      <w:tr w:rsidR="001B569A" w:rsidRPr="00343073" w14:paraId="455BC089" w14:textId="77777777" w:rsidTr="001B569A">
        <w:trPr>
          <w:trHeight w:val="43"/>
        </w:trPr>
        <w:tc>
          <w:tcPr>
            <w:tcW w:w="5098" w:type="dxa"/>
          </w:tcPr>
          <w:p w14:paraId="6C9BFBB5" w14:textId="0B83E990" w:rsidR="001B569A" w:rsidRPr="00E47890" w:rsidRDefault="001B569A" w:rsidP="001B569A">
            <w:pPr>
              <w:pStyle w:val="tiquettes"/>
              <w:rPr>
                <w:b/>
                <w:lang w:val="en-US"/>
              </w:rPr>
            </w:pPr>
            <w:r w:rsidRPr="00E47890">
              <w:rPr>
                <w:b/>
                <w:bCs/>
                <w:lang w:val="en-US"/>
              </w:rPr>
              <w:t xml:space="preserve">Who is/are your </w:t>
            </w:r>
            <w:r w:rsidR="00F33C38">
              <w:rPr>
                <w:b/>
                <w:bCs/>
                <w:lang w:val="en-US"/>
              </w:rPr>
              <w:t>I</w:t>
            </w:r>
            <w:r w:rsidRPr="00E47890">
              <w:rPr>
                <w:b/>
                <w:bCs/>
                <w:lang w:val="en-US"/>
              </w:rPr>
              <w:t xml:space="preserve">nstitution’s legal representative(s)? </w:t>
            </w:r>
          </w:p>
          <w:p w14:paraId="37143B7A" w14:textId="77777777" w:rsidR="001B569A" w:rsidRPr="00E47890" w:rsidRDefault="001B569A" w:rsidP="00D360B3">
            <w:pPr>
              <w:pStyle w:val="tiquettes"/>
              <w:rPr>
                <w:lang w:val="en-US"/>
              </w:rPr>
            </w:pPr>
          </w:p>
        </w:tc>
        <w:sdt>
          <w:sdtPr>
            <w:rPr>
              <w:lang w:val="en-US"/>
            </w:rPr>
            <w:id w:val="-2095621164"/>
            <w:placeholder>
              <w:docPart w:val="DefaultPlaceholder_-1854013440"/>
            </w:placeholder>
            <w:showingPlcHdr/>
          </w:sdtPr>
          <w:sdtEndPr/>
          <w:sdtContent>
            <w:tc>
              <w:tcPr>
                <w:tcW w:w="4769" w:type="dxa"/>
                <w:shd w:val="clear" w:color="auto" w:fill="FFFFFF" w:themeFill="background1"/>
              </w:tcPr>
              <w:p w14:paraId="1E3A8061" w14:textId="77777777" w:rsidR="001B569A" w:rsidRPr="00E47890" w:rsidRDefault="001B569A" w:rsidP="00D360B3">
                <w:pPr>
                  <w:rPr>
                    <w:lang w:val="en-US"/>
                  </w:rPr>
                </w:pPr>
                <w:r w:rsidRPr="00E47890">
                  <w:rPr>
                    <w:rStyle w:val="Textedelespacerserv"/>
                    <w:lang w:val="en-US"/>
                  </w:rPr>
                  <w:t>Click or tap here to enter text.</w:t>
                </w:r>
              </w:p>
            </w:tc>
          </w:sdtContent>
        </w:sdt>
      </w:tr>
      <w:tr w:rsidR="001B569A" w:rsidRPr="00343073" w14:paraId="236FDD84" w14:textId="77777777" w:rsidTr="001B569A">
        <w:tc>
          <w:tcPr>
            <w:tcW w:w="5098" w:type="dxa"/>
          </w:tcPr>
          <w:p w14:paraId="6BF6238E" w14:textId="3FF89F05" w:rsidR="001B569A" w:rsidRPr="00E47890" w:rsidRDefault="001B569A" w:rsidP="00D360B3">
            <w:pPr>
              <w:pStyle w:val="tiquettes"/>
              <w:rPr>
                <w:b/>
                <w:lang w:val="en-US"/>
              </w:rPr>
            </w:pPr>
            <w:r w:rsidRPr="00E47890">
              <w:rPr>
                <w:b/>
                <w:bCs/>
                <w:lang w:val="en-US"/>
              </w:rPr>
              <w:t xml:space="preserve">Do one or more of your </w:t>
            </w:r>
            <w:r w:rsidR="00F33C38">
              <w:rPr>
                <w:b/>
                <w:bCs/>
                <w:lang w:val="en-US"/>
              </w:rPr>
              <w:t>I</w:t>
            </w:r>
            <w:r w:rsidRPr="00E47890">
              <w:rPr>
                <w:b/>
                <w:bCs/>
                <w:lang w:val="en-US"/>
              </w:rPr>
              <w:t xml:space="preserve">nstitution’s legal representatives or persons expected to participate in the AFD </w:t>
            </w:r>
            <w:r w:rsidR="009A3096">
              <w:rPr>
                <w:b/>
                <w:bCs/>
                <w:lang w:val="en-US"/>
              </w:rPr>
              <w:t>G</w:t>
            </w:r>
            <w:r w:rsidRPr="00E47890">
              <w:rPr>
                <w:b/>
                <w:bCs/>
                <w:lang w:val="en-US"/>
              </w:rPr>
              <w:t xml:space="preserve">roup-funded project also </w:t>
            </w:r>
            <w:r w:rsidR="00630044">
              <w:rPr>
                <w:b/>
                <w:bCs/>
                <w:lang w:val="en-US"/>
              </w:rPr>
              <w:t xml:space="preserve">have the status of </w:t>
            </w:r>
            <w:r w:rsidRPr="00E47890">
              <w:rPr>
                <w:b/>
                <w:bCs/>
                <w:lang w:val="en-US"/>
              </w:rPr>
              <w:t>a Public Official?</w:t>
            </w:r>
          </w:p>
        </w:tc>
        <w:tc>
          <w:tcPr>
            <w:tcW w:w="4769" w:type="dxa"/>
            <w:shd w:val="clear" w:color="auto" w:fill="FFFFFF" w:themeFill="background1"/>
          </w:tcPr>
          <w:p w14:paraId="5CBEEBFB" w14:textId="77777777" w:rsidR="001B569A" w:rsidRPr="00E47890" w:rsidRDefault="001B569A" w:rsidP="00F87558">
            <w:pPr>
              <w:tabs>
                <w:tab w:val="left" w:pos="2700"/>
                <w:tab w:val="left" w:pos="5391"/>
                <w:tab w:val="left" w:pos="8091"/>
              </w:tabs>
              <w:rPr>
                <w:lang w:val="en-US"/>
              </w:rPr>
            </w:pPr>
          </w:p>
        </w:tc>
      </w:tr>
      <w:tr w:rsidR="00F87558" w:rsidRPr="00343073" w14:paraId="7852947E" w14:textId="77777777" w:rsidTr="001B569A">
        <w:tc>
          <w:tcPr>
            <w:tcW w:w="5098" w:type="dxa"/>
          </w:tcPr>
          <w:p w14:paraId="1591E8EC" w14:textId="77777777" w:rsidR="00F87558" w:rsidRPr="00E47890" w:rsidRDefault="00F87558" w:rsidP="00D360B3">
            <w:pPr>
              <w:pStyle w:val="tiquettes"/>
              <w:rPr>
                <w:b/>
                <w:lang w:val="en-US"/>
              </w:rPr>
            </w:pPr>
            <w:r w:rsidRPr="00E47890">
              <w:rPr>
                <w:rFonts w:ascii="Calibri" w:hAnsi="Calibri"/>
                <w:i/>
                <w:iCs/>
                <w:szCs w:val="20"/>
                <w:lang w:val="en-US"/>
              </w:rPr>
              <w:t>If yes, please identify the representative, the position held as a public official and their employer</w:t>
            </w:r>
          </w:p>
        </w:tc>
        <w:tc>
          <w:tcPr>
            <w:tcW w:w="4769" w:type="dxa"/>
            <w:shd w:val="clear" w:color="auto" w:fill="FFFFFF" w:themeFill="background1"/>
          </w:tcPr>
          <w:sdt>
            <w:sdtPr>
              <w:rPr>
                <w:lang w:val="en-US"/>
              </w:rPr>
              <w:id w:val="-1645650200"/>
              <w:placeholder>
                <w:docPart w:val="D85E55E0266648D98A17D9F7F4B2F166"/>
              </w:placeholder>
              <w:showingPlcHdr/>
            </w:sdtPr>
            <w:sdtEndPr/>
            <w:sdtContent>
              <w:p w14:paraId="19A162A7" w14:textId="77777777" w:rsidR="00F87558" w:rsidRPr="00E47890" w:rsidRDefault="00F87558" w:rsidP="00F87558">
                <w:pPr>
                  <w:rPr>
                    <w:lang w:val="en-US"/>
                  </w:rPr>
                </w:pPr>
                <w:r w:rsidRPr="00E47890">
                  <w:rPr>
                    <w:rStyle w:val="Textedelespacerserv"/>
                    <w:lang w:val="en-US"/>
                  </w:rPr>
                  <w:t>Click or tap here to enter text.</w:t>
                </w:r>
              </w:p>
            </w:sdtContent>
          </w:sdt>
          <w:p w14:paraId="5F526DFE" w14:textId="77777777" w:rsidR="00F87558" w:rsidRPr="00E47890" w:rsidRDefault="00F87558" w:rsidP="00F87558">
            <w:pPr>
              <w:tabs>
                <w:tab w:val="left" w:pos="2700"/>
                <w:tab w:val="left" w:pos="5391"/>
                <w:tab w:val="left" w:pos="8091"/>
              </w:tabs>
              <w:rPr>
                <w:lang w:val="en-US"/>
              </w:rPr>
            </w:pPr>
          </w:p>
        </w:tc>
      </w:tr>
    </w:tbl>
    <w:p w14:paraId="1317A335" w14:textId="5BD65879" w:rsidR="00A66385" w:rsidRPr="00E47890" w:rsidRDefault="00630044" w:rsidP="00A66385">
      <w:pPr>
        <w:rPr>
          <w:sz w:val="16"/>
          <w:lang w:val="en-US"/>
        </w:rPr>
      </w:pPr>
      <w:r>
        <w:rPr>
          <w:noProof/>
          <w:color w:val="002060"/>
          <w:sz w:val="20"/>
          <w:lang w:eastAsia="fr-FR"/>
        </w:rPr>
        <mc:AlternateContent>
          <mc:Choice Requires="wps">
            <w:drawing>
              <wp:anchor distT="0" distB="0" distL="114300" distR="114300" simplePos="0" relativeHeight="251663360" behindDoc="1" locked="0" layoutInCell="1" allowOverlap="1" wp14:anchorId="42D12CEE" wp14:editId="35FD91FD">
                <wp:simplePos x="0" y="0"/>
                <wp:positionH relativeFrom="margin">
                  <wp:posOffset>-118110</wp:posOffset>
                </wp:positionH>
                <wp:positionV relativeFrom="paragraph">
                  <wp:posOffset>149860</wp:posOffset>
                </wp:positionV>
                <wp:extent cx="6919595" cy="1228725"/>
                <wp:effectExtent l="0" t="0" r="14605" b="28575"/>
                <wp:wrapNone/>
                <wp:docPr id="6" name="Rectangle avec coins arrondis en diagona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19595" cy="1228725"/>
                        </a:xfrm>
                        <a:prstGeom prst="round2Diag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57751E7B" id="Rectangle avec coins arrondis en diagonale 6" o:spid="_x0000_s1026" style="position:absolute;margin-left:-9.3pt;margin-top:11.8pt;width:544.85pt;height:96.7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919595,1228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" path="m204792,l6919595,r,l6919595,1023933v,113103,-91689,204792,-204792,204792l,1228725r,l,204792c,91689,91689,,204792,xe" fillcolor="#c6d9f1 [671]" strokecolor="#b3a539 [1604]" strokeweight="1pt">
                <v:path arrowok="t" o:connecttype="custom" o:connectlocs="204792,0;6919595,0;6919595,0;6919595,1023933;6714803,1228725;0,1228725;0,1228725;0,204792;204792,0" o:connectangles="0,0,0,0,0,0,0,0,0"/>
                <w10:wrap anchorx="margin"/>
              </v:shape>
            </w:pict>
          </mc:Fallback>
        </mc:AlternateContent>
      </w:r>
    </w:p>
    <w:p w14:paraId="0CDCDE6E" w14:textId="77777777" w:rsidR="001B569A" w:rsidRPr="00E47890" w:rsidRDefault="001B569A" w:rsidP="00B6716E">
      <w:pPr>
        <w:pStyle w:val="Multiplechoice3"/>
        <w:ind w:left="113" w:right="264"/>
        <w:jc w:val="both"/>
        <w:rPr>
          <w:i/>
          <w:color w:val="002060"/>
          <w:sz w:val="18"/>
        </w:rPr>
      </w:pPr>
      <w:r w:rsidRPr="00E47890">
        <w:rPr>
          <w:i/>
          <w:iCs/>
          <w:color w:val="002060"/>
          <w:sz w:val="18"/>
        </w:rPr>
        <w:t>Public Official refers to person(s) holding public authority, assigned public service responsibilities, or holding elected public office in a foreign country or at a public international organization:</w:t>
      </w:r>
    </w:p>
    <w:p w14:paraId="104DE1F4" w14:textId="77777777" w:rsidR="001B569A" w:rsidRPr="00E47890" w:rsidRDefault="001B569A" w:rsidP="00B6716E">
      <w:pPr>
        <w:pStyle w:val="Multiplechoice3"/>
        <w:numPr>
          <w:ilvl w:val="0"/>
          <w:numId w:val="3"/>
        </w:numPr>
        <w:ind w:right="264"/>
        <w:jc w:val="both"/>
        <w:rPr>
          <w:i/>
          <w:color w:val="002060"/>
          <w:sz w:val="18"/>
        </w:rPr>
      </w:pPr>
      <w:r w:rsidRPr="00E47890">
        <w:rPr>
          <w:i/>
          <w:iCs/>
          <w:color w:val="002060"/>
          <w:sz w:val="18"/>
        </w:rPr>
        <w:t>Civil servant or official at a government / authority / ministry / government department</w:t>
      </w:r>
    </w:p>
    <w:p w14:paraId="16E205C4" w14:textId="77777777" w:rsidR="001B569A" w:rsidRPr="00E47890" w:rsidRDefault="001B569A" w:rsidP="00B6716E">
      <w:pPr>
        <w:pStyle w:val="Multiplechoice3"/>
        <w:numPr>
          <w:ilvl w:val="0"/>
          <w:numId w:val="3"/>
        </w:numPr>
        <w:ind w:right="264"/>
        <w:jc w:val="both"/>
        <w:rPr>
          <w:i/>
          <w:color w:val="002060"/>
          <w:sz w:val="18"/>
        </w:rPr>
      </w:pPr>
      <w:r w:rsidRPr="00E47890">
        <w:rPr>
          <w:i/>
          <w:iCs/>
          <w:color w:val="002060"/>
          <w:sz w:val="18"/>
        </w:rPr>
        <w:t>Executive or employee at a company controlled, even partly, by the State (for example, a State oil company), but excluding employees seconded to these companies</w:t>
      </w:r>
    </w:p>
    <w:p w14:paraId="7803E58D" w14:textId="77777777" w:rsidR="001B569A" w:rsidRPr="00E47890" w:rsidRDefault="001B569A" w:rsidP="00B6716E">
      <w:pPr>
        <w:pStyle w:val="Multiplechoice3"/>
        <w:numPr>
          <w:ilvl w:val="0"/>
          <w:numId w:val="3"/>
        </w:numPr>
        <w:ind w:right="264"/>
        <w:jc w:val="both"/>
        <w:rPr>
          <w:i/>
          <w:color w:val="002060"/>
          <w:sz w:val="18"/>
        </w:rPr>
      </w:pPr>
      <w:r w:rsidRPr="00E47890">
        <w:rPr>
          <w:i/>
          <w:iCs/>
          <w:color w:val="002060"/>
          <w:sz w:val="18"/>
        </w:rPr>
        <w:t>Judge or prosecutor or any other person holding judicial office</w:t>
      </w:r>
    </w:p>
    <w:p w14:paraId="488A38A6" w14:textId="77777777" w:rsidR="001B569A" w:rsidRPr="00E47890" w:rsidRDefault="001B569A" w:rsidP="00B6716E">
      <w:pPr>
        <w:pStyle w:val="Multiplechoice3"/>
        <w:numPr>
          <w:ilvl w:val="0"/>
          <w:numId w:val="3"/>
        </w:numPr>
        <w:ind w:right="264"/>
        <w:jc w:val="both"/>
        <w:rPr>
          <w:i/>
          <w:sz w:val="20"/>
        </w:rPr>
      </w:pPr>
      <w:r w:rsidRPr="00E47890">
        <w:rPr>
          <w:i/>
          <w:iCs/>
          <w:color w:val="002060"/>
          <w:sz w:val="18"/>
        </w:rPr>
        <w:t>Executive or employee at an international public organization such as the United Nations or World Bank.</w:t>
      </w:r>
      <w:bookmarkStart w:id="0" w:name="_GoBack"/>
      <w:bookmarkEnd w:id="0"/>
    </w:p>
    <w:tbl>
      <w:tblPr>
        <w:tblpPr w:leftFromText="141" w:rightFromText="141" w:vertAnchor="page" w:horzAnchor="margin" w:tblpXSpec="center" w:tblpY="1057"/>
        <w:tblW w:w="0" w:type="auto"/>
        <w:shd w:val="clear" w:color="auto" w:fill="8A8A8A" w:themeFill="accent6"/>
        <w:tblLook w:val="0600" w:firstRow="0" w:lastRow="0" w:firstColumn="0" w:lastColumn="0" w:noHBand="1" w:noVBand="1"/>
      </w:tblPr>
      <w:tblGrid>
        <w:gridCol w:w="6930"/>
        <w:gridCol w:w="2060"/>
      </w:tblGrid>
      <w:tr w:rsidR="000257A1" w:rsidRPr="00E47890" w14:paraId="26A4613A" w14:textId="77777777" w:rsidTr="000257A1">
        <w:trPr>
          <w:trHeight w:val="1728"/>
        </w:trPr>
        <w:tc>
          <w:tcPr>
            <w:tcW w:w="6930" w:type="dxa"/>
            <w:shd w:val="clear" w:color="auto" w:fill="auto"/>
            <w:vAlign w:val="center"/>
          </w:tcPr>
          <w:p w14:paraId="2028CE77" w14:textId="77777777" w:rsidR="000257A1" w:rsidRDefault="000257A1" w:rsidP="00FE3646">
            <w:pPr>
              <w:pStyle w:val="Titre"/>
              <w:rPr>
                <w:color w:val="FFFFFF" w:themeColor="background1"/>
                <w:sz w:val="32"/>
                <w:szCs w:val="32"/>
                <w:lang w:val="en-US"/>
              </w:rPr>
            </w:pPr>
            <w:r w:rsidRPr="00E47890">
              <w:rPr>
                <w:color w:val="FFFFFF" w:themeColor="background1"/>
                <w:sz w:val="32"/>
                <w:szCs w:val="32"/>
                <w:lang w:val="en-US"/>
              </w:rPr>
              <w:lastRenderedPageBreak/>
              <w:t>Compliance Questionnaire: Analysis of CSO</w:t>
            </w:r>
            <w:r>
              <w:rPr>
                <w:color w:val="FFFFFF" w:themeColor="background1"/>
                <w:sz w:val="32"/>
                <w:szCs w:val="32"/>
                <w:lang w:val="en-US"/>
              </w:rPr>
              <w:t xml:space="preserve"> / Foundation C</w:t>
            </w:r>
            <w:r w:rsidRPr="00E47890">
              <w:rPr>
                <w:color w:val="FFFFFF" w:themeColor="background1"/>
                <w:sz w:val="32"/>
                <w:szCs w:val="32"/>
                <w:lang w:val="en-US"/>
              </w:rPr>
              <w:t>ounterpart</w:t>
            </w:r>
            <w:r>
              <w:rPr>
                <w:color w:val="FFFFFF" w:themeColor="background1"/>
                <w:sz w:val="32"/>
                <w:szCs w:val="32"/>
                <w:lang w:val="en-US"/>
              </w:rPr>
              <w:t>y</w:t>
            </w:r>
            <w:r w:rsidRPr="00E47890">
              <w:rPr>
                <w:color w:val="FFFFFF" w:themeColor="background1"/>
                <w:sz w:val="32"/>
                <w:szCs w:val="32"/>
                <w:lang w:val="en-US"/>
              </w:rPr>
              <w:t xml:space="preserve"> </w:t>
            </w:r>
            <w:r>
              <w:rPr>
                <w:color w:val="FFFFFF" w:themeColor="background1"/>
                <w:sz w:val="32"/>
                <w:szCs w:val="32"/>
                <w:lang w:val="en-US"/>
              </w:rPr>
              <w:t>Procedural Device</w:t>
            </w:r>
          </w:p>
          <w:p w14:paraId="588568D2" w14:textId="77777777" w:rsidR="000257A1" w:rsidRPr="007A1B6B" w:rsidRDefault="000257A1" w:rsidP="000257A1">
            <w:pPr>
              <w:rPr>
                <w:lang w:val="en-US"/>
              </w:rPr>
            </w:pPr>
          </w:p>
        </w:tc>
        <w:tc>
          <w:tcPr>
            <w:tcW w:w="2060" w:type="dxa"/>
            <w:shd w:val="clear" w:color="auto" w:fill="auto"/>
            <w:vAlign w:val="center"/>
          </w:tcPr>
          <w:p w14:paraId="111325F8" w14:textId="77777777" w:rsidR="000257A1" w:rsidRPr="00E47890" w:rsidRDefault="000257A1" w:rsidP="000257A1">
            <w:pPr>
              <w:spacing w:after="0"/>
              <w:jc w:val="right"/>
              <w:rPr>
                <w:lang w:val="en-US"/>
              </w:rPr>
            </w:pPr>
            <w:r w:rsidRPr="00E47890">
              <w:rPr>
                <w:noProof/>
                <w:lang w:eastAsia="fr-FR"/>
              </w:rPr>
              <w:drawing>
                <wp:inline distT="0" distB="0" distL="0" distR="0" wp14:anchorId="0B32C883" wp14:editId="0FCF9BF6">
                  <wp:extent cx="1102798" cy="605115"/>
                  <wp:effectExtent l="0" t="0" r="0" b="0"/>
                  <wp:docPr id="13" name="Image 13"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29031" cy="619509"/>
                          </a:xfrm>
                          <a:prstGeom prst="rect">
                            <a:avLst/>
                          </a:prstGeom>
                          <a:noFill/>
                          <a:ln>
                            <a:noFill/>
                          </a:ln>
                        </pic:spPr>
                      </pic:pic>
                    </a:graphicData>
                  </a:graphic>
                </wp:inline>
              </w:drawing>
            </w:r>
          </w:p>
        </w:tc>
      </w:tr>
    </w:tbl>
    <w:p w14:paraId="66CC133F" w14:textId="77777777" w:rsidR="0007037C" w:rsidRPr="00E47890" w:rsidRDefault="0007037C" w:rsidP="00FD35A6">
      <w:pPr>
        <w:rPr>
          <w:lang w:val="en-US"/>
        </w:rPr>
      </w:pPr>
    </w:p>
    <w:p w14:paraId="5A641882" w14:textId="77777777" w:rsidR="000745DD" w:rsidRDefault="000745DD" w:rsidP="009033D4">
      <w:pPr>
        <w:pStyle w:val="Titre1"/>
        <w:rPr>
          <w:bCs/>
          <w:sz w:val="28"/>
          <w:lang w:val="en-US"/>
        </w:rPr>
      </w:pPr>
    </w:p>
    <w:p w14:paraId="3A29A40B" w14:textId="77777777" w:rsidR="000745DD" w:rsidRDefault="000745DD" w:rsidP="009033D4">
      <w:pPr>
        <w:pStyle w:val="Titre1"/>
        <w:rPr>
          <w:bCs/>
          <w:sz w:val="28"/>
          <w:lang w:val="en-US"/>
        </w:rPr>
      </w:pPr>
    </w:p>
    <w:p w14:paraId="44E28844" w14:textId="77777777" w:rsidR="000745DD" w:rsidRDefault="000745DD" w:rsidP="009033D4">
      <w:pPr>
        <w:pStyle w:val="Titre1"/>
        <w:rPr>
          <w:bCs/>
          <w:sz w:val="28"/>
          <w:lang w:val="en-US"/>
        </w:rPr>
      </w:pPr>
    </w:p>
    <w:p w14:paraId="3E0B5312" w14:textId="749CF7FD" w:rsidR="009033D4" w:rsidRPr="00E47890" w:rsidRDefault="007A1B6B" w:rsidP="009033D4">
      <w:pPr>
        <w:pStyle w:val="Titre1"/>
        <w:rPr>
          <w:bCs/>
          <w:sz w:val="28"/>
          <w:lang w:val="en-US"/>
        </w:rPr>
      </w:pPr>
      <w:r>
        <w:rPr>
          <w:bCs/>
          <w:sz w:val="28"/>
          <w:lang w:val="en-US"/>
        </w:rPr>
        <w:t>3.</w:t>
      </w:r>
      <w:r w:rsidR="009033D4" w:rsidRPr="00E47890">
        <w:rPr>
          <w:bCs/>
          <w:sz w:val="28"/>
          <w:lang w:val="en-US"/>
        </w:rPr>
        <w:t>FINANCIAL ORGANIZATION &amp; ACCOUNTING</w:t>
      </w:r>
    </w:p>
    <w:p w14:paraId="537EA4B1" w14:textId="77777777" w:rsidR="0007037C" w:rsidRPr="00E47890" w:rsidRDefault="0007037C" w:rsidP="00FD35A6">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9033D4" w:rsidRPr="00E47890" w14:paraId="52501CC0" w14:textId="77777777" w:rsidTr="009033D4">
        <w:trPr>
          <w:trHeight w:val="43"/>
        </w:trPr>
        <w:tc>
          <w:tcPr>
            <w:tcW w:w="5098" w:type="dxa"/>
          </w:tcPr>
          <w:p w14:paraId="3C80FB42" w14:textId="1BB96F91" w:rsidR="009033D4" w:rsidRPr="00E47890" w:rsidRDefault="009033D4" w:rsidP="00D360B3">
            <w:pPr>
              <w:pStyle w:val="tiquettes"/>
              <w:rPr>
                <w:lang w:val="en-US"/>
              </w:rPr>
            </w:pPr>
            <w:r w:rsidRPr="00E47890">
              <w:rPr>
                <w:b/>
                <w:bCs/>
                <w:lang w:val="en-US"/>
              </w:rPr>
              <w:t xml:space="preserve">Does your </w:t>
            </w:r>
            <w:r w:rsidR="00F33C38">
              <w:rPr>
                <w:b/>
                <w:bCs/>
                <w:lang w:val="en-US"/>
              </w:rPr>
              <w:t>I</w:t>
            </w:r>
            <w:r w:rsidRPr="00E47890">
              <w:rPr>
                <w:b/>
                <w:bCs/>
                <w:lang w:val="en-US"/>
              </w:rPr>
              <w:t>nstitution use an analytical accounting method?</w:t>
            </w:r>
          </w:p>
        </w:tc>
        <w:sdt>
          <w:sdtPr>
            <w:rPr>
              <w:lang w:val="en-US"/>
            </w:rPr>
            <w:id w:val="2024821491"/>
            <w:placeholder>
              <w:docPart w:val="60AAD36CE90A4AF089E057C50A506B7D"/>
            </w:placeholder>
          </w:sdtPr>
          <w:sdtEndPr/>
          <w:sdtContent>
            <w:tc>
              <w:tcPr>
                <w:tcW w:w="5529" w:type="dxa"/>
                <w:shd w:val="clear" w:color="auto" w:fill="FFFFFF" w:themeFill="background1"/>
              </w:tcPr>
              <w:p w14:paraId="3B33EE77" w14:textId="77777777" w:rsidR="009033D4" w:rsidRPr="00E47890" w:rsidRDefault="00D6184B" w:rsidP="00D360B3">
                <w:pPr>
                  <w:rPr>
                    <w:lang w:val="en-US"/>
                  </w:rPr>
                </w:pPr>
                <w:sdt>
                  <w:sdtPr>
                    <w:rPr>
                      <w:sz w:val="20"/>
                      <w:szCs w:val="20"/>
                      <w:lang w:val="en-US"/>
                    </w:rPr>
                    <w:id w:val="-1700232722"/>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382558658"/>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9033D4" w:rsidRPr="00343073" w14:paraId="06733E73" w14:textId="77777777" w:rsidTr="009033D4">
        <w:trPr>
          <w:trHeight w:val="43"/>
        </w:trPr>
        <w:tc>
          <w:tcPr>
            <w:tcW w:w="5098" w:type="dxa"/>
          </w:tcPr>
          <w:p w14:paraId="666BE390" w14:textId="77777777" w:rsidR="009033D4" w:rsidRPr="00E47890" w:rsidRDefault="00D6184B" w:rsidP="00D360B3">
            <w:pPr>
              <w:pStyle w:val="tiquettes"/>
              <w:rPr>
                <w:b/>
                <w:lang w:val="en-US"/>
              </w:rPr>
            </w:pPr>
            <w:sdt>
              <w:sdtPr>
                <w:rPr>
                  <w:rFonts w:ascii="Calibri" w:hAnsi="Calibri"/>
                  <w:szCs w:val="20"/>
                  <w:lang w:val="en-US"/>
                </w:rPr>
                <w:alias w:val="AFD"/>
                <w:tag w:val="AFD"/>
                <w:id w:val="104863327"/>
              </w:sdtPr>
              <w:sdtEndPr>
                <w:rPr>
                  <w:b/>
                </w:rPr>
              </w:sdtEndPr>
              <w:sdtContent>
                <w:r w:rsidR="00202DC4" w:rsidRPr="00E47890">
                  <w:rPr>
                    <w:rFonts w:ascii="Calibri" w:hAnsi="Calibri"/>
                    <w:i/>
                    <w:iCs/>
                    <w:szCs w:val="20"/>
                    <w:lang w:val="en-US"/>
                  </w:rPr>
                  <w:t>If not, please provide details</w:t>
                </w:r>
              </w:sdtContent>
            </w:sdt>
          </w:p>
        </w:tc>
        <w:sdt>
          <w:sdtPr>
            <w:rPr>
              <w:sz w:val="20"/>
              <w:szCs w:val="20"/>
              <w:lang w:val="en-US"/>
            </w:rPr>
            <w:id w:val="-1530717232"/>
            <w:placeholder>
              <w:docPart w:val="DefaultPlaceholder_-1854013440"/>
            </w:placeholder>
            <w:showingPlcHdr/>
          </w:sdtPr>
          <w:sdtEndPr/>
          <w:sdtContent>
            <w:tc>
              <w:tcPr>
                <w:tcW w:w="5529" w:type="dxa"/>
                <w:shd w:val="clear" w:color="auto" w:fill="FFFFFF" w:themeFill="background1"/>
              </w:tcPr>
              <w:p w14:paraId="54060824" w14:textId="77777777" w:rsidR="009033D4" w:rsidRPr="00E47890" w:rsidRDefault="009033D4" w:rsidP="00D360B3">
                <w:pPr>
                  <w:rPr>
                    <w:sz w:val="20"/>
                    <w:szCs w:val="20"/>
                    <w:lang w:val="en-US"/>
                  </w:rPr>
                </w:pPr>
                <w:r w:rsidRPr="00E47890">
                  <w:rPr>
                    <w:rStyle w:val="Textedelespacerserv"/>
                    <w:lang w:val="en-US"/>
                  </w:rPr>
                  <w:t>Click or tap here to enter text.</w:t>
                </w:r>
              </w:p>
            </w:tc>
          </w:sdtContent>
        </w:sdt>
      </w:tr>
    </w:tbl>
    <w:p w14:paraId="0E2F6E70" w14:textId="77777777" w:rsidR="0007037C" w:rsidRPr="00E47890" w:rsidRDefault="0007037C" w:rsidP="00FD35A6">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9033D4" w:rsidRPr="00E47890" w14:paraId="3527CB6B" w14:textId="77777777" w:rsidTr="009033D4">
        <w:trPr>
          <w:trHeight w:val="43"/>
        </w:trPr>
        <w:tc>
          <w:tcPr>
            <w:tcW w:w="5098" w:type="dxa"/>
          </w:tcPr>
          <w:p w14:paraId="4CAC7C0E" w14:textId="112E72ED" w:rsidR="009033D4" w:rsidRPr="00E47890" w:rsidRDefault="009033D4" w:rsidP="00D360B3">
            <w:pPr>
              <w:pStyle w:val="tiquettes"/>
              <w:rPr>
                <w:lang w:val="en-US"/>
              </w:rPr>
            </w:pPr>
            <w:r w:rsidRPr="00E47890">
              <w:rPr>
                <w:b/>
                <w:bCs/>
                <w:lang w:val="en-US"/>
              </w:rPr>
              <w:t xml:space="preserve">Does your </w:t>
            </w:r>
            <w:r w:rsidR="00F33C38">
              <w:rPr>
                <w:b/>
                <w:bCs/>
                <w:lang w:val="en-US"/>
              </w:rPr>
              <w:t>I</w:t>
            </w:r>
            <w:r w:rsidRPr="00E47890">
              <w:rPr>
                <w:b/>
                <w:bCs/>
                <w:lang w:val="en-US"/>
              </w:rPr>
              <w:t>nstitution have an appropriate information system (accounting software)?</w:t>
            </w:r>
          </w:p>
        </w:tc>
        <w:sdt>
          <w:sdtPr>
            <w:rPr>
              <w:lang w:val="en-US"/>
            </w:rPr>
            <w:id w:val="2084255013"/>
            <w:placeholder>
              <w:docPart w:val="D7EA38F540AC4814B9AFA138F9E80ACB"/>
            </w:placeholder>
          </w:sdtPr>
          <w:sdtEndPr/>
          <w:sdtContent>
            <w:tc>
              <w:tcPr>
                <w:tcW w:w="5529" w:type="dxa"/>
                <w:shd w:val="clear" w:color="auto" w:fill="FFFFFF" w:themeFill="background1"/>
              </w:tcPr>
              <w:p w14:paraId="101FF5DD" w14:textId="77777777" w:rsidR="009033D4" w:rsidRPr="00E47890" w:rsidRDefault="00D6184B" w:rsidP="00D360B3">
                <w:pPr>
                  <w:rPr>
                    <w:lang w:val="en-US"/>
                  </w:rPr>
                </w:pPr>
                <w:sdt>
                  <w:sdtPr>
                    <w:rPr>
                      <w:sz w:val="20"/>
                      <w:szCs w:val="20"/>
                      <w:lang w:val="en-US"/>
                    </w:rPr>
                    <w:id w:val="805973690"/>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1612629881"/>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9033D4" w:rsidRPr="00343073" w14:paraId="141EFD8A" w14:textId="77777777" w:rsidTr="009033D4">
        <w:trPr>
          <w:trHeight w:val="43"/>
        </w:trPr>
        <w:tc>
          <w:tcPr>
            <w:tcW w:w="5098" w:type="dxa"/>
          </w:tcPr>
          <w:p w14:paraId="52B3A12F" w14:textId="77777777" w:rsidR="009033D4" w:rsidRPr="00E47890" w:rsidRDefault="00D6184B" w:rsidP="00D360B3">
            <w:pPr>
              <w:pStyle w:val="tiquettes"/>
              <w:rPr>
                <w:b/>
                <w:lang w:val="en-US"/>
              </w:rPr>
            </w:pPr>
            <w:sdt>
              <w:sdtPr>
                <w:rPr>
                  <w:rFonts w:ascii="Calibri" w:hAnsi="Calibri"/>
                  <w:szCs w:val="20"/>
                  <w:lang w:val="en-US"/>
                </w:rPr>
                <w:alias w:val="AFD"/>
                <w:tag w:val="AFD"/>
                <w:id w:val="-483628119"/>
              </w:sdtPr>
              <w:sdtEndPr>
                <w:rPr>
                  <w:b/>
                </w:rPr>
              </w:sdtEndPr>
              <w:sdtContent>
                <w:r w:rsidR="00202DC4" w:rsidRPr="00E47890">
                  <w:rPr>
                    <w:rFonts w:ascii="Calibri" w:hAnsi="Calibri"/>
                    <w:i/>
                    <w:iCs/>
                    <w:szCs w:val="20"/>
                    <w:lang w:val="en-US"/>
                  </w:rPr>
                  <w:t>If not, please provide details.</w:t>
                </w:r>
              </w:sdtContent>
            </w:sdt>
          </w:p>
        </w:tc>
        <w:sdt>
          <w:sdtPr>
            <w:rPr>
              <w:sz w:val="20"/>
              <w:szCs w:val="20"/>
              <w:lang w:val="en-US"/>
            </w:rPr>
            <w:id w:val="-1750811227"/>
            <w:placeholder>
              <w:docPart w:val="06000FCBC0B44D2FBD5AC97675AAB1AE"/>
            </w:placeholder>
            <w:showingPlcHdr/>
          </w:sdtPr>
          <w:sdtEndPr/>
          <w:sdtContent>
            <w:tc>
              <w:tcPr>
                <w:tcW w:w="5529" w:type="dxa"/>
                <w:shd w:val="clear" w:color="auto" w:fill="FFFFFF" w:themeFill="background1"/>
              </w:tcPr>
              <w:p w14:paraId="503B75B2" w14:textId="77777777" w:rsidR="009033D4" w:rsidRPr="00E47890" w:rsidRDefault="009033D4" w:rsidP="00D360B3">
                <w:pPr>
                  <w:rPr>
                    <w:sz w:val="20"/>
                    <w:szCs w:val="20"/>
                    <w:lang w:val="en-US"/>
                  </w:rPr>
                </w:pPr>
                <w:r w:rsidRPr="00E47890">
                  <w:rPr>
                    <w:rStyle w:val="Textedelespacerserv"/>
                    <w:lang w:val="en-US"/>
                  </w:rPr>
                  <w:t>Click or tap here to enter text.</w:t>
                </w:r>
              </w:p>
            </w:tc>
          </w:sdtContent>
        </w:sdt>
      </w:tr>
    </w:tbl>
    <w:p w14:paraId="03F162BD" w14:textId="77777777" w:rsidR="009033D4" w:rsidRPr="00E47890" w:rsidRDefault="009033D4" w:rsidP="00FD35A6">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9033D4" w:rsidRPr="00E47890" w14:paraId="60BE71F0" w14:textId="77777777" w:rsidTr="009033D4">
        <w:trPr>
          <w:trHeight w:val="43"/>
        </w:trPr>
        <w:tc>
          <w:tcPr>
            <w:tcW w:w="5098" w:type="dxa"/>
          </w:tcPr>
          <w:p w14:paraId="5E65AAB3" w14:textId="57CC49E9" w:rsidR="009033D4" w:rsidRPr="00E47890" w:rsidRDefault="009033D4" w:rsidP="00D360B3">
            <w:pPr>
              <w:pStyle w:val="tiquettes"/>
              <w:rPr>
                <w:b/>
                <w:lang w:val="en-US"/>
              </w:rPr>
            </w:pPr>
            <w:r w:rsidRPr="00E47890">
              <w:rPr>
                <w:b/>
                <w:bCs/>
                <w:lang w:val="en-US"/>
              </w:rPr>
              <w:t xml:space="preserve">Does your </w:t>
            </w:r>
            <w:r w:rsidR="00F33C38">
              <w:rPr>
                <w:b/>
                <w:bCs/>
                <w:lang w:val="en-US"/>
              </w:rPr>
              <w:t>I</w:t>
            </w:r>
            <w:r w:rsidRPr="00E47890">
              <w:rPr>
                <w:b/>
                <w:bCs/>
                <w:lang w:val="en-US"/>
              </w:rPr>
              <w:t xml:space="preserve">nstitution have audited financial </w:t>
            </w:r>
            <w:r w:rsidRPr="00A010A6">
              <w:rPr>
                <w:b/>
                <w:bCs/>
                <w:lang w:val="en-US"/>
              </w:rPr>
              <w:t>statements</w:t>
            </w:r>
            <w:r w:rsidR="00F90138" w:rsidRPr="00A010A6">
              <w:rPr>
                <w:b/>
                <w:bCs/>
                <w:lang w:val="en-US"/>
              </w:rPr>
              <w:t xml:space="preserve"> </w:t>
            </w:r>
            <w:r w:rsidR="008D76CE" w:rsidRPr="00A010A6">
              <w:rPr>
                <w:b/>
                <w:lang w:val="en-US"/>
              </w:rPr>
              <w:t>by an independent auditor</w:t>
            </w:r>
            <w:r w:rsidR="008D76CE" w:rsidRPr="00A010A6">
              <w:rPr>
                <w:b/>
                <w:bCs/>
                <w:lang w:val="en-US"/>
              </w:rPr>
              <w:t xml:space="preserve"> </w:t>
            </w:r>
            <w:r w:rsidRPr="00E47890">
              <w:rPr>
                <w:b/>
                <w:bCs/>
                <w:lang w:val="en-US"/>
              </w:rPr>
              <w:t>?</w:t>
            </w:r>
          </w:p>
        </w:tc>
        <w:sdt>
          <w:sdtPr>
            <w:rPr>
              <w:lang w:val="en-US"/>
            </w:rPr>
            <w:id w:val="-1211959721"/>
            <w:placeholder>
              <w:docPart w:val="F5295708ED60460092B371058550AF8F"/>
            </w:placeholder>
          </w:sdtPr>
          <w:sdtEndPr/>
          <w:sdtContent>
            <w:tc>
              <w:tcPr>
                <w:tcW w:w="5529" w:type="dxa"/>
                <w:shd w:val="clear" w:color="auto" w:fill="FFFFFF" w:themeFill="background1"/>
              </w:tcPr>
              <w:p w14:paraId="7D527E26" w14:textId="77777777" w:rsidR="009033D4" w:rsidRPr="00E47890" w:rsidRDefault="00D6184B" w:rsidP="00D360B3">
                <w:pPr>
                  <w:rPr>
                    <w:lang w:val="en-US"/>
                  </w:rPr>
                </w:pPr>
                <w:sdt>
                  <w:sdtPr>
                    <w:rPr>
                      <w:sz w:val="20"/>
                      <w:szCs w:val="20"/>
                      <w:lang w:val="en-US"/>
                    </w:rPr>
                    <w:id w:val="-449552380"/>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697925051"/>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9033D4" w:rsidRPr="00343073" w14:paraId="5AB496FF" w14:textId="77777777" w:rsidTr="009033D4">
        <w:trPr>
          <w:trHeight w:val="43"/>
        </w:trPr>
        <w:tc>
          <w:tcPr>
            <w:tcW w:w="5098" w:type="dxa"/>
          </w:tcPr>
          <w:p w14:paraId="0525E107" w14:textId="77777777" w:rsidR="009033D4" w:rsidRPr="00E47890" w:rsidRDefault="00D6184B" w:rsidP="00D360B3">
            <w:pPr>
              <w:pStyle w:val="tiquettes"/>
              <w:rPr>
                <w:b/>
                <w:lang w:val="en-US"/>
              </w:rPr>
            </w:pPr>
            <w:sdt>
              <w:sdtPr>
                <w:rPr>
                  <w:rFonts w:ascii="Calibri" w:hAnsi="Calibri"/>
                  <w:szCs w:val="20"/>
                  <w:lang w:val="en-US"/>
                </w:rPr>
                <w:alias w:val="AFD"/>
                <w:tag w:val="AFD"/>
                <w:id w:val="-426511626"/>
              </w:sdtPr>
              <w:sdtEndPr>
                <w:rPr>
                  <w:b/>
                </w:rPr>
              </w:sdtEndPr>
              <w:sdtContent>
                <w:r w:rsidR="00202DC4" w:rsidRPr="00E47890">
                  <w:rPr>
                    <w:rFonts w:ascii="Calibri" w:hAnsi="Calibri"/>
                    <w:i/>
                    <w:iCs/>
                    <w:szCs w:val="20"/>
                    <w:lang w:val="en-US"/>
                  </w:rPr>
                  <w:t>If not, please provide details.</w:t>
                </w:r>
              </w:sdtContent>
            </w:sdt>
          </w:p>
        </w:tc>
        <w:sdt>
          <w:sdtPr>
            <w:rPr>
              <w:sz w:val="20"/>
              <w:szCs w:val="20"/>
              <w:lang w:val="en-US"/>
            </w:rPr>
            <w:id w:val="889465695"/>
            <w:placeholder>
              <w:docPart w:val="D156ECBB9AB34B5C864DE4A27E7035EF"/>
            </w:placeholder>
            <w:showingPlcHdr/>
          </w:sdtPr>
          <w:sdtEndPr/>
          <w:sdtContent>
            <w:tc>
              <w:tcPr>
                <w:tcW w:w="5529" w:type="dxa"/>
                <w:shd w:val="clear" w:color="auto" w:fill="FFFFFF" w:themeFill="background1"/>
              </w:tcPr>
              <w:p w14:paraId="19367F0B" w14:textId="77777777" w:rsidR="009033D4" w:rsidRPr="00E47890" w:rsidRDefault="009033D4" w:rsidP="00D360B3">
                <w:pPr>
                  <w:rPr>
                    <w:sz w:val="20"/>
                    <w:szCs w:val="20"/>
                    <w:lang w:val="en-US"/>
                  </w:rPr>
                </w:pPr>
                <w:r w:rsidRPr="00E47890">
                  <w:rPr>
                    <w:rStyle w:val="Textedelespacerserv"/>
                    <w:lang w:val="en-US"/>
                  </w:rPr>
                  <w:t>Click or tap here to enter text.</w:t>
                </w:r>
              </w:p>
            </w:tc>
          </w:sdtContent>
        </w:sdt>
      </w:tr>
      <w:tr w:rsidR="009033D4" w:rsidRPr="00343073" w14:paraId="703419BD" w14:textId="77777777" w:rsidTr="00162CC5">
        <w:trPr>
          <w:trHeight w:val="20"/>
        </w:trPr>
        <w:tc>
          <w:tcPr>
            <w:tcW w:w="5098" w:type="dxa"/>
          </w:tcPr>
          <w:p w14:paraId="5D1191D9" w14:textId="77777777" w:rsidR="009033D4" w:rsidRPr="00E47890" w:rsidRDefault="009033D4" w:rsidP="00D360B3">
            <w:pPr>
              <w:pStyle w:val="tiquettes"/>
              <w:rPr>
                <w:rFonts w:ascii="Calibri" w:hAnsi="Calibri"/>
                <w:i/>
                <w:szCs w:val="20"/>
                <w:lang w:val="en-US"/>
              </w:rPr>
            </w:pPr>
          </w:p>
        </w:tc>
        <w:tc>
          <w:tcPr>
            <w:tcW w:w="5529" w:type="dxa"/>
            <w:shd w:val="clear" w:color="auto" w:fill="FFFFFF" w:themeFill="background1"/>
          </w:tcPr>
          <w:p w14:paraId="06150A2D" w14:textId="77777777" w:rsidR="009033D4" w:rsidRPr="00E47890" w:rsidRDefault="009033D4" w:rsidP="00D360B3">
            <w:pPr>
              <w:rPr>
                <w:sz w:val="20"/>
                <w:szCs w:val="20"/>
                <w:lang w:val="en-US"/>
              </w:rPr>
            </w:pPr>
          </w:p>
        </w:tc>
      </w:tr>
      <w:tr w:rsidR="009033D4" w:rsidRPr="00343073" w14:paraId="7627169C" w14:textId="77777777" w:rsidTr="009033D4">
        <w:trPr>
          <w:trHeight w:val="43"/>
        </w:trPr>
        <w:tc>
          <w:tcPr>
            <w:tcW w:w="5098" w:type="dxa"/>
          </w:tcPr>
          <w:p w14:paraId="19CC6D1C" w14:textId="77777777" w:rsidR="009033D4" w:rsidRPr="00E47890" w:rsidRDefault="009033D4" w:rsidP="00D360B3">
            <w:pPr>
              <w:pStyle w:val="tiquettes"/>
              <w:rPr>
                <w:lang w:val="en-US"/>
              </w:rPr>
            </w:pPr>
            <w:r w:rsidRPr="00E47890">
              <w:rPr>
                <w:b/>
                <w:bCs/>
                <w:lang w:val="en-US"/>
              </w:rPr>
              <w:t>If yes, does the auditor's opinion include any reservations with regard to internal auditing or poor financial governance at the CSO?</w:t>
            </w:r>
          </w:p>
        </w:tc>
        <w:sdt>
          <w:sdtPr>
            <w:rPr>
              <w:sz w:val="20"/>
              <w:szCs w:val="20"/>
              <w:lang w:val="en-US"/>
            </w:rPr>
            <w:id w:val="1504472893"/>
            <w:placeholder>
              <w:docPart w:val="DefaultPlaceholder_-1854013440"/>
            </w:placeholder>
          </w:sdtPr>
          <w:sdtEndPr/>
          <w:sdtContent>
            <w:tc>
              <w:tcPr>
                <w:tcW w:w="5529" w:type="dxa"/>
                <w:shd w:val="clear" w:color="auto" w:fill="FFFFFF" w:themeFill="background1"/>
              </w:tcPr>
              <w:p w14:paraId="528291FA" w14:textId="77777777" w:rsidR="009033D4" w:rsidRPr="00E47890" w:rsidRDefault="009033D4" w:rsidP="00D360B3">
                <w:pPr>
                  <w:rPr>
                    <w:sz w:val="20"/>
                    <w:szCs w:val="20"/>
                    <w:lang w:val="en-US"/>
                  </w:rPr>
                </w:pPr>
                <w:r w:rsidRPr="00E47890">
                  <w:rPr>
                    <w:rFonts w:ascii="Calibri" w:hAnsi="Calibri"/>
                    <w:i/>
                    <w:iCs/>
                    <w:sz w:val="18"/>
                    <w:szCs w:val="20"/>
                    <w:lang w:val="en-US"/>
                  </w:rPr>
                  <w:t>If so, detail these reservations and, where applicable, the measures put in place or planned to resolve them.</w:t>
                </w:r>
              </w:p>
            </w:tc>
          </w:sdtContent>
        </w:sdt>
      </w:tr>
    </w:tbl>
    <w:p w14:paraId="549B4300" w14:textId="77777777" w:rsidR="0007037C" w:rsidRPr="00E47890" w:rsidRDefault="0007037C" w:rsidP="00FD35A6">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162CC5" w:rsidRPr="00E47890" w14:paraId="3556F470" w14:textId="77777777" w:rsidTr="00D360B3">
        <w:trPr>
          <w:trHeight w:val="43"/>
        </w:trPr>
        <w:tc>
          <w:tcPr>
            <w:tcW w:w="5098" w:type="dxa"/>
          </w:tcPr>
          <w:p w14:paraId="6366393B" w14:textId="77777777" w:rsidR="00162CC5" w:rsidRPr="00E47890" w:rsidRDefault="00162CC5" w:rsidP="00D360B3">
            <w:pPr>
              <w:pStyle w:val="tiquettes"/>
              <w:rPr>
                <w:b/>
                <w:lang w:val="en-US"/>
              </w:rPr>
            </w:pPr>
            <w:r w:rsidRPr="00E47890">
              <w:rPr>
                <w:b/>
                <w:bCs/>
                <w:lang w:val="en-US"/>
              </w:rPr>
              <w:t>Are the commitment and payment procedures formalized, and the corresponding positions (authorizing officer and payer) held separately?</w:t>
            </w:r>
          </w:p>
        </w:tc>
        <w:sdt>
          <w:sdtPr>
            <w:rPr>
              <w:lang w:val="en-US"/>
            </w:rPr>
            <w:id w:val="238219623"/>
            <w:placeholder>
              <w:docPart w:val="187B31B027A74573A85421DAAD105246"/>
            </w:placeholder>
          </w:sdtPr>
          <w:sdtEndPr/>
          <w:sdtContent>
            <w:tc>
              <w:tcPr>
                <w:tcW w:w="5529" w:type="dxa"/>
                <w:shd w:val="clear" w:color="auto" w:fill="FFFFFF" w:themeFill="background1"/>
              </w:tcPr>
              <w:p w14:paraId="63AE6B4A" w14:textId="77777777" w:rsidR="00162CC5" w:rsidRPr="00E47890" w:rsidRDefault="00D6184B" w:rsidP="00D360B3">
                <w:pPr>
                  <w:rPr>
                    <w:lang w:val="en-US"/>
                  </w:rPr>
                </w:pPr>
                <w:sdt>
                  <w:sdtPr>
                    <w:rPr>
                      <w:sz w:val="20"/>
                      <w:szCs w:val="20"/>
                      <w:lang w:val="en-US"/>
                    </w:rPr>
                    <w:id w:val="1631286724"/>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907893462"/>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162CC5" w:rsidRPr="00343073" w14:paraId="64B45591" w14:textId="77777777" w:rsidTr="00D360B3">
        <w:trPr>
          <w:trHeight w:val="43"/>
        </w:trPr>
        <w:tc>
          <w:tcPr>
            <w:tcW w:w="5098" w:type="dxa"/>
          </w:tcPr>
          <w:p w14:paraId="63EC3E82" w14:textId="77777777" w:rsidR="00162CC5" w:rsidRPr="00E47890" w:rsidRDefault="00D6184B" w:rsidP="00D360B3">
            <w:pPr>
              <w:pStyle w:val="tiquettes"/>
              <w:rPr>
                <w:b/>
                <w:lang w:val="en-US"/>
              </w:rPr>
            </w:pPr>
            <w:sdt>
              <w:sdtPr>
                <w:rPr>
                  <w:rFonts w:ascii="Calibri" w:hAnsi="Calibri"/>
                  <w:szCs w:val="20"/>
                  <w:lang w:val="en-US"/>
                </w:rPr>
                <w:alias w:val="AFD"/>
                <w:tag w:val="AFD"/>
                <w:id w:val="294028240"/>
              </w:sdtPr>
              <w:sdtEndPr>
                <w:rPr>
                  <w:b/>
                </w:rPr>
              </w:sdtEndPr>
              <w:sdtContent>
                <w:r w:rsidR="00202DC4" w:rsidRPr="00E47890">
                  <w:rPr>
                    <w:rFonts w:ascii="Calibri" w:hAnsi="Calibri"/>
                    <w:i/>
                    <w:iCs/>
                    <w:szCs w:val="20"/>
                    <w:lang w:val="en-US"/>
                  </w:rPr>
                  <w:t>If not, please provide details.</w:t>
                </w:r>
              </w:sdtContent>
            </w:sdt>
          </w:p>
        </w:tc>
        <w:sdt>
          <w:sdtPr>
            <w:rPr>
              <w:sz w:val="20"/>
              <w:szCs w:val="20"/>
              <w:lang w:val="en-US"/>
            </w:rPr>
            <w:id w:val="810597464"/>
            <w:placeholder>
              <w:docPart w:val="4852B5C765434F44AD25A60F463CA4C7"/>
            </w:placeholder>
            <w:showingPlcHdr/>
          </w:sdtPr>
          <w:sdtEndPr/>
          <w:sdtContent>
            <w:tc>
              <w:tcPr>
                <w:tcW w:w="5529" w:type="dxa"/>
                <w:shd w:val="clear" w:color="auto" w:fill="FFFFFF" w:themeFill="background1"/>
              </w:tcPr>
              <w:p w14:paraId="7926E88D" w14:textId="77777777" w:rsidR="00162CC5" w:rsidRPr="00E47890" w:rsidRDefault="00162CC5" w:rsidP="00D360B3">
                <w:pPr>
                  <w:rPr>
                    <w:sz w:val="20"/>
                    <w:szCs w:val="20"/>
                    <w:lang w:val="en-US"/>
                  </w:rPr>
                </w:pPr>
                <w:r w:rsidRPr="00E47890">
                  <w:rPr>
                    <w:rStyle w:val="Textedelespacerserv"/>
                    <w:lang w:val="en-US"/>
                  </w:rPr>
                  <w:t>Click or tap here to enter text.</w:t>
                </w:r>
              </w:p>
            </w:tc>
          </w:sdtContent>
        </w:sdt>
      </w:tr>
    </w:tbl>
    <w:p w14:paraId="75438EB0" w14:textId="77777777" w:rsidR="0007037C" w:rsidRPr="00E47890" w:rsidRDefault="0007037C" w:rsidP="00FD35A6">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162CC5" w:rsidRPr="00E47890" w14:paraId="3448AB0D" w14:textId="77777777" w:rsidTr="00D360B3">
        <w:trPr>
          <w:trHeight w:val="43"/>
        </w:trPr>
        <w:tc>
          <w:tcPr>
            <w:tcW w:w="5098" w:type="dxa"/>
          </w:tcPr>
          <w:p w14:paraId="3BC5EF2C" w14:textId="2272A9C7" w:rsidR="00162CC5" w:rsidRPr="00E47890" w:rsidRDefault="00162CC5" w:rsidP="00D360B3">
            <w:pPr>
              <w:pStyle w:val="tiquettes"/>
              <w:rPr>
                <w:b/>
                <w:lang w:val="en-US"/>
              </w:rPr>
            </w:pPr>
            <w:r w:rsidRPr="00E47890">
              <w:rPr>
                <w:b/>
                <w:bCs/>
                <w:lang w:val="en-US"/>
              </w:rPr>
              <w:t xml:space="preserve">Has your </w:t>
            </w:r>
            <w:r w:rsidR="00F33C38">
              <w:rPr>
                <w:b/>
                <w:bCs/>
                <w:lang w:val="en-US"/>
              </w:rPr>
              <w:t>I</w:t>
            </w:r>
            <w:r w:rsidRPr="00E47890">
              <w:rPr>
                <w:b/>
                <w:bCs/>
                <w:lang w:val="en-US"/>
              </w:rPr>
              <w:t>nstitution developed financial and accounting procedures to prevent the risk of its ledgers, registers and accounts being used for corrupt practices or to conceal such practices?</w:t>
            </w:r>
          </w:p>
        </w:tc>
        <w:sdt>
          <w:sdtPr>
            <w:rPr>
              <w:lang w:val="en-US"/>
            </w:rPr>
            <w:id w:val="-1007285255"/>
            <w:placeholder>
              <w:docPart w:val="B346A07E78764941B03F4087160ED964"/>
            </w:placeholder>
          </w:sdtPr>
          <w:sdtEndPr/>
          <w:sdtContent>
            <w:tc>
              <w:tcPr>
                <w:tcW w:w="5529" w:type="dxa"/>
                <w:shd w:val="clear" w:color="auto" w:fill="FFFFFF" w:themeFill="background1"/>
              </w:tcPr>
              <w:p w14:paraId="337540EE" w14:textId="77777777" w:rsidR="00162CC5" w:rsidRPr="00E47890" w:rsidRDefault="00D6184B" w:rsidP="00D360B3">
                <w:pPr>
                  <w:rPr>
                    <w:lang w:val="en-US"/>
                  </w:rPr>
                </w:pPr>
                <w:sdt>
                  <w:sdtPr>
                    <w:rPr>
                      <w:sz w:val="20"/>
                      <w:szCs w:val="20"/>
                      <w:lang w:val="en-US"/>
                    </w:rPr>
                    <w:id w:val="-1694383012"/>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1438096704"/>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162CC5" w:rsidRPr="00343073" w14:paraId="44F6A4C6" w14:textId="77777777" w:rsidTr="00D360B3">
        <w:trPr>
          <w:trHeight w:val="43"/>
        </w:trPr>
        <w:tc>
          <w:tcPr>
            <w:tcW w:w="5098" w:type="dxa"/>
          </w:tcPr>
          <w:p w14:paraId="62D6DB3A" w14:textId="77777777" w:rsidR="00162CC5" w:rsidRPr="00E47890" w:rsidRDefault="00D6184B" w:rsidP="00162CC5">
            <w:pPr>
              <w:pStyle w:val="tiquettes"/>
              <w:rPr>
                <w:b/>
                <w:lang w:val="en-US"/>
              </w:rPr>
            </w:pPr>
            <w:sdt>
              <w:sdtPr>
                <w:rPr>
                  <w:rFonts w:ascii="Calibri" w:hAnsi="Calibri"/>
                  <w:szCs w:val="20"/>
                  <w:lang w:val="en-US"/>
                </w:rPr>
                <w:alias w:val="AFD"/>
                <w:tag w:val="AFD"/>
                <w:id w:val="224034416"/>
              </w:sdtPr>
              <w:sdtEndPr>
                <w:rPr>
                  <w:b/>
                </w:rPr>
              </w:sdtEndPr>
              <w:sdtContent>
                <w:r w:rsidR="00202DC4" w:rsidRPr="00E47890">
                  <w:rPr>
                    <w:rFonts w:ascii="Calibri" w:hAnsi="Calibri"/>
                    <w:i/>
                    <w:iCs/>
                    <w:szCs w:val="20"/>
                    <w:lang w:val="en-US"/>
                  </w:rPr>
                  <w:t>Provide details here, if necessary</w:t>
                </w:r>
              </w:sdtContent>
            </w:sdt>
          </w:p>
        </w:tc>
        <w:sdt>
          <w:sdtPr>
            <w:rPr>
              <w:sz w:val="20"/>
              <w:szCs w:val="20"/>
              <w:lang w:val="en-US"/>
            </w:rPr>
            <w:id w:val="-431593309"/>
            <w:placeholder>
              <w:docPart w:val="E492E50072FF4F9BBF2B921F468EBA61"/>
            </w:placeholder>
            <w:showingPlcHdr/>
          </w:sdtPr>
          <w:sdtEndPr/>
          <w:sdtContent>
            <w:tc>
              <w:tcPr>
                <w:tcW w:w="5529" w:type="dxa"/>
                <w:shd w:val="clear" w:color="auto" w:fill="FFFFFF" w:themeFill="background1"/>
              </w:tcPr>
              <w:p w14:paraId="67A5212D" w14:textId="77777777" w:rsidR="00162CC5" w:rsidRPr="00E47890" w:rsidRDefault="00162CC5" w:rsidP="00D360B3">
                <w:pPr>
                  <w:rPr>
                    <w:sz w:val="20"/>
                    <w:szCs w:val="20"/>
                    <w:lang w:val="en-US"/>
                  </w:rPr>
                </w:pPr>
                <w:r w:rsidRPr="00E47890">
                  <w:rPr>
                    <w:rStyle w:val="Textedelespacerserv"/>
                    <w:lang w:val="en-US"/>
                  </w:rPr>
                  <w:t>Click or tap here to enter text.</w:t>
                </w:r>
              </w:p>
            </w:tc>
          </w:sdtContent>
        </w:sdt>
      </w:tr>
    </w:tbl>
    <w:p w14:paraId="451C0936" w14:textId="77777777" w:rsidR="00162CC5" w:rsidRPr="00E47890" w:rsidRDefault="00162CC5" w:rsidP="00FD35A6">
      <w:pPr>
        <w:rPr>
          <w:lang w:val="en-US"/>
        </w:rPr>
      </w:pPr>
    </w:p>
    <w:p w14:paraId="5F9A28D1" w14:textId="77777777" w:rsidR="00162CC5" w:rsidRPr="00E47890" w:rsidRDefault="00162CC5" w:rsidP="00162CC5">
      <w:pPr>
        <w:pStyle w:val="Titre1"/>
        <w:rPr>
          <w:bCs/>
          <w:sz w:val="28"/>
          <w:lang w:val="en-US"/>
        </w:rPr>
      </w:pPr>
      <w:r w:rsidRPr="00E47890">
        <w:rPr>
          <w:bCs/>
          <w:sz w:val="28"/>
          <w:lang w:val="en-US"/>
        </w:rPr>
        <w:t>4. INTERNAL AUDIT</w:t>
      </w:r>
    </w:p>
    <w:p w14:paraId="381CCFB7" w14:textId="77777777" w:rsidR="00162CC5" w:rsidRPr="00E47890" w:rsidRDefault="00162CC5" w:rsidP="00162CC5">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162CC5" w:rsidRPr="00E47890" w14:paraId="03EABA10" w14:textId="77777777" w:rsidTr="00D360B3">
        <w:trPr>
          <w:trHeight w:val="43"/>
        </w:trPr>
        <w:tc>
          <w:tcPr>
            <w:tcW w:w="5098" w:type="dxa"/>
          </w:tcPr>
          <w:p w14:paraId="445967A3" w14:textId="183C7EA8" w:rsidR="00162CC5" w:rsidRPr="00E47890" w:rsidRDefault="00162CC5" w:rsidP="00D360B3">
            <w:pPr>
              <w:pStyle w:val="tiquettes"/>
              <w:rPr>
                <w:b/>
                <w:lang w:val="en-US"/>
              </w:rPr>
            </w:pPr>
            <w:r w:rsidRPr="00E47890">
              <w:rPr>
                <w:b/>
                <w:bCs/>
                <w:lang w:val="en-US"/>
              </w:rPr>
              <w:t xml:space="preserve">Does your </w:t>
            </w:r>
            <w:r w:rsidR="00F33C38">
              <w:rPr>
                <w:b/>
                <w:bCs/>
                <w:lang w:val="en-US"/>
              </w:rPr>
              <w:t>I</w:t>
            </w:r>
            <w:r w:rsidRPr="00E47890">
              <w:rPr>
                <w:b/>
                <w:bCs/>
                <w:lang w:val="en-US"/>
              </w:rPr>
              <w:t>nstitution have a dedicated internal audit team?</w:t>
            </w:r>
          </w:p>
        </w:tc>
        <w:sdt>
          <w:sdtPr>
            <w:rPr>
              <w:lang w:val="en-US"/>
            </w:rPr>
            <w:id w:val="1097293085"/>
            <w:placeholder>
              <w:docPart w:val="4F52CB7B9AA74650AA2D661C52B230FD"/>
            </w:placeholder>
          </w:sdtPr>
          <w:sdtEndPr/>
          <w:sdtContent>
            <w:tc>
              <w:tcPr>
                <w:tcW w:w="5529" w:type="dxa"/>
                <w:shd w:val="clear" w:color="auto" w:fill="FFFFFF" w:themeFill="background1"/>
              </w:tcPr>
              <w:p w14:paraId="34E9AEFC" w14:textId="77777777" w:rsidR="00162CC5" w:rsidRPr="00E47890" w:rsidRDefault="00D6184B" w:rsidP="00D360B3">
                <w:pPr>
                  <w:rPr>
                    <w:lang w:val="en-US"/>
                  </w:rPr>
                </w:pPr>
                <w:sdt>
                  <w:sdtPr>
                    <w:rPr>
                      <w:sz w:val="20"/>
                      <w:szCs w:val="20"/>
                      <w:lang w:val="en-US"/>
                    </w:rPr>
                    <w:id w:val="-2005581421"/>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29166022"/>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162CC5" w:rsidRPr="00343073" w14:paraId="62BFCFFF" w14:textId="77777777" w:rsidTr="00D360B3">
        <w:trPr>
          <w:trHeight w:val="43"/>
        </w:trPr>
        <w:tc>
          <w:tcPr>
            <w:tcW w:w="5098" w:type="dxa"/>
          </w:tcPr>
          <w:p w14:paraId="5EF0BA59" w14:textId="37801CE7" w:rsidR="00162CC5" w:rsidRPr="00A010A6" w:rsidRDefault="00D6184B" w:rsidP="00D360B3">
            <w:pPr>
              <w:pStyle w:val="tiquettes"/>
              <w:rPr>
                <w:b/>
                <w:lang w:val="en-US"/>
              </w:rPr>
            </w:pPr>
            <w:sdt>
              <w:sdtPr>
                <w:rPr>
                  <w:rFonts w:ascii="Calibri" w:hAnsi="Calibri"/>
                  <w:szCs w:val="20"/>
                  <w:lang w:val="en-US"/>
                </w:rPr>
                <w:alias w:val="AFD"/>
                <w:tag w:val="AFD"/>
                <w:id w:val="1110856526"/>
              </w:sdtPr>
              <w:sdtEndPr>
                <w:rPr>
                  <w:b/>
                </w:rPr>
              </w:sdtEndPr>
              <w:sdtContent>
                <w:r w:rsidR="00202DC4" w:rsidRPr="00A010A6">
                  <w:rPr>
                    <w:rFonts w:ascii="Calibri" w:hAnsi="Calibri"/>
                    <w:i/>
                    <w:iCs/>
                    <w:szCs w:val="20"/>
                    <w:lang w:val="en-US"/>
                  </w:rPr>
                  <w:t>If not, please provide details</w:t>
                </w:r>
                <w:r w:rsidR="00F90138" w:rsidRPr="00A010A6">
                  <w:rPr>
                    <w:rFonts w:ascii="Calibri" w:hAnsi="Calibri"/>
                    <w:i/>
                    <w:iCs/>
                    <w:szCs w:val="20"/>
                    <w:lang w:val="en-US"/>
                  </w:rPr>
                  <w:t xml:space="preserve"> (</w:t>
                </w:r>
                <w:r w:rsidR="008D76CE" w:rsidRPr="00A010A6">
                  <w:rPr>
                    <w:i/>
                    <w:lang w:val="en-US"/>
                  </w:rPr>
                  <w:t>including if you do not have a dedicated team but controls are otherwise conducted</w:t>
                </w:r>
                <w:r w:rsidR="00F90138" w:rsidRPr="00A010A6">
                  <w:rPr>
                    <w:rFonts w:ascii="Calibri" w:hAnsi="Calibri"/>
                    <w:i/>
                    <w:iCs/>
                    <w:szCs w:val="20"/>
                    <w:lang w:val="en-US"/>
                  </w:rPr>
                  <w:t>)</w:t>
                </w:r>
                <w:r w:rsidR="00202DC4" w:rsidRPr="00A010A6">
                  <w:rPr>
                    <w:rFonts w:ascii="Calibri" w:hAnsi="Calibri"/>
                    <w:i/>
                    <w:iCs/>
                    <w:szCs w:val="20"/>
                    <w:lang w:val="en-US"/>
                  </w:rPr>
                  <w:t>.</w:t>
                </w:r>
              </w:sdtContent>
            </w:sdt>
          </w:p>
        </w:tc>
        <w:sdt>
          <w:sdtPr>
            <w:rPr>
              <w:sz w:val="20"/>
              <w:szCs w:val="20"/>
              <w:lang w:val="en-US"/>
            </w:rPr>
            <w:id w:val="752470811"/>
            <w:placeholder>
              <w:docPart w:val="97B85F91D5AF4187A29DC90A6D1513C6"/>
            </w:placeholder>
            <w:showingPlcHdr/>
          </w:sdtPr>
          <w:sdtEndPr/>
          <w:sdtContent>
            <w:tc>
              <w:tcPr>
                <w:tcW w:w="5529" w:type="dxa"/>
                <w:shd w:val="clear" w:color="auto" w:fill="FFFFFF" w:themeFill="background1"/>
              </w:tcPr>
              <w:p w14:paraId="5429CD8F" w14:textId="77777777" w:rsidR="00162CC5" w:rsidRPr="00E47890" w:rsidRDefault="00162CC5" w:rsidP="00D360B3">
                <w:pPr>
                  <w:rPr>
                    <w:sz w:val="20"/>
                    <w:szCs w:val="20"/>
                    <w:lang w:val="en-US"/>
                  </w:rPr>
                </w:pPr>
                <w:r w:rsidRPr="00E47890">
                  <w:rPr>
                    <w:rStyle w:val="Textedelespacerserv"/>
                    <w:lang w:val="en-US"/>
                  </w:rPr>
                  <w:t>Click or tap here to enter text.</w:t>
                </w:r>
              </w:p>
            </w:tc>
          </w:sdtContent>
        </w:sdt>
      </w:tr>
      <w:tr w:rsidR="00162CC5" w:rsidRPr="00343073" w14:paraId="0E8B68B6" w14:textId="77777777" w:rsidTr="00D360B3">
        <w:trPr>
          <w:trHeight w:val="20"/>
        </w:trPr>
        <w:tc>
          <w:tcPr>
            <w:tcW w:w="5098" w:type="dxa"/>
          </w:tcPr>
          <w:p w14:paraId="739B5CCC" w14:textId="77777777" w:rsidR="00162CC5" w:rsidRPr="00E47890" w:rsidRDefault="00162CC5" w:rsidP="00D360B3">
            <w:pPr>
              <w:pStyle w:val="tiquettes"/>
              <w:rPr>
                <w:rFonts w:ascii="Calibri" w:hAnsi="Calibri"/>
                <w:i/>
                <w:szCs w:val="20"/>
                <w:lang w:val="en-US"/>
              </w:rPr>
            </w:pPr>
          </w:p>
        </w:tc>
        <w:tc>
          <w:tcPr>
            <w:tcW w:w="5529" w:type="dxa"/>
            <w:shd w:val="clear" w:color="auto" w:fill="FFFFFF" w:themeFill="background1"/>
          </w:tcPr>
          <w:p w14:paraId="2A440548" w14:textId="77777777" w:rsidR="00162CC5" w:rsidRPr="00E47890" w:rsidRDefault="00162CC5" w:rsidP="00D360B3">
            <w:pPr>
              <w:rPr>
                <w:sz w:val="20"/>
                <w:szCs w:val="20"/>
                <w:lang w:val="en-US"/>
              </w:rPr>
            </w:pPr>
          </w:p>
        </w:tc>
      </w:tr>
      <w:tr w:rsidR="00162CC5" w:rsidRPr="00343073" w14:paraId="57975B53" w14:textId="77777777" w:rsidTr="00D360B3">
        <w:trPr>
          <w:trHeight w:val="43"/>
        </w:trPr>
        <w:tc>
          <w:tcPr>
            <w:tcW w:w="5098" w:type="dxa"/>
          </w:tcPr>
          <w:p w14:paraId="153CC185" w14:textId="77777777" w:rsidR="00162CC5" w:rsidRPr="00E47890" w:rsidRDefault="00162CC5" w:rsidP="00883936">
            <w:pPr>
              <w:pStyle w:val="tiquettes"/>
              <w:rPr>
                <w:lang w:val="en-US"/>
              </w:rPr>
            </w:pPr>
            <w:r w:rsidRPr="00E47890">
              <w:rPr>
                <w:b/>
                <w:bCs/>
                <w:lang w:val="en-US"/>
              </w:rPr>
              <w:t>If yes, what are their roles? How many employees are assigned to the team? To which department is this division attached?</w:t>
            </w:r>
          </w:p>
        </w:tc>
        <w:sdt>
          <w:sdtPr>
            <w:rPr>
              <w:sz w:val="20"/>
              <w:szCs w:val="20"/>
              <w:lang w:val="en-US"/>
            </w:rPr>
            <w:id w:val="797103652"/>
            <w:placeholder>
              <w:docPart w:val="FF033B40E9F6434FBF0A3ECAA929B651"/>
            </w:placeholder>
          </w:sdtPr>
          <w:sdtEndPr/>
          <w:sdtContent>
            <w:sdt>
              <w:sdtPr>
                <w:rPr>
                  <w:sz w:val="20"/>
                  <w:szCs w:val="20"/>
                  <w:lang w:val="en-US"/>
                </w:rPr>
                <w:id w:val="-1867741301"/>
                <w:placeholder>
                  <w:docPart w:val="38A170790ED946B6B27D70DB569BF0A3"/>
                </w:placeholder>
                <w:showingPlcHdr/>
              </w:sdtPr>
              <w:sdtEndPr/>
              <w:sdtContent>
                <w:tc>
                  <w:tcPr>
                    <w:tcW w:w="5529" w:type="dxa"/>
                    <w:shd w:val="clear" w:color="auto" w:fill="FFFFFF" w:themeFill="background1"/>
                  </w:tcPr>
                  <w:p w14:paraId="56D8D605" w14:textId="77777777" w:rsidR="00162CC5" w:rsidRPr="00E47890" w:rsidRDefault="00F7506E" w:rsidP="00D360B3">
                    <w:pPr>
                      <w:rPr>
                        <w:sz w:val="20"/>
                        <w:szCs w:val="20"/>
                        <w:lang w:val="en-US"/>
                      </w:rPr>
                    </w:pPr>
                    <w:r w:rsidRPr="00E47890">
                      <w:rPr>
                        <w:rStyle w:val="Textedelespacerserv"/>
                        <w:lang w:val="en-US"/>
                      </w:rPr>
                      <w:t>Click or tap here to enter text.</w:t>
                    </w:r>
                  </w:p>
                </w:tc>
              </w:sdtContent>
            </w:sdt>
          </w:sdtContent>
        </w:sdt>
      </w:tr>
    </w:tbl>
    <w:p w14:paraId="09B08BD2" w14:textId="24A3BCFA" w:rsidR="00F7506E" w:rsidRDefault="00F7506E" w:rsidP="00E7103D">
      <w:pPr>
        <w:pStyle w:val="Titre"/>
        <w:ind w:left="720" w:firstLine="720"/>
        <w:rPr>
          <w:color w:val="auto"/>
          <w:sz w:val="36"/>
          <w:lang w:val="en-US"/>
        </w:rPr>
      </w:pPr>
    </w:p>
    <w:tbl>
      <w:tblPr>
        <w:tblpPr w:leftFromText="141" w:rightFromText="141" w:vertAnchor="page" w:horzAnchor="margin" w:tblpXSpec="center" w:tblpY="1078"/>
        <w:tblW w:w="0" w:type="auto"/>
        <w:shd w:val="clear" w:color="auto" w:fill="8A8A8A" w:themeFill="accent6"/>
        <w:tblLook w:val="0600" w:firstRow="0" w:lastRow="0" w:firstColumn="0" w:lastColumn="0" w:noHBand="1" w:noVBand="1"/>
      </w:tblPr>
      <w:tblGrid>
        <w:gridCol w:w="6930"/>
        <w:gridCol w:w="2060"/>
      </w:tblGrid>
      <w:tr w:rsidR="000257A1" w:rsidRPr="00E47890" w14:paraId="6D987FDC" w14:textId="77777777" w:rsidTr="008D76CE">
        <w:trPr>
          <w:trHeight w:val="1728"/>
        </w:trPr>
        <w:tc>
          <w:tcPr>
            <w:tcW w:w="6930" w:type="dxa"/>
            <w:shd w:val="clear" w:color="auto" w:fill="auto"/>
            <w:vAlign w:val="center"/>
          </w:tcPr>
          <w:p w14:paraId="1EC34D3A" w14:textId="77777777" w:rsidR="000257A1" w:rsidRPr="00E47890" w:rsidRDefault="000257A1" w:rsidP="008E2EE4">
            <w:pPr>
              <w:pStyle w:val="Titre"/>
              <w:rPr>
                <w:lang w:val="en-US"/>
              </w:rPr>
            </w:pPr>
            <w:r w:rsidRPr="00E47890">
              <w:rPr>
                <w:color w:val="FFFFFF" w:themeColor="background1"/>
                <w:sz w:val="32"/>
                <w:szCs w:val="32"/>
                <w:lang w:val="en-US"/>
              </w:rPr>
              <w:lastRenderedPageBreak/>
              <w:t>Compliance Questionnaire: Analysis of CSO</w:t>
            </w:r>
            <w:r>
              <w:rPr>
                <w:color w:val="FFFFFF" w:themeColor="background1"/>
                <w:sz w:val="32"/>
                <w:szCs w:val="32"/>
                <w:lang w:val="en-US"/>
              </w:rPr>
              <w:t xml:space="preserve"> / Foundation C</w:t>
            </w:r>
            <w:r w:rsidRPr="00E47890">
              <w:rPr>
                <w:color w:val="FFFFFF" w:themeColor="background1"/>
                <w:sz w:val="32"/>
                <w:szCs w:val="32"/>
                <w:lang w:val="en-US"/>
              </w:rPr>
              <w:t>ounterpart</w:t>
            </w:r>
            <w:r>
              <w:rPr>
                <w:color w:val="FFFFFF" w:themeColor="background1"/>
                <w:sz w:val="32"/>
                <w:szCs w:val="32"/>
                <w:lang w:val="en-US"/>
              </w:rPr>
              <w:t>y</w:t>
            </w:r>
            <w:r w:rsidRPr="00E47890">
              <w:rPr>
                <w:color w:val="FFFFFF" w:themeColor="background1"/>
                <w:sz w:val="32"/>
                <w:szCs w:val="32"/>
                <w:lang w:val="en-US"/>
              </w:rPr>
              <w:t xml:space="preserve"> </w:t>
            </w:r>
            <w:r>
              <w:rPr>
                <w:color w:val="FFFFFF" w:themeColor="background1"/>
                <w:sz w:val="32"/>
                <w:szCs w:val="32"/>
                <w:lang w:val="en-US"/>
              </w:rPr>
              <w:t>Procedural Device</w:t>
            </w:r>
          </w:p>
        </w:tc>
        <w:tc>
          <w:tcPr>
            <w:tcW w:w="2060" w:type="dxa"/>
            <w:shd w:val="clear" w:color="auto" w:fill="auto"/>
            <w:vAlign w:val="center"/>
          </w:tcPr>
          <w:p w14:paraId="45767CA4" w14:textId="77777777" w:rsidR="000257A1" w:rsidRPr="00E47890" w:rsidRDefault="000257A1" w:rsidP="008D76CE">
            <w:pPr>
              <w:spacing w:after="0"/>
              <w:jc w:val="right"/>
              <w:rPr>
                <w:lang w:val="en-US"/>
              </w:rPr>
            </w:pPr>
            <w:r w:rsidRPr="00E47890">
              <w:rPr>
                <w:noProof/>
                <w:lang w:eastAsia="fr-FR"/>
              </w:rPr>
              <w:drawing>
                <wp:inline distT="0" distB="0" distL="0" distR="0" wp14:anchorId="0E6E046D" wp14:editId="2DAC737C">
                  <wp:extent cx="1103811" cy="642575"/>
                  <wp:effectExtent l="0" t="0" r="0" b="0"/>
                  <wp:docPr id="15" name="Image 15"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389590AC" w14:textId="5FD0D481" w:rsidR="007A1B6B" w:rsidRDefault="007A1B6B" w:rsidP="007A1B6B">
      <w:pPr>
        <w:rPr>
          <w:lang w:val="en-US"/>
        </w:rPr>
      </w:pPr>
    </w:p>
    <w:p w14:paraId="697554F1" w14:textId="42EAC829" w:rsidR="007A1B6B" w:rsidRDefault="007A1B6B" w:rsidP="007A1B6B">
      <w:pPr>
        <w:rPr>
          <w:lang w:val="en-US"/>
        </w:rPr>
      </w:pPr>
    </w:p>
    <w:p w14:paraId="440DABD4" w14:textId="6BDF8843" w:rsidR="000257A1" w:rsidRDefault="000257A1" w:rsidP="007A1B6B">
      <w:pPr>
        <w:rPr>
          <w:lang w:val="en-US"/>
        </w:rPr>
      </w:pPr>
    </w:p>
    <w:p w14:paraId="797B5D7C" w14:textId="77777777" w:rsidR="000257A1" w:rsidRPr="007A1B6B" w:rsidRDefault="000257A1" w:rsidP="007A1B6B">
      <w:pPr>
        <w:rPr>
          <w:lang w:val="en-US"/>
        </w:rPr>
      </w:pPr>
    </w:p>
    <w:p w14:paraId="54F0AFEF" w14:textId="77777777" w:rsidR="00F7506E" w:rsidRPr="00E47890" w:rsidRDefault="00F7506E" w:rsidP="00162CC5">
      <w:pPr>
        <w:rPr>
          <w:sz w:val="8"/>
          <w:lang w:val="en-US"/>
        </w:rPr>
      </w:pPr>
    </w:p>
    <w:p w14:paraId="179A472E" w14:textId="77777777" w:rsidR="00F7506E" w:rsidRPr="00E47890" w:rsidRDefault="00F7506E" w:rsidP="00162CC5">
      <w:pPr>
        <w:rPr>
          <w:sz w:val="12"/>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F7506E" w:rsidRPr="00E47890" w14:paraId="36A85EA7" w14:textId="77777777" w:rsidTr="00D360B3">
        <w:trPr>
          <w:trHeight w:val="43"/>
        </w:trPr>
        <w:tc>
          <w:tcPr>
            <w:tcW w:w="5098" w:type="dxa"/>
          </w:tcPr>
          <w:p w14:paraId="14A979BE" w14:textId="7BB338B1" w:rsidR="00F7506E" w:rsidRPr="00E47890" w:rsidRDefault="00F7506E" w:rsidP="00D360B3">
            <w:pPr>
              <w:pStyle w:val="tiquettes"/>
              <w:rPr>
                <w:b/>
                <w:lang w:val="en-US"/>
              </w:rPr>
            </w:pPr>
            <w:r w:rsidRPr="00E47890">
              <w:rPr>
                <w:b/>
                <w:bCs/>
                <w:lang w:val="en-US"/>
              </w:rPr>
              <w:t>Are first level accounting controls conducted and formalized</w:t>
            </w:r>
            <w:r w:rsidR="00F90138">
              <w:rPr>
                <w:b/>
                <w:bCs/>
                <w:lang w:val="en-US"/>
              </w:rPr>
              <w:t xml:space="preserve"> </w:t>
            </w:r>
            <w:r w:rsidR="008D76CE" w:rsidRPr="00440DA8">
              <w:rPr>
                <w:b/>
                <w:i/>
                <w:lang w:val="en-US"/>
              </w:rPr>
              <w:t>(for example: validation of expenses, principle of dual control, etc.)</w:t>
            </w:r>
            <w:r w:rsidRPr="00440DA8">
              <w:rPr>
                <w:b/>
                <w:bCs/>
                <w:i/>
                <w:lang w:val="en-US"/>
              </w:rPr>
              <w:t>?</w:t>
            </w:r>
          </w:p>
        </w:tc>
        <w:sdt>
          <w:sdtPr>
            <w:rPr>
              <w:lang w:val="en-US"/>
            </w:rPr>
            <w:id w:val="1621264553"/>
            <w:placeholder>
              <w:docPart w:val="78466BD9656741BAB6F752B0C1BD9E46"/>
            </w:placeholder>
          </w:sdtPr>
          <w:sdtEndPr/>
          <w:sdtContent>
            <w:tc>
              <w:tcPr>
                <w:tcW w:w="5529" w:type="dxa"/>
                <w:shd w:val="clear" w:color="auto" w:fill="FFFFFF" w:themeFill="background1"/>
              </w:tcPr>
              <w:p w14:paraId="44B0332F" w14:textId="77777777" w:rsidR="00F7506E" w:rsidRPr="00E47890" w:rsidRDefault="00D6184B" w:rsidP="00D360B3">
                <w:pPr>
                  <w:rPr>
                    <w:lang w:val="en-US"/>
                  </w:rPr>
                </w:pPr>
                <w:sdt>
                  <w:sdtPr>
                    <w:rPr>
                      <w:sz w:val="20"/>
                      <w:szCs w:val="20"/>
                      <w:lang w:val="en-US"/>
                    </w:rPr>
                    <w:id w:val="670686273"/>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310457371"/>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F7506E" w:rsidRPr="00343073" w14:paraId="1DE0B349" w14:textId="77777777" w:rsidTr="00D360B3">
        <w:trPr>
          <w:trHeight w:val="43"/>
        </w:trPr>
        <w:tc>
          <w:tcPr>
            <w:tcW w:w="5098" w:type="dxa"/>
          </w:tcPr>
          <w:p w14:paraId="7443F891" w14:textId="77777777" w:rsidR="00F7506E" w:rsidRPr="00E47890" w:rsidRDefault="00D6184B" w:rsidP="00D360B3">
            <w:pPr>
              <w:pStyle w:val="tiquettes"/>
              <w:rPr>
                <w:b/>
                <w:lang w:val="en-US"/>
              </w:rPr>
            </w:pPr>
            <w:sdt>
              <w:sdtPr>
                <w:rPr>
                  <w:rFonts w:ascii="Calibri" w:hAnsi="Calibri"/>
                  <w:szCs w:val="20"/>
                  <w:lang w:val="en-US"/>
                </w:rPr>
                <w:alias w:val="AFD"/>
                <w:tag w:val="AFD"/>
                <w:id w:val="1076708390"/>
              </w:sdtPr>
              <w:sdtEndPr>
                <w:rPr>
                  <w:b/>
                </w:rPr>
              </w:sdtEndPr>
              <w:sdtContent>
                <w:r w:rsidR="00202DC4" w:rsidRPr="00E47890">
                  <w:rPr>
                    <w:rFonts w:ascii="Calibri" w:hAnsi="Calibri"/>
                    <w:i/>
                    <w:iCs/>
                    <w:szCs w:val="20"/>
                    <w:lang w:val="en-US"/>
                  </w:rPr>
                  <w:t>If not, please provide details.</w:t>
                </w:r>
              </w:sdtContent>
            </w:sdt>
          </w:p>
        </w:tc>
        <w:sdt>
          <w:sdtPr>
            <w:rPr>
              <w:sz w:val="20"/>
              <w:szCs w:val="20"/>
              <w:lang w:val="en-US"/>
            </w:rPr>
            <w:id w:val="-921949508"/>
            <w:placeholder>
              <w:docPart w:val="E00CA28E7E594DC48F9C94F0A440914E"/>
            </w:placeholder>
            <w:showingPlcHdr/>
          </w:sdtPr>
          <w:sdtEndPr/>
          <w:sdtContent>
            <w:tc>
              <w:tcPr>
                <w:tcW w:w="5529" w:type="dxa"/>
                <w:shd w:val="clear" w:color="auto" w:fill="FFFFFF" w:themeFill="background1"/>
              </w:tcPr>
              <w:p w14:paraId="6EA3D2F3" w14:textId="77777777" w:rsidR="00F7506E" w:rsidRPr="00E47890" w:rsidRDefault="00F7506E" w:rsidP="00D360B3">
                <w:pPr>
                  <w:rPr>
                    <w:sz w:val="20"/>
                    <w:szCs w:val="20"/>
                    <w:lang w:val="en-US"/>
                  </w:rPr>
                </w:pPr>
                <w:r w:rsidRPr="00E47890">
                  <w:rPr>
                    <w:rStyle w:val="Textedelespacerserv"/>
                    <w:lang w:val="en-US"/>
                  </w:rPr>
                  <w:t>Click or tap here to enter text.</w:t>
                </w:r>
              </w:p>
            </w:tc>
          </w:sdtContent>
        </w:sdt>
      </w:tr>
      <w:tr w:rsidR="00F7506E" w:rsidRPr="00343073" w14:paraId="377340A6" w14:textId="77777777" w:rsidTr="00D360B3">
        <w:trPr>
          <w:trHeight w:val="43"/>
        </w:trPr>
        <w:tc>
          <w:tcPr>
            <w:tcW w:w="5098" w:type="dxa"/>
          </w:tcPr>
          <w:p w14:paraId="504AA680" w14:textId="77777777" w:rsidR="00F7506E" w:rsidRPr="00E47890" w:rsidRDefault="00F7506E" w:rsidP="00D360B3">
            <w:pPr>
              <w:pStyle w:val="tiquettes"/>
              <w:rPr>
                <w:rFonts w:ascii="Calibri" w:hAnsi="Calibri"/>
                <w:i/>
                <w:sz w:val="2"/>
                <w:szCs w:val="20"/>
                <w:lang w:val="en-US"/>
              </w:rPr>
            </w:pPr>
          </w:p>
        </w:tc>
        <w:tc>
          <w:tcPr>
            <w:tcW w:w="5529" w:type="dxa"/>
            <w:shd w:val="clear" w:color="auto" w:fill="FFFFFF" w:themeFill="background1"/>
          </w:tcPr>
          <w:p w14:paraId="5AE25211" w14:textId="77777777" w:rsidR="00F7506E" w:rsidRPr="00E47890" w:rsidRDefault="00F7506E" w:rsidP="00D360B3">
            <w:pPr>
              <w:rPr>
                <w:sz w:val="2"/>
                <w:szCs w:val="20"/>
                <w:lang w:val="en-US"/>
              </w:rPr>
            </w:pPr>
          </w:p>
        </w:tc>
      </w:tr>
      <w:tr w:rsidR="00F7506E" w:rsidRPr="00343073" w14:paraId="0869D8B2" w14:textId="77777777" w:rsidTr="00D360B3">
        <w:trPr>
          <w:trHeight w:val="43"/>
        </w:trPr>
        <w:tc>
          <w:tcPr>
            <w:tcW w:w="5098" w:type="dxa"/>
          </w:tcPr>
          <w:p w14:paraId="5B83FE6A" w14:textId="77777777" w:rsidR="00F7506E" w:rsidRPr="00E47890" w:rsidRDefault="00F7506E" w:rsidP="00D360B3">
            <w:pPr>
              <w:pStyle w:val="tiquettes"/>
              <w:rPr>
                <w:rFonts w:ascii="Calibri" w:hAnsi="Calibri"/>
                <w:i/>
                <w:szCs w:val="20"/>
                <w:lang w:val="en-US"/>
              </w:rPr>
            </w:pPr>
            <w:r w:rsidRPr="00E47890">
              <w:rPr>
                <w:rFonts w:ascii="Calibri" w:hAnsi="Calibri"/>
                <w:i/>
                <w:iCs/>
                <w:szCs w:val="20"/>
                <w:lang w:val="en-US"/>
              </w:rPr>
              <w:t>If yes, please cite two examples of the controls implemented</w:t>
            </w:r>
          </w:p>
        </w:tc>
        <w:sdt>
          <w:sdtPr>
            <w:rPr>
              <w:sz w:val="20"/>
              <w:szCs w:val="20"/>
              <w:lang w:val="en-US"/>
            </w:rPr>
            <w:id w:val="-1520536590"/>
            <w:placeholder>
              <w:docPart w:val="DefaultPlaceholder_-1854013440"/>
            </w:placeholder>
            <w:showingPlcHdr/>
          </w:sdtPr>
          <w:sdtEndPr/>
          <w:sdtContent>
            <w:tc>
              <w:tcPr>
                <w:tcW w:w="5529" w:type="dxa"/>
                <w:shd w:val="clear" w:color="auto" w:fill="FFFFFF" w:themeFill="background1"/>
              </w:tcPr>
              <w:p w14:paraId="71C407BD" w14:textId="77777777" w:rsidR="00F7506E" w:rsidRPr="00E47890" w:rsidRDefault="00F7506E" w:rsidP="00D360B3">
                <w:pPr>
                  <w:rPr>
                    <w:sz w:val="20"/>
                    <w:szCs w:val="20"/>
                    <w:lang w:val="en-US"/>
                  </w:rPr>
                </w:pPr>
                <w:r w:rsidRPr="00E47890">
                  <w:rPr>
                    <w:rStyle w:val="Textedelespacerserv"/>
                    <w:lang w:val="en-US"/>
                  </w:rPr>
                  <w:t>Click or tap here to enter text.</w:t>
                </w:r>
              </w:p>
            </w:tc>
          </w:sdtContent>
        </w:sdt>
      </w:tr>
    </w:tbl>
    <w:p w14:paraId="5FAAE207" w14:textId="77777777" w:rsidR="00162CC5" w:rsidRPr="00E47890" w:rsidRDefault="00162CC5" w:rsidP="00162CC5">
      <w:pPr>
        <w:rPr>
          <w:sz w:val="16"/>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F7506E" w:rsidRPr="00E47890" w14:paraId="3664EF12" w14:textId="77777777" w:rsidTr="00D360B3">
        <w:trPr>
          <w:trHeight w:val="43"/>
        </w:trPr>
        <w:tc>
          <w:tcPr>
            <w:tcW w:w="5098" w:type="dxa"/>
          </w:tcPr>
          <w:p w14:paraId="39AE1DAE" w14:textId="1F535E01" w:rsidR="00F7506E" w:rsidRPr="00E47890" w:rsidRDefault="00F7506E" w:rsidP="00D360B3">
            <w:pPr>
              <w:pStyle w:val="tiquettes"/>
              <w:rPr>
                <w:b/>
                <w:lang w:val="en-US"/>
              </w:rPr>
            </w:pPr>
            <w:r w:rsidRPr="00E47890">
              <w:rPr>
                <w:b/>
                <w:bCs/>
                <w:lang w:val="en-US"/>
              </w:rPr>
              <w:t xml:space="preserve">Is there a procedure in place at your </w:t>
            </w:r>
            <w:r w:rsidR="00F33C38">
              <w:rPr>
                <w:b/>
                <w:bCs/>
                <w:lang w:val="en-US"/>
              </w:rPr>
              <w:t>I</w:t>
            </w:r>
            <w:r w:rsidRPr="00E47890">
              <w:rPr>
                <w:b/>
                <w:bCs/>
                <w:lang w:val="en-US"/>
              </w:rPr>
              <w:t>nstitution for the retention and safeguarding of working documents, emails, supporting documents, etc.?</w:t>
            </w:r>
          </w:p>
        </w:tc>
        <w:sdt>
          <w:sdtPr>
            <w:rPr>
              <w:lang w:val="en-US"/>
            </w:rPr>
            <w:id w:val="725262122"/>
            <w:placeholder>
              <w:docPart w:val="E4688DD6E7B948A1BD1CAEF450272476"/>
            </w:placeholder>
          </w:sdtPr>
          <w:sdtEndPr/>
          <w:sdtContent>
            <w:tc>
              <w:tcPr>
                <w:tcW w:w="5529" w:type="dxa"/>
                <w:shd w:val="clear" w:color="auto" w:fill="FFFFFF" w:themeFill="background1"/>
              </w:tcPr>
              <w:p w14:paraId="67B56EB4" w14:textId="77777777" w:rsidR="00F7506E" w:rsidRPr="00E47890" w:rsidRDefault="00D6184B" w:rsidP="00D360B3">
                <w:pPr>
                  <w:rPr>
                    <w:lang w:val="en-US"/>
                  </w:rPr>
                </w:pPr>
                <w:sdt>
                  <w:sdtPr>
                    <w:rPr>
                      <w:sz w:val="20"/>
                      <w:szCs w:val="20"/>
                      <w:lang w:val="en-US"/>
                    </w:rPr>
                    <w:id w:val="2049575055"/>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1480219163"/>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F7506E" w:rsidRPr="00343073" w14:paraId="44867826" w14:textId="77777777" w:rsidTr="00D360B3">
        <w:trPr>
          <w:trHeight w:val="43"/>
        </w:trPr>
        <w:tc>
          <w:tcPr>
            <w:tcW w:w="5098" w:type="dxa"/>
          </w:tcPr>
          <w:p w14:paraId="59344CCB" w14:textId="77777777" w:rsidR="00F7506E" w:rsidRPr="00E47890" w:rsidRDefault="00D6184B" w:rsidP="00D360B3">
            <w:pPr>
              <w:pStyle w:val="tiquettes"/>
              <w:rPr>
                <w:b/>
                <w:lang w:val="en-US"/>
              </w:rPr>
            </w:pPr>
            <w:sdt>
              <w:sdtPr>
                <w:rPr>
                  <w:rFonts w:ascii="Calibri" w:hAnsi="Calibri"/>
                  <w:szCs w:val="20"/>
                  <w:lang w:val="en-US"/>
                </w:rPr>
                <w:alias w:val="AFD"/>
                <w:tag w:val="AFD"/>
                <w:id w:val="-1653666967"/>
              </w:sdtPr>
              <w:sdtEndPr>
                <w:rPr>
                  <w:b/>
                </w:rPr>
              </w:sdtEndPr>
              <w:sdtContent>
                <w:r w:rsidR="00202DC4" w:rsidRPr="00E47890">
                  <w:rPr>
                    <w:rFonts w:ascii="Calibri" w:hAnsi="Calibri"/>
                    <w:i/>
                    <w:iCs/>
                    <w:szCs w:val="20"/>
                    <w:lang w:val="en-US"/>
                  </w:rPr>
                  <w:t>If not, please provide details.</w:t>
                </w:r>
              </w:sdtContent>
            </w:sdt>
          </w:p>
        </w:tc>
        <w:sdt>
          <w:sdtPr>
            <w:rPr>
              <w:sz w:val="20"/>
              <w:szCs w:val="20"/>
              <w:lang w:val="en-US"/>
            </w:rPr>
            <w:id w:val="-39511780"/>
            <w:showingPlcHdr/>
          </w:sdtPr>
          <w:sdtEndPr/>
          <w:sdtContent>
            <w:tc>
              <w:tcPr>
                <w:tcW w:w="5529" w:type="dxa"/>
                <w:shd w:val="clear" w:color="auto" w:fill="FFFFFF" w:themeFill="background1"/>
              </w:tcPr>
              <w:p w14:paraId="4672FDFC" w14:textId="77777777" w:rsidR="00F7506E" w:rsidRPr="00E47890" w:rsidRDefault="00F7506E" w:rsidP="00D360B3">
                <w:pPr>
                  <w:rPr>
                    <w:sz w:val="20"/>
                    <w:szCs w:val="20"/>
                    <w:lang w:val="en-US"/>
                  </w:rPr>
                </w:pPr>
                <w:r w:rsidRPr="00E47890">
                  <w:rPr>
                    <w:rStyle w:val="Textedelespacerserv"/>
                    <w:lang w:val="en-US"/>
                  </w:rPr>
                  <w:t>Click or tap here to enter text.</w:t>
                </w:r>
              </w:p>
            </w:tc>
          </w:sdtContent>
        </w:sdt>
      </w:tr>
    </w:tbl>
    <w:p w14:paraId="75BC2E35" w14:textId="77777777" w:rsidR="00F7506E" w:rsidRPr="00E47890" w:rsidRDefault="00F7506E" w:rsidP="001B693F">
      <w:pPr>
        <w:spacing w:after="0" w:line="240" w:lineRule="auto"/>
        <w:rPr>
          <w:sz w:val="14"/>
          <w:lang w:val="en-US"/>
        </w:rPr>
      </w:pPr>
    </w:p>
    <w:p w14:paraId="4F459061" w14:textId="77777777" w:rsidR="00F7506E" w:rsidRPr="00E47890" w:rsidRDefault="00F7506E" w:rsidP="00F7506E">
      <w:pPr>
        <w:pStyle w:val="Titre1"/>
        <w:rPr>
          <w:bCs/>
          <w:sz w:val="28"/>
          <w:lang w:val="en-US"/>
        </w:rPr>
      </w:pPr>
      <w:r w:rsidRPr="00E47890">
        <w:rPr>
          <w:bCs/>
          <w:sz w:val="28"/>
          <w:lang w:val="en-US"/>
        </w:rPr>
        <w:t xml:space="preserve">5.  MEASURES AGAINST CORRUPTION, FRAUD AND DIVERSION OF FUNDS </w:t>
      </w:r>
    </w:p>
    <w:p w14:paraId="3AC0AD15" w14:textId="77777777" w:rsidR="00F7506E" w:rsidRPr="00E47890" w:rsidRDefault="00F7506E" w:rsidP="00162CC5">
      <w:pPr>
        <w:rPr>
          <w:sz w:val="14"/>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F7506E" w:rsidRPr="00E47890" w14:paraId="097B4AC6" w14:textId="77777777" w:rsidTr="00D360B3">
        <w:trPr>
          <w:trHeight w:val="43"/>
        </w:trPr>
        <w:tc>
          <w:tcPr>
            <w:tcW w:w="5098" w:type="dxa"/>
          </w:tcPr>
          <w:p w14:paraId="0CBCE249" w14:textId="1FA638BC" w:rsidR="00F7506E" w:rsidRPr="00E47890" w:rsidRDefault="00F7506E" w:rsidP="00D360B3">
            <w:pPr>
              <w:pStyle w:val="tiquettes"/>
              <w:rPr>
                <w:b/>
                <w:lang w:val="en-US"/>
              </w:rPr>
            </w:pPr>
            <w:r w:rsidRPr="00E47890">
              <w:rPr>
                <w:b/>
                <w:bCs/>
                <w:lang w:val="en-US"/>
              </w:rPr>
              <w:t xml:space="preserve">Does your </w:t>
            </w:r>
            <w:r w:rsidR="00F33C38">
              <w:rPr>
                <w:b/>
                <w:bCs/>
                <w:lang w:val="en-US"/>
              </w:rPr>
              <w:t>I</w:t>
            </w:r>
            <w:r w:rsidRPr="00E47890">
              <w:rPr>
                <w:b/>
                <w:bCs/>
                <w:lang w:val="en-US"/>
              </w:rPr>
              <w:t>nstitution have a system aimed at preventing, controlling and correcting internal and external risks of fraud, corruption, diversion of funds, and all other illicit practices associated with financial crime?</w:t>
            </w:r>
          </w:p>
        </w:tc>
        <w:sdt>
          <w:sdtPr>
            <w:rPr>
              <w:lang w:val="en-US"/>
            </w:rPr>
            <w:id w:val="-1721583768"/>
          </w:sdtPr>
          <w:sdtEndPr/>
          <w:sdtContent>
            <w:tc>
              <w:tcPr>
                <w:tcW w:w="5529" w:type="dxa"/>
                <w:shd w:val="clear" w:color="auto" w:fill="FFFFFF" w:themeFill="background1"/>
              </w:tcPr>
              <w:p w14:paraId="4541D453" w14:textId="77777777" w:rsidR="00F7506E" w:rsidRPr="00E47890" w:rsidRDefault="00D6184B" w:rsidP="00D360B3">
                <w:pPr>
                  <w:rPr>
                    <w:lang w:val="en-US"/>
                  </w:rPr>
                </w:pPr>
                <w:sdt>
                  <w:sdtPr>
                    <w:rPr>
                      <w:sz w:val="20"/>
                      <w:szCs w:val="20"/>
                      <w:lang w:val="en-US"/>
                    </w:rPr>
                    <w:id w:val="1989433694"/>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1257824169"/>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F7506E" w:rsidRPr="00343073" w14:paraId="7D0CB8D7" w14:textId="77777777" w:rsidTr="00D360B3">
        <w:trPr>
          <w:trHeight w:val="43"/>
        </w:trPr>
        <w:tc>
          <w:tcPr>
            <w:tcW w:w="5098" w:type="dxa"/>
          </w:tcPr>
          <w:p w14:paraId="59F04081" w14:textId="77777777" w:rsidR="00F7506E" w:rsidRPr="00E47890" w:rsidRDefault="00D6184B" w:rsidP="00D360B3">
            <w:pPr>
              <w:pStyle w:val="tiquettes"/>
              <w:rPr>
                <w:b/>
                <w:lang w:val="en-US"/>
              </w:rPr>
            </w:pPr>
            <w:sdt>
              <w:sdtPr>
                <w:rPr>
                  <w:rFonts w:ascii="Calibri" w:hAnsi="Calibri"/>
                  <w:szCs w:val="20"/>
                  <w:lang w:val="en-US"/>
                </w:rPr>
                <w:alias w:val="AFD"/>
                <w:tag w:val="AFD"/>
                <w:id w:val="-239098443"/>
              </w:sdtPr>
              <w:sdtEndPr>
                <w:rPr>
                  <w:b/>
                </w:rPr>
              </w:sdtEndPr>
              <w:sdtContent>
                <w:sdt>
                  <w:sdtPr>
                    <w:rPr>
                      <w:rFonts w:ascii="Calibri" w:hAnsi="Calibri"/>
                      <w:szCs w:val="20"/>
                      <w:lang w:val="en-US"/>
                    </w:rPr>
                    <w:alias w:val="AFD"/>
                    <w:tag w:val="AFD"/>
                    <w:id w:val="-729378355"/>
                  </w:sdtPr>
                  <w:sdtEndPr>
                    <w:rPr>
                      <w:b/>
                    </w:rPr>
                  </w:sdtEndPr>
                  <w:sdtContent>
                    <w:r w:rsidR="00202DC4" w:rsidRPr="00E47890">
                      <w:rPr>
                        <w:rFonts w:ascii="Calibri" w:hAnsi="Calibri"/>
                        <w:i/>
                        <w:iCs/>
                        <w:szCs w:val="20"/>
                        <w:lang w:val="en-US"/>
                      </w:rPr>
                      <w:t>If so, please provide details of the content of this system.</w:t>
                    </w:r>
                  </w:sdtContent>
                </w:sdt>
              </w:sdtContent>
            </w:sdt>
          </w:p>
        </w:tc>
        <w:sdt>
          <w:sdtPr>
            <w:rPr>
              <w:sz w:val="20"/>
              <w:szCs w:val="20"/>
              <w:lang w:val="en-US"/>
            </w:rPr>
            <w:id w:val="2028603202"/>
            <w:showingPlcHdr/>
          </w:sdtPr>
          <w:sdtEndPr/>
          <w:sdtContent>
            <w:tc>
              <w:tcPr>
                <w:tcW w:w="5529" w:type="dxa"/>
                <w:shd w:val="clear" w:color="auto" w:fill="FFFFFF" w:themeFill="background1"/>
              </w:tcPr>
              <w:p w14:paraId="70E78601" w14:textId="77777777" w:rsidR="00F7506E" w:rsidRPr="00E47890" w:rsidRDefault="00F7506E" w:rsidP="00D360B3">
                <w:pPr>
                  <w:rPr>
                    <w:sz w:val="20"/>
                    <w:szCs w:val="20"/>
                    <w:lang w:val="en-US"/>
                  </w:rPr>
                </w:pPr>
                <w:r w:rsidRPr="00E47890">
                  <w:rPr>
                    <w:rStyle w:val="Textedelespacerserv"/>
                    <w:lang w:val="en-US"/>
                  </w:rPr>
                  <w:t>Click or tap here to enter text.</w:t>
                </w:r>
              </w:p>
            </w:tc>
          </w:sdtContent>
        </w:sdt>
      </w:tr>
      <w:tr w:rsidR="00F7506E" w:rsidRPr="00343073" w14:paraId="3E670273" w14:textId="77777777" w:rsidTr="00D360B3">
        <w:trPr>
          <w:trHeight w:val="43"/>
        </w:trPr>
        <w:tc>
          <w:tcPr>
            <w:tcW w:w="5098" w:type="dxa"/>
          </w:tcPr>
          <w:p w14:paraId="6C1C0045" w14:textId="77777777" w:rsidR="00F7506E" w:rsidRPr="00E47890" w:rsidRDefault="00F7506E" w:rsidP="00D360B3">
            <w:pPr>
              <w:pStyle w:val="tiquettes"/>
              <w:rPr>
                <w:rFonts w:ascii="Calibri" w:hAnsi="Calibri"/>
                <w:i/>
                <w:szCs w:val="20"/>
                <w:lang w:val="en-US"/>
              </w:rPr>
            </w:pPr>
          </w:p>
        </w:tc>
        <w:tc>
          <w:tcPr>
            <w:tcW w:w="5529" w:type="dxa"/>
            <w:shd w:val="clear" w:color="auto" w:fill="FFFFFF" w:themeFill="background1"/>
          </w:tcPr>
          <w:p w14:paraId="09435420" w14:textId="77777777" w:rsidR="00F7506E" w:rsidRPr="00E47890" w:rsidRDefault="00D6184B" w:rsidP="00D360B3">
            <w:pPr>
              <w:rPr>
                <w:sz w:val="18"/>
                <w:szCs w:val="20"/>
                <w:lang w:val="en-US"/>
              </w:rPr>
            </w:pPr>
            <w:sdt>
              <w:sdtPr>
                <w:rPr>
                  <w:sz w:val="18"/>
                  <w:szCs w:val="20"/>
                  <w:lang w:val="en-US"/>
                </w:rPr>
                <w:id w:val="-518770673"/>
              </w:sdtPr>
              <w:sdtEndPr/>
              <w:sdtContent>
                <w:r w:rsidR="00202DC4" w:rsidRPr="00E47890">
                  <w:rPr>
                    <w:rFonts w:ascii="MS Gothic" w:eastAsia="MS Gothic" w:hAnsi="MS Gothic"/>
                    <w:sz w:val="18"/>
                    <w:szCs w:val="20"/>
                    <w:lang w:val="en-US"/>
                  </w:rPr>
                  <w:t>☐</w:t>
                </w:r>
              </w:sdtContent>
            </w:sdt>
            <w:r w:rsidR="00202DC4" w:rsidRPr="00E47890">
              <w:rPr>
                <w:sz w:val="18"/>
                <w:szCs w:val="20"/>
                <w:lang w:val="en-US"/>
              </w:rPr>
              <w:t xml:space="preserve"> Anti-Corruption Code of Conduct     </w:t>
            </w:r>
            <w:sdt>
              <w:sdtPr>
                <w:rPr>
                  <w:sz w:val="18"/>
                  <w:szCs w:val="20"/>
                  <w:lang w:val="en-US"/>
                </w:rPr>
                <w:id w:val="-1201169246"/>
              </w:sdtPr>
              <w:sdtEndPr/>
              <w:sdtContent>
                <w:r w:rsidR="00202DC4" w:rsidRPr="00E47890">
                  <w:rPr>
                    <w:rFonts w:ascii="MS Gothic" w:eastAsia="MS Gothic" w:hAnsi="MS Gothic"/>
                    <w:sz w:val="18"/>
                    <w:szCs w:val="20"/>
                    <w:lang w:val="en-US"/>
                  </w:rPr>
                  <w:t>☐</w:t>
                </w:r>
              </w:sdtContent>
            </w:sdt>
            <w:r w:rsidR="00202DC4" w:rsidRPr="00E47890">
              <w:rPr>
                <w:sz w:val="18"/>
                <w:szCs w:val="20"/>
                <w:lang w:val="en-US"/>
              </w:rPr>
              <w:t>Code of Ethics</w:t>
            </w:r>
          </w:p>
          <w:p w14:paraId="76FF093E" w14:textId="77777777" w:rsidR="00F7506E" w:rsidRPr="00E47890" w:rsidRDefault="00D6184B" w:rsidP="00D360B3">
            <w:pPr>
              <w:rPr>
                <w:sz w:val="18"/>
                <w:szCs w:val="20"/>
                <w:lang w:val="en-US"/>
              </w:rPr>
            </w:pPr>
            <w:sdt>
              <w:sdtPr>
                <w:rPr>
                  <w:sz w:val="18"/>
                  <w:szCs w:val="20"/>
                  <w:lang w:val="en-US"/>
                </w:rPr>
                <w:id w:val="-1436362234"/>
              </w:sdtPr>
              <w:sdtEndPr/>
              <w:sdtContent>
                <w:r w:rsidR="00202DC4" w:rsidRPr="00E47890">
                  <w:rPr>
                    <w:rFonts w:ascii="MS Gothic" w:eastAsia="MS Gothic" w:hAnsi="MS Gothic"/>
                    <w:sz w:val="18"/>
                    <w:szCs w:val="20"/>
                    <w:lang w:val="en-US"/>
                  </w:rPr>
                  <w:t>☐</w:t>
                </w:r>
              </w:sdtContent>
            </w:sdt>
            <w:r w:rsidR="00202DC4" w:rsidRPr="00E47890">
              <w:rPr>
                <w:sz w:val="18"/>
                <w:szCs w:val="20"/>
                <w:lang w:val="en-US"/>
              </w:rPr>
              <w:t xml:space="preserve"> Policy/procedure for prevention of fraud and corruption</w:t>
            </w:r>
          </w:p>
          <w:p w14:paraId="31128383" w14:textId="77777777" w:rsidR="00F7506E" w:rsidRPr="00E47890" w:rsidRDefault="00D6184B" w:rsidP="00D360B3">
            <w:pPr>
              <w:rPr>
                <w:sz w:val="18"/>
                <w:szCs w:val="20"/>
                <w:lang w:val="en-US"/>
              </w:rPr>
            </w:pPr>
            <w:sdt>
              <w:sdtPr>
                <w:rPr>
                  <w:sz w:val="18"/>
                  <w:szCs w:val="20"/>
                  <w:lang w:val="en-US"/>
                </w:rPr>
                <w:id w:val="-401296029"/>
              </w:sdtPr>
              <w:sdtEndPr/>
              <w:sdtContent>
                <w:r w:rsidR="00202DC4" w:rsidRPr="00E47890">
                  <w:rPr>
                    <w:rFonts w:ascii="MS Gothic" w:eastAsia="MS Gothic" w:hAnsi="MS Gothic"/>
                    <w:sz w:val="18"/>
                    <w:szCs w:val="20"/>
                    <w:lang w:val="en-US"/>
                  </w:rPr>
                  <w:t>☐</w:t>
                </w:r>
              </w:sdtContent>
            </w:sdt>
            <w:r w:rsidR="00202DC4" w:rsidRPr="00E47890">
              <w:rPr>
                <w:sz w:val="18"/>
                <w:szCs w:val="20"/>
                <w:lang w:val="en-US"/>
              </w:rPr>
              <w:t xml:space="preserve"> Whistleblowing procedure or any other means provided for reporting any kind of violation of the rules (internal, legal, open to employees, and/or to external stakeholders)</w:t>
            </w:r>
          </w:p>
          <w:p w14:paraId="2E4C1953" w14:textId="77777777" w:rsidR="00F7506E" w:rsidRPr="00E47890" w:rsidRDefault="00D6184B" w:rsidP="00D360B3">
            <w:pPr>
              <w:rPr>
                <w:sz w:val="18"/>
                <w:szCs w:val="20"/>
                <w:lang w:val="en-US"/>
              </w:rPr>
            </w:pPr>
            <w:sdt>
              <w:sdtPr>
                <w:rPr>
                  <w:sz w:val="18"/>
                  <w:szCs w:val="20"/>
                  <w:lang w:val="en-US"/>
                </w:rPr>
                <w:id w:val="-389727110"/>
              </w:sdtPr>
              <w:sdtEndPr/>
              <w:sdtContent>
                <w:r w:rsidR="00202DC4" w:rsidRPr="00E47890">
                  <w:rPr>
                    <w:rFonts w:ascii="MS Gothic" w:eastAsia="MS Gothic" w:hAnsi="MS Gothic"/>
                    <w:sz w:val="18"/>
                    <w:szCs w:val="20"/>
                    <w:lang w:val="en-US"/>
                  </w:rPr>
                  <w:t>☐</w:t>
                </w:r>
              </w:sdtContent>
            </w:sdt>
            <w:r w:rsidR="00202DC4" w:rsidRPr="00E47890">
              <w:rPr>
                <w:sz w:val="18"/>
                <w:szCs w:val="20"/>
                <w:lang w:val="en-US"/>
              </w:rPr>
              <w:t xml:space="preserve"> Gifts and Hospitality Policy/Procedure</w:t>
            </w:r>
          </w:p>
          <w:p w14:paraId="38744BBC" w14:textId="2C480E10" w:rsidR="00F7506E" w:rsidRPr="00E47890" w:rsidRDefault="00D6184B" w:rsidP="00D360B3">
            <w:pPr>
              <w:rPr>
                <w:sz w:val="18"/>
                <w:szCs w:val="20"/>
                <w:lang w:val="en-US"/>
              </w:rPr>
            </w:pPr>
            <w:sdt>
              <w:sdtPr>
                <w:rPr>
                  <w:sz w:val="18"/>
                  <w:szCs w:val="20"/>
                  <w:lang w:val="en-US"/>
                </w:rPr>
                <w:id w:val="1638996329"/>
              </w:sdtPr>
              <w:sdtEndPr/>
              <w:sdtContent>
                <w:r w:rsidR="00202DC4" w:rsidRPr="00E47890">
                  <w:rPr>
                    <w:rFonts w:ascii="MS Gothic" w:eastAsia="MS Gothic" w:hAnsi="MS Gothic"/>
                    <w:sz w:val="18"/>
                    <w:szCs w:val="20"/>
                    <w:lang w:val="en-US"/>
                  </w:rPr>
                  <w:t>☐</w:t>
                </w:r>
                <w:r w:rsidR="00F33C38">
                  <w:rPr>
                    <w:rFonts w:ascii="MS Gothic" w:eastAsia="MS Gothic" w:hAnsi="MS Gothic"/>
                    <w:sz w:val="18"/>
                    <w:szCs w:val="20"/>
                    <w:lang w:val="en-US"/>
                  </w:rPr>
                  <w:t xml:space="preserve"> </w:t>
                </w:r>
              </w:sdtContent>
            </w:sdt>
            <w:r w:rsidR="00202DC4" w:rsidRPr="00E47890">
              <w:rPr>
                <w:sz w:val="18"/>
                <w:szCs w:val="20"/>
                <w:lang w:val="en-US"/>
              </w:rPr>
              <w:t>Procedure for assessing third parties</w:t>
            </w:r>
            <w:r w:rsidR="00202DC4" w:rsidRPr="00E47890">
              <w:rPr>
                <w:rStyle w:val="Appelnotedebasdep"/>
                <w:sz w:val="18"/>
                <w:szCs w:val="20"/>
                <w:lang w:val="en-US"/>
              </w:rPr>
              <w:footnoteReference w:id="1"/>
            </w:r>
            <w:r w:rsidR="00202DC4" w:rsidRPr="00E47890">
              <w:rPr>
                <w:sz w:val="18"/>
                <w:szCs w:val="20"/>
                <w:lang w:val="en-US"/>
              </w:rPr>
              <w:t xml:space="preserve"> based on corruption risk</w:t>
            </w:r>
          </w:p>
          <w:p w14:paraId="608A492E" w14:textId="77777777" w:rsidR="00097323" w:rsidRPr="00E47890" w:rsidRDefault="00D6184B" w:rsidP="00D360B3">
            <w:pPr>
              <w:rPr>
                <w:sz w:val="18"/>
                <w:szCs w:val="20"/>
                <w:lang w:val="en-US"/>
              </w:rPr>
            </w:pPr>
            <w:sdt>
              <w:sdtPr>
                <w:rPr>
                  <w:sz w:val="18"/>
                  <w:szCs w:val="20"/>
                  <w:lang w:val="en-US"/>
                </w:rPr>
                <w:id w:val="-1926640022"/>
              </w:sdtPr>
              <w:sdtEndPr/>
              <w:sdtContent>
                <w:r w:rsidR="00202DC4" w:rsidRPr="00E47890">
                  <w:rPr>
                    <w:rFonts w:ascii="MS Gothic" w:eastAsia="MS Gothic" w:hAnsi="MS Gothic"/>
                    <w:sz w:val="18"/>
                    <w:szCs w:val="20"/>
                    <w:lang w:val="en-US"/>
                  </w:rPr>
                  <w:t>☐</w:t>
                </w:r>
              </w:sdtContent>
            </w:sdt>
            <w:r w:rsidR="00202DC4" w:rsidRPr="00E47890">
              <w:rPr>
                <w:sz w:val="18"/>
                <w:szCs w:val="20"/>
                <w:lang w:val="en-US"/>
              </w:rPr>
              <w:t xml:space="preserve"> Procedure for preventing and managing conflicts of interest</w:t>
            </w:r>
          </w:p>
          <w:p w14:paraId="34265A67" w14:textId="77777777" w:rsidR="00F7506E" w:rsidRPr="00E47890" w:rsidRDefault="00D6184B" w:rsidP="00D360B3">
            <w:pPr>
              <w:rPr>
                <w:sz w:val="18"/>
                <w:szCs w:val="20"/>
                <w:lang w:val="en-US"/>
              </w:rPr>
            </w:pPr>
            <w:sdt>
              <w:sdtPr>
                <w:rPr>
                  <w:sz w:val="18"/>
                  <w:szCs w:val="20"/>
                  <w:lang w:val="en-US"/>
                </w:rPr>
                <w:id w:val="1772359734"/>
              </w:sdtPr>
              <w:sdtEndPr/>
              <w:sdtContent>
                <w:r w:rsidR="00202DC4" w:rsidRPr="00E47890">
                  <w:rPr>
                    <w:rFonts w:ascii="MS Gothic" w:eastAsia="MS Gothic" w:hAnsi="MS Gothic"/>
                    <w:sz w:val="18"/>
                    <w:szCs w:val="20"/>
                    <w:lang w:val="en-US"/>
                  </w:rPr>
                  <w:t>☐</w:t>
                </w:r>
              </w:sdtContent>
            </w:sdt>
            <w:r w:rsidR="00202DC4" w:rsidRPr="00E47890">
              <w:rPr>
                <w:sz w:val="18"/>
                <w:szCs w:val="20"/>
                <w:lang w:val="en-US"/>
              </w:rPr>
              <w:t xml:space="preserve"> Sanctions procedure in case of compliance rules violations by your employees</w:t>
            </w:r>
          </w:p>
        </w:tc>
      </w:tr>
      <w:tr w:rsidR="008755E4" w:rsidRPr="00343073" w14:paraId="6E7FC75A" w14:textId="77777777" w:rsidTr="00D360B3">
        <w:trPr>
          <w:trHeight w:val="43"/>
        </w:trPr>
        <w:tc>
          <w:tcPr>
            <w:tcW w:w="5098" w:type="dxa"/>
          </w:tcPr>
          <w:p w14:paraId="10D5D83C" w14:textId="77777777" w:rsidR="008755E4" w:rsidRPr="00E47890" w:rsidRDefault="00D6184B" w:rsidP="008755E4">
            <w:pPr>
              <w:pStyle w:val="tiquettes"/>
              <w:rPr>
                <w:rFonts w:ascii="Calibri" w:hAnsi="Calibri"/>
                <w:i/>
                <w:szCs w:val="20"/>
                <w:lang w:val="en-US"/>
              </w:rPr>
            </w:pPr>
            <w:sdt>
              <w:sdtPr>
                <w:rPr>
                  <w:rFonts w:ascii="Calibri" w:hAnsi="Calibri"/>
                  <w:szCs w:val="20"/>
                  <w:lang w:val="en-US"/>
                </w:rPr>
                <w:alias w:val="AFD"/>
                <w:tag w:val="AFD"/>
                <w:id w:val="887621652"/>
              </w:sdtPr>
              <w:sdtEndPr>
                <w:rPr>
                  <w:b/>
                </w:rPr>
              </w:sdtEndPr>
              <w:sdtContent>
                <w:sdt>
                  <w:sdtPr>
                    <w:rPr>
                      <w:rFonts w:ascii="Calibri" w:hAnsi="Calibri"/>
                      <w:szCs w:val="20"/>
                      <w:lang w:val="en-US"/>
                    </w:rPr>
                    <w:alias w:val="AFD"/>
                    <w:tag w:val="AFD"/>
                    <w:id w:val="722788661"/>
                  </w:sdtPr>
                  <w:sdtEndPr>
                    <w:rPr>
                      <w:b/>
                    </w:rPr>
                  </w:sdtEndPr>
                  <w:sdtContent>
                    <w:r w:rsidR="00202DC4" w:rsidRPr="00E47890">
                      <w:rPr>
                        <w:rFonts w:ascii="Calibri" w:hAnsi="Calibri"/>
                        <w:i/>
                        <w:iCs/>
                        <w:szCs w:val="20"/>
                        <w:lang w:val="en-US"/>
                      </w:rPr>
                      <w:t>Other document, please provide details</w:t>
                    </w:r>
                  </w:sdtContent>
                </w:sdt>
              </w:sdtContent>
            </w:sdt>
          </w:p>
        </w:tc>
        <w:sdt>
          <w:sdtPr>
            <w:rPr>
              <w:rFonts w:ascii="MS Gothic" w:eastAsia="MS Gothic" w:hAnsi="MS Gothic"/>
              <w:sz w:val="20"/>
              <w:szCs w:val="20"/>
              <w:lang w:val="en-US"/>
            </w:rPr>
            <w:id w:val="600920864"/>
            <w:placeholder>
              <w:docPart w:val="DefaultPlaceholder_-1854013440"/>
            </w:placeholder>
            <w:showingPlcHdr/>
          </w:sdtPr>
          <w:sdtEndPr/>
          <w:sdtContent>
            <w:tc>
              <w:tcPr>
                <w:tcW w:w="5529" w:type="dxa"/>
                <w:shd w:val="clear" w:color="auto" w:fill="FFFFFF" w:themeFill="background1"/>
              </w:tcPr>
              <w:p w14:paraId="76D54332" w14:textId="77777777" w:rsidR="008755E4" w:rsidRPr="00E47890" w:rsidRDefault="008755E4" w:rsidP="00D360B3">
                <w:pPr>
                  <w:rPr>
                    <w:rFonts w:ascii="MS Gothic" w:eastAsia="MS Gothic" w:hAnsi="MS Gothic"/>
                    <w:sz w:val="20"/>
                    <w:szCs w:val="20"/>
                    <w:lang w:val="en-US"/>
                  </w:rPr>
                </w:pPr>
                <w:r w:rsidRPr="00E47890">
                  <w:rPr>
                    <w:rStyle w:val="Textedelespacerserv"/>
                    <w:lang w:val="en-US"/>
                  </w:rPr>
                  <w:t>Click or tap here to enter text.</w:t>
                </w:r>
              </w:p>
            </w:tc>
          </w:sdtContent>
        </w:sdt>
      </w:tr>
      <w:tr w:rsidR="008755E4" w:rsidRPr="00343073" w14:paraId="391C2064" w14:textId="77777777" w:rsidTr="00D360B3">
        <w:trPr>
          <w:trHeight w:val="43"/>
        </w:trPr>
        <w:tc>
          <w:tcPr>
            <w:tcW w:w="5098" w:type="dxa"/>
          </w:tcPr>
          <w:p w14:paraId="370FC101" w14:textId="77777777" w:rsidR="008755E4" w:rsidRPr="00E47890" w:rsidRDefault="008755E4" w:rsidP="008755E4">
            <w:pPr>
              <w:pStyle w:val="tiquettes"/>
              <w:rPr>
                <w:rFonts w:ascii="Calibri" w:hAnsi="Calibri"/>
                <w:i/>
                <w:szCs w:val="20"/>
                <w:lang w:val="en-US"/>
              </w:rPr>
            </w:pPr>
            <w:r w:rsidRPr="00E47890">
              <w:rPr>
                <w:rFonts w:ascii="Calibri" w:hAnsi="Calibri"/>
                <w:i/>
                <w:iCs/>
                <w:szCs w:val="20"/>
                <w:lang w:val="en-US"/>
              </w:rPr>
              <w:t>Details you wish to provide to help AFD assess the measures implemented to prevent and combat fraud, corruption, diversion of aid or money laundering impeding the achievement of project objectives:</w:t>
            </w:r>
          </w:p>
        </w:tc>
        <w:sdt>
          <w:sdtPr>
            <w:rPr>
              <w:rFonts w:ascii="MS Gothic" w:eastAsia="MS Gothic" w:hAnsi="MS Gothic"/>
              <w:sz w:val="20"/>
              <w:szCs w:val="20"/>
              <w:lang w:val="en-US"/>
            </w:rPr>
            <w:id w:val="1798646098"/>
            <w:placeholder>
              <w:docPart w:val="DefaultPlaceholder_-1854013440"/>
            </w:placeholder>
            <w:showingPlcHdr/>
          </w:sdtPr>
          <w:sdtEndPr/>
          <w:sdtContent>
            <w:tc>
              <w:tcPr>
                <w:tcW w:w="5529" w:type="dxa"/>
                <w:shd w:val="clear" w:color="auto" w:fill="FFFFFF" w:themeFill="background1"/>
              </w:tcPr>
              <w:p w14:paraId="726C2032" w14:textId="77777777" w:rsidR="008755E4" w:rsidRPr="00E47890" w:rsidRDefault="008755E4" w:rsidP="00D360B3">
                <w:pPr>
                  <w:rPr>
                    <w:rFonts w:ascii="MS Gothic" w:eastAsia="MS Gothic" w:hAnsi="MS Gothic"/>
                    <w:sz w:val="20"/>
                    <w:szCs w:val="20"/>
                    <w:lang w:val="en-US"/>
                  </w:rPr>
                </w:pPr>
                <w:r w:rsidRPr="00E47890">
                  <w:rPr>
                    <w:rStyle w:val="Textedelespacerserv"/>
                    <w:lang w:val="en-US"/>
                  </w:rPr>
                  <w:t>Click or tap here to enter text.</w:t>
                </w:r>
              </w:p>
            </w:tc>
          </w:sdtContent>
        </w:sdt>
      </w:tr>
    </w:tbl>
    <w:p w14:paraId="2B39247D" w14:textId="77777777" w:rsidR="00630044" w:rsidRDefault="00630044" w:rsidP="005F62C9">
      <w:pPr>
        <w:pStyle w:val="Titre"/>
        <w:ind w:left="720" w:firstLine="720"/>
        <w:rPr>
          <w:color w:val="auto"/>
          <w:sz w:val="36"/>
          <w:lang w:val="en-US"/>
        </w:rPr>
      </w:pPr>
    </w:p>
    <w:p w14:paraId="0EE8B579" w14:textId="5B213FCF" w:rsidR="005F62C9" w:rsidRDefault="005F62C9" w:rsidP="00E7103D">
      <w:pPr>
        <w:pStyle w:val="Titre"/>
        <w:ind w:left="720" w:firstLine="720"/>
        <w:rPr>
          <w:color w:val="auto"/>
          <w:sz w:val="36"/>
          <w:lang w:val="en-US"/>
        </w:rPr>
      </w:pPr>
    </w:p>
    <w:p w14:paraId="2599CBA2" w14:textId="78B9F50C" w:rsidR="000257A1" w:rsidRDefault="000257A1" w:rsidP="000257A1">
      <w:pPr>
        <w:rPr>
          <w:lang w:val="en-US"/>
        </w:rPr>
      </w:pPr>
    </w:p>
    <w:tbl>
      <w:tblPr>
        <w:tblpPr w:leftFromText="141" w:rightFromText="141" w:vertAnchor="page" w:horzAnchor="margin" w:tblpXSpec="center" w:tblpY="1078"/>
        <w:tblW w:w="0" w:type="auto"/>
        <w:shd w:val="clear" w:color="auto" w:fill="8A8A8A" w:themeFill="accent6"/>
        <w:tblLook w:val="0600" w:firstRow="0" w:lastRow="0" w:firstColumn="0" w:lastColumn="0" w:noHBand="1" w:noVBand="1"/>
      </w:tblPr>
      <w:tblGrid>
        <w:gridCol w:w="6930"/>
        <w:gridCol w:w="2060"/>
      </w:tblGrid>
      <w:tr w:rsidR="000257A1" w:rsidRPr="00E47890" w14:paraId="19D1B10E" w14:textId="77777777" w:rsidTr="008D76CE">
        <w:trPr>
          <w:trHeight w:val="1728"/>
        </w:trPr>
        <w:tc>
          <w:tcPr>
            <w:tcW w:w="6930" w:type="dxa"/>
            <w:shd w:val="clear" w:color="auto" w:fill="auto"/>
            <w:vAlign w:val="center"/>
          </w:tcPr>
          <w:p w14:paraId="48D7A54E" w14:textId="77777777" w:rsidR="000257A1" w:rsidRPr="00E47890" w:rsidRDefault="000257A1" w:rsidP="002E550A">
            <w:pPr>
              <w:pStyle w:val="Titre"/>
              <w:rPr>
                <w:lang w:val="en-US"/>
              </w:rPr>
            </w:pPr>
            <w:r w:rsidRPr="00E47890">
              <w:rPr>
                <w:color w:val="FFFFFF" w:themeColor="background1"/>
                <w:sz w:val="32"/>
                <w:szCs w:val="32"/>
                <w:lang w:val="en-US"/>
              </w:rPr>
              <w:t>Compliance Questionnaire: Analysis of CSO</w:t>
            </w:r>
            <w:r>
              <w:rPr>
                <w:color w:val="FFFFFF" w:themeColor="background1"/>
                <w:sz w:val="32"/>
                <w:szCs w:val="32"/>
                <w:lang w:val="en-US"/>
              </w:rPr>
              <w:t xml:space="preserve"> / Foundation C</w:t>
            </w:r>
            <w:r w:rsidRPr="00E47890">
              <w:rPr>
                <w:color w:val="FFFFFF" w:themeColor="background1"/>
                <w:sz w:val="32"/>
                <w:szCs w:val="32"/>
                <w:lang w:val="en-US"/>
              </w:rPr>
              <w:t>ounterpart</w:t>
            </w:r>
            <w:r>
              <w:rPr>
                <w:color w:val="FFFFFF" w:themeColor="background1"/>
                <w:sz w:val="32"/>
                <w:szCs w:val="32"/>
                <w:lang w:val="en-US"/>
              </w:rPr>
              <w:t>y</w:t>
            </w:r>
            <w:r w:rsidRPr="00E47890">
              <w:rPr>
                <w:color w:val="FFFFFF" w:themeColor="background1"/>
                <w:sz w:val="32"/>
                <w:szCs w:val="32"/>
                <w:lang w:val="en-US"/>
              </w:rPr>
              <w:t xml:space="preserve"> </w:t>
            </w:r>
            <w:r>
              <w:rPr>
                <w:color w:val="FFFFFF" w:themeColor="background1"/>
                <w:sz w:val="32"/>
                <w:szCs w:val="32"/>
                <w:lang w:val="en-US"/>
              </w:rPr>
              <w:t>Procedural Device</w:t>
            </w:r>
          </w:p>
        </w:tc>
        <w:tc>
          <w:tcPr>
            <w:tcW w:w="2060" w:type="dxa"/>
            <w:shd w:val="clear" w:color="auto" w:fill="auto"/>
            <w:vAlign w:val="center"/>
          </w:tcPr>
          <w:p w14:paraId="13ED8345" w14:textId="77777777" w:rsidR="000257A1" w:rsidRPr="00E47890" w:rsidRDefault="000257A1" w:rsidP="008D76CE">
            <w:pPr>
              <w:spacing w:after="0"/>
              <w:jc w:val="right"/>
              <w:rPr>
                <w:lang w:val="en-US"/>
              </w:rPr>
            </w:pPr>
            <w:r w:rsidRPr="00E47890">
              <w:rPr>
                <w:noProof/>
                <w:lang w:eastAsia="fr-FR"/>
              </w:rPr>
              <w:drawing>
                <wp:inline distT="0" distB="0" distL="0" distR="0" wp14:anchorId="1C822866" wp14:editId="4854A161">
                  <wp:extent cx="1103811" cy="642575"/>
                  <wp:effectExtent l="0" t="0" r="0" b="0"/>
                  <wp:docPr id="16" name="Image 16"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10FAB7C3" w14:textId="693F33BE" w:rsidR="000257A1" w:rsidRDefault="000257A1" w:rsidP="000257A1">
      <w:pPr>
        <w:rPr>
          <w:lang w:val="en-US"/>
        </w:rPr>
      </w:pPr>
    </w:p>
    <w:p w14:paraId="38B0E0E8" w14:textId="370EE1FE" w:rsidR="000257A1" w:rsidRDefault="000257A1" w:rsidP="000257A1">
      <w:pPr>
        <w:rPr>
          <w:lang w:val="en-US"/>
        </w:rPr>
      </w:pPr>
    </w:p>
    <w:p w14:paraId="51009CB2" w14:textId="77777777" w:rsidR="000257A1" w:rsidRPr="000257A1" w:rsidRDefault="000257A1" w:rsidP="000257A1">
      <w:pPr>
        <w:rPr>
          <w:lang w:val="en-US"/>
        </w:rPr>
      </w:pPr>
    </w:p>
    <w:p w14:paraId="10868CB2" w14:textId="77777777" w:rsidR="00F7506E" w:rsidRPr="00E47890" w:rsidRDefault="00F7506E" w:rsidP="00162CC5">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3539"/>
        <w:gridCol w:w="7088"/>
      </w:tblGrid>
      <w:tr w:rsidR="008755E4" w:rsidRPr="00343073" w14:paraId="149FD73E" w14:textId="77777777" w:rsidTr="00D360B3">
        <w:trPr>
          <w:trHeight w:val="43"/>
        </w:trPr>
        <w:tc>
          <w:tcPr>
            <w:tcW w:w="10627" w:type="dxa"/>
            <w:gridSpan w:val="2"/>
          </w:tcPr>
          <w:p w14:paraId="14D042D0" w14:textId="2F45773A" w:rsidR="008755E4" w:rsidRPr="00440DA8" w:rsidRDefault="008755E4" w:rsidP="00F90138">
            <w:pPr>
              <w:pStyle w:val="tiquettes"/>
              <w:rPr>
                <w:b/>
                <w:color w:val="FFC000"/>
                <w:lang w:val="en-US"/>
              </w:rPr>
            </w:pPr>
            <w:r w:rsidRPr="00440DA8">
              <w:rPr>
                <w:b/>
                <w:bCs/>
                <w:lang w:val="en-US"/>
              </w:rPr>
              <w:t xml:space="preserve">Does your </w:t>
            </w:r>
            <w:r w:rsidR="00F33C38" w:rsidRPr="00440DA8">
              <w:rPr>
                <w:b/>
                <w:bCs/>
                <w:lang w:val="en-US"/>
              </w:rPr>
              <w:t>I</w:t>
            </w:r>
            <w:r w:rsidRPr="00440DA8">
              <w:rPr>
                <w:b/>
                <w:bCs/>
                <w:lang w:val="en-US"/>
              </w:rPr>
              <w:t>nstitution perform checks on the integrity</w:t>
            </w:r>
            <w:r w:rsidR="00F90138" w:rsidRPr="00440DA8">
              <w:rPr>
                <w:b/>
                <w:bCs/>
                <w:lang w:val="en-US"/>
              </w:rPr>
              <w:t>/</w:t>
            </w:r>
            <w:r w:rsidR="00C82426" w:rsidRPr="00440DA8">
              <w:rPr>
                <w:b/>
                <w:lang w:val="en-US"/>
              </w:rPr>
              <w:t>reputation</w:t>
            </w:r>
            <w:r w:rsidR="00C82426" w:rsidRPr="00440DA8" w:rsidDel="00C82426">
              <w:rPr>
                <w:b/>
                <w:bCs/>
                <w:lang w:val="en-US"/>
              </w:rPr>
              <w:t xml:space="preserve"> </w:t>
            </w:r>
            <w:r w:rsidRPr="00440DA8">
              <w:rPr>
                <w:b/>
                <w:bCs/>
                <w:lang w:val="en-US"/>
              </w:rPr>
              <w:t xml:space="preserve">of third parties involved in project implementation </w:t>
            </w:r>
            <w:r w:rsidR="00F90138" w:rsidRPr="00440DA8">
              <w:rPr>
                <w:b/>
                <w:bCs/>
                <w:lang w:val="en-US"/>
              </w:rPr>
              <w:t xml:space="preserve"> </w:t>
            </w:r>
            <w:r w:rsidR="008D76CE" w:rsidRPr="00440DA8">
              <w:rPr>
                <w:b/>
                <w:i/>
                <w:lang w:val="en-US"/>
              </w:rPr>
              <w:t>(this refers to the processes and controls used to verify the identity of the following third parties and their integrity, particularly regarding money laundering, fraud, corruption, or embezzlement)</w:t>
            </w:r>
            <w:r w:rsidRPr="00440DA8">
              <w:rPr>
                <w:b/>
                <w:bCs/>
                <w:lang w:val="en-US"/>
              </w:rPr>
              <w:t>:</w:t>
            </w:r>
          </w:p>
        </w:tc>
      </w:tr>
      <w:tr w:rsidR="008755E4" w:rsidRPr="00343073" w14:paraId="3E535502" w14:textId="77777777" w:rsidTr="008755E4">
        <w:trPr>
          <w:trHeight w:val="43"/>
        </w:trPr>
        <w:tc>
          <w:tcPr>
            <w:tcW w:w="3539" w:type="dxa"/>
          </w:tcPr>
          <w:p w14:paraId="53112968" w14:textId="77777777" w:rsidR="008755E4" w:rsidRPr="00E47890" w:rsidRDefault="008755E4" w:rsidP="008755E4">
            <w:pPr>
              <w:pStyle w:val="tiquettes"/>
              <w:rPr>
                <w:b/>
                <w:lang w:val="en-US"/>
              </w:rPr>
            </w:pPr>
            <w:r w:rsidRPr="00E47890">
              <w:rPr>
                <w:szCs w:val="20"/>
                <w:lang w:val="en-US"/>
              </w:rPr>
              <w:t>your personnel:</w:t>
            </w:r>
          </w:p>
        </w:tc>
        <w:tc>
          <w:tcPr>
            <w:tcW w:w="7088" w:type="dxa"/>
            <w:shd w:val="clear" w:color="auto" w:fill="FFFFFF" w:themeFill="background1"/>
          </w:tcPr>
          <w:p w14:paraId="546E6A59" w14:textId="77777777" w:rsidR="008755E4" w:rsidRPr="00E47890" w:rsidRDefault="00D6184B" w:rsidP="008755E4">
            <w:pPr>
              <w:rPr>
                <w:sz w:val="20"/>
                <w:szCs w:val="20"/>
                <w:lang w:val="en-US"/>
              </w:rPr>
            </w:pPr>
            <w:sdt>
              <w:sdtPr>
                <w:rPr>
                  <w:sz w:val="20"/>
                  <w:szCs w:val="20"/>
                  <w:lang w:val="en-US"/>
                </w:rPr>
                <w:id w:val="1473644959"/>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1444343280"/>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p w14:paraId="2AF2C3EE" w14:textId="77777777" w:rsidR="008755E4" w:rsidRPr="00E47890" w:rsidRDefault="008755E4" w:rsidP="008755E4">
            <w:pPr>
              <w:rPr>
                <w:sz w:val="20"/>
                <w:szCs w:val="20"/>
                <w:lang w:val="en-US"/>
              </w:rPr>
            </w:pPr>
            <w:r w:rsidRPr="00E47890">
              <w:rPr>
                <w:sz w:val="18"/>
                <w:szCs w:val="20"/>
                <w:lang w:val="en-US"/>
              </w:rPr>
              <w:t>If yes, by what means(s):</w:t>
            </w:r>
            <w:r w:rsidRPr="00E47890">
              <w:rPr>
                <w:sz w:val="20"/>
                <w:szCs w:val="20"/>
                <w:lang w:val="en-US"/>
              </w:rPr>
              <w:t xml:space="preserve"> </w:t>
            </w:r>
            <w:sdt>
              <w:sdtPr>
                <w:rPr>
                  <w:sz w:val="20"/>
                  <w:szCs w:val="20"/>
                  <w:lang w:val="en-US"/>
                </w:rPr>
                <w:id w:val="226039192"/>
                <w:placeholder>
                  <w:docPart w:val="DefaultPlaceholder_-1854013440"/>
                </w:placeholder>
                <w:showingPlcHdr/>
              </w:sdtPr>
              <w:sdtEndPr/>
              <w:sdtContent>
                <w:r w:rsidRPr="00E47890">
                  <w:rPr>
                    <w:rStyle w:val="Textedelespacerserv"/>
                    <w:lang w:val="en-US"/>
                  </w:rPr>
                  <w:t>Click or tap here to enter text.</w:t>
                </w:r>
              </w:sdtContent>
            </w:sdt>
          </w:p>
        </w:tc>
      </w:tr>
      <w:tr w:rsidR="008755E4" w:rsidRPr="00343073" w14:paraId="27772891" w14:textId="77777777" w:rsidTr="008755E4">
        <w:trPr>
          <w:trHeight w:val="43"/>
        </w:trPr>
        <w:tc>
          <w:tcPr>
            <w:tcW w:w="3539" w:type="dxa"/>
          </w:tcPr>
          <w:p w14:paraId="1DF0F583" w14:textId="77777777" w:rsidR="008755E4" w:rsidRPr="00E47890" w:rsidRDefault="008755E4" w:rsidP="00D360B3">
            <w:pPr>
              <w:pStyle w:val="tiquettes"/>
              <w:rPr>
                <w:rFonts w:ascii="Calibri" w:hAnsi="Calibri"/>
                <w:i/>
                <w:szCs w:val="20"/>
                <w:lang w:val="en-US"/>
              </w:rPr>
            </w:pPr>
            <w:r w:rsidRPr="00E47890">
              <w:rPr>
                <w:szCs w:val="20"/>
                <w:lang w:val="en-US"/>
              </w:rPr>
              <w:t>your implementing partners:</w:t>
            </w:r>
          </w:p>
        </w:tc>
        <w:tc>
          <w:tcPr>
            <w:tcW w:w="7088" w:type="dxa"/>
            <w:shd w:val="clear" w:color="auto" w:fill="FFFFFF" w:themeFill="background1"/>
          </w:tcPr>
          <w:p w14:paraId="40075684" w14:textId="77777777" w:rsidR="008755E4" w:rsidRPr="00E47890" w:rsidRDefault="00D6184B" w:rsidP="008755E4">
            <w:pPr>
              <w:rPr>
                <w:sz w:val="20"/>
                <w:szCs w:val="20"/>
                <w:lang w:val="en-US"/>
              </w:rPr>
            </w:pPr>
            <w:sdt>
              <w:sdtPr>
                <w:rPr>
                  <w:sz w:val="20"/>
                  <w:szCs w:val="20"/>
                  <w:lang w:val="en-US"/>
                </w:rPr>
                <w:id w:val="-839925522"/>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1018929301"/>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p w14:paraId="748EDB12" w14:textId="77777777" w:rsidR="008755E4" w:rsidRPr="00E47890" w:rsidRDefault="008755E4" w:rsidP="008755E4">
            <w:pPr>
              <w:rPr>
                <w:sz w:val="20"/>
                <w:szCs w:val="20"/>
                <w:lang w:val="en-US"/>
              </w:rPr>
            </w:pPr>
            <w:r w:rsidRPr="00E47890">
              <w:rPr>
                <w:sz w:val="18"/>
                <w:szCs w:val="20"/>
                <w:lang w:val="en-US"/>
              </w:rPr>
              <w:t xml:space="preserve">If yes, by what means(s): </w:t>
            </w:r>
            <w:sdt>
              <w:sdtPr>
                <w:rPr>
                  <w:sz w:val="20"/>
                  <w:szCs w:val="20"/>
                  <w:lang w:val="en-US"/>
                </w:rPr>
                <w:id w:val="-576668171"/>
                <w:showingPlcHdr/>
              </w:sdtPr>
              <w:sdtEndPr/>
              <w:sdtContent>
                <w:r w:rsidRPr="00E47890">
                  <w:rPr>
                    <w:rStyle w:val="Textedelespacerserv"/>
                    <w:lang w:val="en-US"/>
                  </w:rPr>
                  <w:t>Click or tap here to enter text.</w:t>
                </w:r>
              </w:sdtContent>
            </w:sdt>
          </w:p>
        </w:tc>
      </w:tr>
      <w:tr w:rsidR="008755E4" w:rsidRPr="00343073" w14:paraId="0B16110A" w14:textId="77777777" w:rsidTr="008755E4">
        <w:trPr>
          <w:trHeight w:val="43"/>
        </w:trPr>
        <w:tc>
          <w:tcPr>
            <w:tcW w:w="3539" w:type="dxa"/>
          </w:tcPr>
          <w:p w14:paraId="215C133A" w14:textId="77777777" w:rsidR="008755E4" w:rsidRPr="00E47890" w:rsidRDefault="008755E4" w:rsidP="008755E4">
            <w:pPr>
              <w:pStyle w:val="tiquettes"/>
              <w:rPr>
                <w:rFonts w:ascii="Calibri" w:hAnsi="Calibri"/>
                <w:i/>
                <w:szCs w:val="20"/>
                <w:lang w:val="en-US"/>
              </w:rPr>
            </w:pPr>
            <w:r w:rsidRPr="00E47890">
              <w:rPr>
                <w:szCs w:val="20"/>
                <w:lang w:val="en-US"/>
              </w:rPr>
              <w:t>your service providers/suppliers:</w:t>
            </w:r>
          </w:p>
        </w:tc>
        <w:tc>
          <w:tcPr>
            <w:tcW w:w="7088" w:type="dxa"/>
            <w:shd w:val="clear" w:color="auto" w:fill="FFFFFF" w:themeFill="background1"/>
          </w:tcPr>
          <w:p w14:paraId="645A55A9" w14:textId="77777777" w:rsidR="008755E4" w:rsidRPr="00E47890" w:rsidRDefault="00D6184B" w:rsidP="008755E4">
            <w:pPr>
              <w:rPr>
                <w:sz w:val="20"/>
                <w:szCs w:val="20"/>
                <w:lang w:val="en-US"/>
              </w:rPr>
            </w:pPr>
            <w:sdt>
              <w:sdtPr>
                <w:rPr>
                  <w:sz w:val="20"/>
                  <w:szCs w:val="20"/>
                  <w:lang w:val="en-US"/>
                </w:rPr>
                <w:id w:val="-968895612"/>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682744274"/>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p w14:paraId="78951A12" w14:textId="77777777" w:rsidR="008755E4" w:rsidRPr="00E47890" w:rsidRDefault="008755E4" w:rsidP="008755E4">
            <w:pPr>
              <w:rPr>
                <w:rFonts w:ascii="MS Gothic" w:eastAsia="MS Gothic" w:hAnsi="MS Gothic"/>
                <w:sz w:val="20"/>
                <w:szCs w:val="20"/>
                <w:lang w:val="en-US"/>
              </w:rPr>
            </w:pPr>
            <w:r w:rsidRPr="00E47890">
              <w:rPr>
                <w:sz w:val="18"/>
                <w:szCs w:val="20"/>
                <w:lang w:val="en-US"/>
              </w:rPr>
              <w:t xml:space="preserve">If yes, by what means(s): </w:t>
            </w:r>
            <w:sdt>
              <w:sdtPr>
                <w:rPr>
                  <w:sz w:val="20"/>
                  <w:szCs w:val="20"/>
                  <w:lang w:val="en-US"/>
                </w:rPr>
                <w:id w:val="9272223"/>
                <w:showingPlcHdr/>
              </w:sdtPr>
              <w:sdtEndPr/>
              <w:sdtContent>
                <w:r w:rsidRPr="00E47890">
                  <w:rPr>
                    <w:rStyle w:val="Textedelespacerserv"/>
                    <w:lang w:val="en-US"/>
                  </w:rPr>
                  <w:t>Click or tap here to enter text.</w:t>
                </w:r>
              </w:sdtContent>
            </w:sdt>
          </w:p>
        </w:tc>
      </w:tr>
      <w:tr w:rsidR="008755E4" w:rsidRPr="00343073" w14:paraId="0DB37DC6" w14:textId="77777777" w:rsidTr="008755E4">
        <w:trPr>
          <w:trHeight w:val="43"/>
        </w:trPr>
        <w:tc>
          <w:tcPr>
            <w:tcW w:w="3539" w:type="dxa"/>
          </w:tcPr>
          <w:p w14:paraId="689860B5" w14:textId="453D6957" w:rsidR="008755E4" w:rsidRPr="00E47890" w:rsidRDefault="00F33C38" w:rsidP="00D360B3">
            <w:pPr>
              <w:pStyle w:val="tiquettes"/>
              <w:rPr>
                <w:rFonts w:ascii="Calibri" w:hAnsi="Calibri"/>
                <w:i/>
                <w:szCs w:val="20"/>
                <w:lang w:val="en-US"/>
              </w:rPr>
            </w:pPr>
            <w:r>
              <w:rPr>
                <w:szCs w:val="20"/>
                <w:lang w:val="en-US"/>
              </w:rPr>
              <w:t>r</w:t>
            </w:r>
            <w:r w:rsidR="00DD7C04">
              <w:rPr>
                <w:szCs w:val="20"/>
                <w:lang w:val="en-US"/>
              </w:rPr>
              <w:t>eallocation beneficiaries</w:t>
            </w:r>
            <w:r w:rsidR="0072357B">
              <w:rPr>
                <w:rStyle w:val="Appelnotedebasdep"/>
                <w:szCs w:val="20"/>
                <w:lang w:val="en-US"/>
              </w:rPr>
              <w:footnoteReference w:id="2"/>
            </w:r>
            <w:r w:rsidR="008755E4" w:rsidRPr="00E47890">
              <w:rPr>
                <w:szCs w:val="20"/>
                <w:lang w:val="en-US"/>
              </w:rPr>
              <w:t>:</w:t>
            </w:r>
          </w:p>
        </w:tc>
        <w:tc>
          <w:tcPr>
            <w:tcW w:w="7088" w:type="dxa"/>
            <w:shd w:val="clear" w:color="auto" w:fill="FFFFFF" w:themeFill="background1"/>
          </w:tcPr>
          <w:p w14:paraId="38C2E2CF" w14:textId="77777777" w:rsidR="008755E4" w:rsidRPr="00E47890" w:rsidRDefault="00D6184B" w:rsidP="008755E4">
            <w:pPr>
              <w:rPr>
                <w:sz w:val="20"/>
                <w:szCs w:val="20"/>
                <w:lang w:val="en-US"/>
              </w:rPr>
            </w:pPr>
            <w:sdt>
              <w:sdtPr>
                <w:rPr>
                  <w:sz w:val="20"/>
                  <w:szCs w:val="20"/>
                  <w:lang w:val="en-US"/>
                </w:rPr>
                <w:id w:val="-322051629"/>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1053608567"/>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p w14:paraId="2783FDFC" w14:textId="77777777" w:rsidR="008755E4" w:rsidRPr="00E47890" w:rsidRDefault="008755E4" w:rsidP="008755E4">
            <w:pPr>
              <w:rPr>
                <w:rFonts w:ascii="MS Gothic" w:eastAsia="MS Gothic" w:hAnsi="MS Gothic"/>
                <w:sz w:val="20"/>
                <w:szCs w:val="20"/>
                <w:lang w:val="en-US"/>
              </w:rPr>
            </w:pPr>
            <w:r w:rsidRPr="00E47890">
              <w:rPr>
                <w:sz w:val="18"/>
                <w:szCs w:val="20"/>
                <w:lang w:val="en-US"/>
              </w:rPr>
              <w:t xml:space="preserve">If yes, by what means(s): </w:t>
            </w:r>
            <w:sdt>
              <w:sdtPr>
                <w:rPr>
                  <w:sz w:val="20"/>
                  <w:szCs w:val="20"/>
                  <w:lang w:val="en-US"/>
                </w:rPr>
                <w:id w:val="304130525"/>
                <w:showingPlcHdr/>
              </w:sdtPr>
              <w:sdtEndPr/>
              <w:sdtContent>
                <w:r w:rsidRPr="00E47890">
                  <w:rPr>
                    <w:rStyle w:val="Textedelespacerserv"/>
                    <w:lang w:val="en-US"/>
                  </w:rPr>
                  <w:t>Click or tap here to enter text.</w:t>
                </w:r>
              </w:sdtContent>
            </w:sdt>
          </w:p>
        </w:tc>
      </w:tr>
      <w:tr w:rsidR="008755E4" w:rsidRPr="00343073" w14:paraId="47FD2C37" w14:textId="77777777" w:rsidTr="008755E4">
        <w:trPr>
          <w:trHeight w:val="43"/>
        </w:trPr>
        <w:tc>
          <w:tcPr>
            <w:tcW w:w="3539" w:type="dxa"/>
          </w:tcPr>
          <w:p w14:paraId="39ECC483" w14:textId="5481954F" w:rsidR="008755E4" w:rsidRPr="00E47890" w:rsidRDefault="00D6184B" w:rsidP="00D360B3">
            <w:pPr>
              <w:pStyle w:val="tiquettes"/>
              <w:rPr>
                <w:rFonts w:ascii="Calibri" w:hAnsi="Calibri" w:cs="Calibri"/>
                <w:szCs w:val="18"/>
                <w:lang w:val="en-US"/>
              </w:rPr>
            </w:pPr>
            <w:sdt>
              <w:sdtPr>
                <w:rPr>
                  <w:rFonts w:ascii="Calibri" w:hAnsi="Calibri" w:cs="Calibri"/>
                  <w:szCs w:val="18"/>
                  <w:lang w:val="en-US"/>
                </w:rPr>
                <w:alias w:val="AFD"/>
                <w:tag w:val="AFD"/>
                <w:id w:val="-320743576"/>
              </w:sdtPr>
              <w:sdtEndPr>
                <w:rPr>
                  <w:b/>
                </w:rPr>
              </w:sdtEndPr>
              <w:sdtContent>
                <w:r w:rsidR="00202DC4" w:rsidRPr="00E47890">
                  <w:rPr>
                    <w:rFonts w:ascii="Calibri" w:hAnsi="Calibri" w:cs="Calibri"/>
                    <w:i/>
                    <w:iCs/>
                    <w:szCs w:val="18"/>
                    <w:lang w:val="en-US"/>
                  </w:rPr>
                  <w:t xml:space="preserve">If no, please </w:t>
                </w:r>
                <w:r w:rsidR="004A1DE0">
                  <w:rPr>
                    <w:rFonts w:ascii="Calibri" w:hAnsi="Calibri" w:cs="Calibri"/>
                    <w:i/>
                    <w:iCs/>
                    <w:szCs w:val="18"/>
                    <w:lang w:val="en-US"/>
                  </w:rPr>
                  <w:t>describe</w:t>
                </w:r>
                <w:r w:rsidR="00202DC4" w:rsidRPr="00E47890">
                  <w:rPr>
                    <w:rFonts w:ascii="Calibri" w:hAnsi="Calibri" w:cs="Calibri"/>
                    <w:i/>
                    <w:iCs/>
                    <w:szCs w:val="18"/>
                    <w:lang w:val="en-US"/>
                  </w:rPr>
                  <w:t xml:space="preserve"> how you ensure the good repute of your third parties? </w:t>
                </w:r>
              </w:sdtContent>
            </w:sdt>
          </w:p>
        </w:tc>
        <w:sdt>
          <w:sdtPr>
            <w:rPr>
              <w:rFonts w:ascii="MS Gothic" w:eastAsia="MS Gothic" w:hAnsi="MS Gothic"/>
              <w:sz w:val="20"/>
              <w:szCs w:val="20"/>
              <w:lang w:val="en-US"/>
            </w:rPr>
            <w:id w:val="-1976054461"/>
            <w:placeholder>
              <w:docPart w:val="DefaultPlaceholder_-1854013440"/>
            </w:placeholder>
            <w:showingPlcHdr/>
          </w:sdtPr>
          <w:sdtEndPr/>
          <w:sdtContent>
            <w:tc>
              <w:tcPr>
                <w:tcW w:w="7088" w:type="dxa"/>
                <w:shd w:val="clear" w:color="auto" w:fill="FFFFFF" w:themeFill="background1"/>
              </w:tcPr>
              <w:p w14:paraId="4B3B962D" w14:textId="77777777" w:rsidR="008755E4" w:rsidRPr="00E47890" w:rsidRDefault="008755E4" w:rsidP="008755E4">
                <w:pPr>
                  <w:rPr>
                    <w:rFonts w:ascii="MS Gothic" w:eastAsia="MS Gothic" w:hAnsi="MS Gothic"/>
                    <w:sz w:val="20"/>
                    <w:szCs w:val="20"/>
                    <w:lang w:val="en-US"/>
                  </w:rPr>
                </w:pPr>
                <w:r w:rsidRPr="00E47890">
                  <w:rPr>
                    <w:rStyle w:val="Textedelespacerserv"/>
                    <w:lang w:val="en-US"/>
                  </w:rPr>
                  <w:t>Click or tap here to enter text.</w:t>
                </w:r>
              </w:p>
            </w:tc>
          </w:sdtContent>
        </w:sdt>
      </w:tr>
    </w:tbl>
    <w:p w14:paraId="56961B16" w14:textId="77777777" w:rsidR="008755E4" w:rsidRPr="00E47890" w:rsidRDefault="008755E4" w:rsidP="00162CC5">
      <w:pPr>
        <w:rPr>
          <w:lang w:val="en-US"/>
        </w:rPr>
      </w:pPr>
    </w:p>
    <w:p w14:paraId="579A046A" w14:textId="77777777" w:rsidR="005F62C9" w:rsidRPr="00E47890" w:rsidRDefault="005F62C9" w:rsidP="00162CC5">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541C3B" w:rsidRPr="006669FD" w14:paraId="3498125F" w14:textId="77777777" w:rsidTr="00D360B3">
        <w:trPr>
          <w:trHeight w:val="43"/>
        </w:trPr>
        <w:tc>
          <w:tcPr>
            <w:tcW w:w="10627" w:type="dxa"/>
          </w:tcPr>
          <w:p w14:paraId="4AA84627" w14:textId="77777777" w:rsidR="00541C3B" w:rsidRPr="00E47890" w:rsidRDefault="00541C3B" w:rsidP="00541C3B">
            <w:pPr>
              <w:pStyle w:val="tiquettes"/>
              <w:rPr>
                <w:b/>
                <w:lang w:val="en-US"/>
              </w:rPr>
            </w:pPr>
            <w:r w:rsidRPr="00E47890">
              <w:rPr>
                <w:b/>
                <w:bCs/>
                <w:lang w:val="en-US"/>
              </w:rPr>
              <w:t>What is done in case of negative occurrences?</w:t>
            </w:r>
          </w:p>
        </w:tc>
      </w:tr>
      <w:tr w:rsidR="00541C3B" w:rsidRPr="00343073" w14:paraId="7655E057" w14:textId="77777777" w:rsidTr="00D360B3">
        <w:trPr>
          <w:trHeight w:val="43"/>
        </w:trPr>
        <w:tc>
          <w:tcPr>
            <w:tcW w:w="10627" w:type="dxa"/>
          </w:tcPr>
          <w:sdt>
            <w:sdtPr>
              <w:rPr>
                <w:lang w:val="en-US"/>
              </w:rPr>
              <w:id w:val="-1927184961"/>
              <w:showingPlcHdr/>
            </w:sdtPr>
            <w:sdtEndPr/>
            <w:sdtContent>
              <w:p w14:paraId="490595EF" w14:textId="77777777" w:rsidR="00541C3B" w:rsidRPr="00E47890" w:rsidRDefault="00541C3B" w:rsidP="00D360B3">
                <w:pPr>
                  <w:rPr>
                    <w:lang w:val="en-US"/>
                  </w:rPr>
                </w:pPr>
                <w:r w:rsidRPr="00E47890">
                  <w:rPr>
                    <w:rStyle w:val="Textedelespacerserv"/>
                    <w:lang w:val="en-US"/>
                  </w:rPr>
                  <w:t>Click or tap here to enter text.</w:t>
                </w:r>
              </w:p>
            </w:sdtContent>
          </w:sdt>
        </w:tc>
      </w:tr>
    </w:tbl>
    <w:p w14:paraId="578C66BC" w14:textId="77777777" w:rsidR="008755E4" w:rsidRPr="00E47890" w:rsidRDefault="008755E4" w:rsidP="008755E4">
      <w:pPr>
        <w:rPr>
          <w:lang w:val="en-US"/>
        </w:rPr>
      </w:pPr>
    </w:p>
    <w:p w14:paraId="404E2153" w14:textId="77777777" w:rsidR="005F62C9" w:rsidRPr="00E47890" w:rsidRDefault="005F62C9" w:rsidP="008755E4">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3681"/>
        <w:gridCol w:w="6946"/>
      </w:tblGrid>
      <w:tr w:rsidR="00541C3B" w:rsidRPr="006669FD" w14:paraId="7D86001C" w14:textId="77777777" w:rsidTr="00D360B3">
        <w:trPr>
          <w:trHeight w:val="43"/>
        </w:trPr>
        <w:tc>
          <w:tcPr>
            <w:tcW w:w="10627" w:type="dxa"/>
            <w:gridSpan w:val="2"/>
          </w:tcPr>
          <w:p w14:paraId="10613DA1" w14:textId="77777777" w:rsidR="00541C3B" w:rsidRPr="00E47890" w:rsidRDefault="00541C3B" w:rsidP="00D360B3">
            <w:pPr>
              <w:pStyle w:val="tiquettes"/>
              <w:rPr>
                <w:b/>
                <w:lang w:val="en-US"/>
              </w:rPr>
            </w:pPr>
            <w:r w:rsidRPr="00E47890">
              <w:rPr>
                <w:b/>
                <w:bCs/>
                <w:lang w:val="en-US"/>
              </w:rPr>
              <w:t>Over the last 5 years, has your Institution encountered difficulties with the third parties referred to above in regard to integrity (in particular money laundering, fraud, corruption or diversion of funds)?</w:t>
            </w:r>
          </w:p>
        </w:tc>
      </w:tr>
      <w:tr w:rsidR="00541C3B" w:rsidRPr="00343073" w14:paraId="15864CF2" w14:textId="77777777" w:rsidTr="00541C3B">
        <w:trPr>
          <w:trHeight w:val="43"/>
        </w:trPr>
        <w:tc>
          <w:tcPr>
            <w:tcW w:w="3681" w:type="dxa"/>
          </w:tcPr>
          <w:p w14:paraId="18BF1BF9" w14:textId="77777777" w:rsidR="00541C3B" w:rsidRPr="00E47890" w:rsidRDefault="00D6184B" w:rsidP="00541C3B">
            <w:pPr>
              <w:pStyle w:val="tiquettes"/>
              <w:rPr>
                <w:sz w:val="22"/>
                <w:lang w:val="en-US"/>
              </w:rPr>
            </w:pPr>
            <w:sdt>
              <w:sdtPr>
                <w:rPr>
                  <w:rFonts w:ascii="Calibri" w:hAnsi="Calibri" w:cs="Calibri"/>
                  <w:i/>
                  <w:szCs w:val="18"/>
                  <w:lang w:val="en-US"/>
                </w:rPr>
                <w:alias w:val="AFD"/>
                <w:tag w:val="AFD"/>
                <w:id w:val="-583220751"/>
              </w:sdtPr>
              <w:sdtEndPr/>
              <w:sdtContent>
                <w:r w:rsidR="00202DC4" w:rsidRPr="00E47890">
                  <w:rPr>
                    <w:rFonts w:ascii="Calibri" w:hAnsi="Calibri" w:cs="Calibri"/>
                    <w:i/>
                    <w:iCs/>
                    <w:szCs w:val="18"/>
                    <w:lang w:val="en-US"/>
                  </w:rPr>
                  <w:t>If so, please detail the facts of the case and the corrective measures taken.</w:t>
                </w:r>
              </w:sdtContent>
            </w:sdt>
          </w:p>
        </w:tc>
        <w:tc>
          <w:tcPr>
            <w:tcW w:w="6946" w:type="dxa"/>
          </w:tcPr>
          <w:sdt>
            <w:sdtPr>
              <w:rPr>
                <w:lang w:val="en-US"/>
              </w:rPr>
              <w:id w:val="1940028059"/>
              <w:showingPlcHdr/>
            </w:sdtPr>
            <w:sdtEndPr/>
            <w:sdtContent>
              <w:p w14:paraId="76A0E536" w14:textId="77777777" w:rsidR="00541C3B" w:rsidRPr="00E47890" w:rsidRDefault="00541C3B" w:rsidP="00D360B3">
                <w:pPr>
                  <w:rPr>
                    <w:lang w:val="en-US"/>
                  </w:rPr>
                </w:pPr>
                <w:r w:rsidRPr="00E47890">
                  <w:rPr>
                    <w:rStyle w:val="Textedelespacerserv"/>
                    <w:lang w:val="en-US"/>
                  </w:rPr>
                  <w:t>Click or tap here to enter text.</w:t>
                </w:r>
              </w:p>
            </w:sdtContent>
          </w:sdt>
        </w:tc>
      </w:tr>
    </w:tbl>
    <w:p w14:paraId="5C428AFF" w14:textId="77777777" w:rsidR="008755E4" w:rsidRPr="00E47890" w:rsidRDefault="008755E4" w:rsidP="00162CC5">
      <w:pPr>
        <w:rPr>
          <w:lang w:val="en-US"/>
        </w:rPr>
      </w:pPr>
    </w:p>
    <w:p w14:paraId="7FDB437B" w14:textId="77777777" w:rsidR="005F62C9" w:rsidRPr="00E47890" w:rsidRDefault="005F62C9" w:rsidP="00162CC5">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980"/>
        <w:gridCol w:w="8647"/>
      </w:tblGrid>
      <w:tr w:rsidR="00541C3B" w:rsidRPr="00343073" w14:paraId="60A925EB" w14:textId="77777777" w:rsidTr="00D360B3">
        <w:trPr>
          <w:trHeight w:val="43"/>
        </w:trPr>
        <w:tc>
          <w:tcPr>
            <w:tcW w:w="10627" w:type="dxa"/>
            <w:gridSpan w:val="2"/>
          </w:tcPr>
          <w:p w14:paraId="19B8C6A3" w14:textId="44EA7E76" w:rsidR="00541C3B" w:rsidRPr="00E47890" w:rsidRDefault="00541C3B" w:rsidP="00D360B3">
            <w:pPr>
              <w:pStyle w:val="tiquettes"/>
              <w:rPr>
                <w:b/>
                <w:lang w:val="en-US"/>
              </w:rPr>
            </w:pPr>
            <w:r w:rsidRPr="00E47890">
              <w:rPr>
                <w:b/>
                <w:bCs/>
                <w:lang w:val="en-US"/>
              </w:rPr>
              <w:t xml:space="preserve">Do you apply prior selection criteria for all of these third parties based on </w:t>
            </w:r>
            <w:r w:rsidR="000C67E6">
              <w:rPr>
                <w:b/>
                <w:bCs/>
                <w:lang w:val="en-US"/>
              </w:rPr>
              <w:t xml:space="preserve"> : </w:t>
            </w:r>
          </w:p>
        </w:tc>
      </w:tr>
      <w:tr w:rsidR="000C67E6" w:rsidRPr="00343073" w14:paraId="37B25698" w14:textId="77777777" w:rsidTr="000C67E6">
        <w:trPr>
          <w:trHeight w:val="43"/>
        </w:trPr>
        <w:tc>
          <w:tcPr>
            <w:tcW w:w="198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E715295" w14:textId="03F47E29" w:rsidR="000C67E6" w:rsidRPr="000C67E6" w:rsidRDefault="000C67E6" w:rsidP="0019677B">
            <w:pPr>
              <w:pStyle w:val="tiquettes"/>
              <w:rPr>
                <w:szCs w:val="18"/>
                <w:lang w:val="en-US"/>
              </w:rPr>
            </w:pPr>
            <w:r w:rsidRPr="000C67E6">
              <w:rPr>
                <w:szCs w:val="18"/>
                <w:lang w:val="en-US"/>
              </w:rPr>
              <w:t xml:space="preserve">Operational </w:t>
            </w:r>
            <w:r w:rsidR="00A45B91">
              <w:rPr>
                <w:szCs w:val="18"/>
                <w:lang w:val="en-US"/>
              </w:rPr>
              <w:t xml:space="preserve">criteria </w:t>
            </w:r>
            <w:r w:rsidRPr="000C67E6">
              <w:rPr>
                <w:szCs w:val="18"/>
                <w:lang w:val="en-US"/>
              </w:rPr>
              <w:t>:</w:t>
            </w:r>
          </w:p>
        </w:tc>
        <w:tc>
          <w:tcPr>
            <w:tcW w:w="8647" w:type="dxa"/>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3C79F7F8" w14:textId="18E59B11" w:rsidR="000C67E6" w:rsidRPr="00487480" w:rsidRDefault="00D6184B" w:rsidP="0019677B">
            <w:pPr>
              <w:rPr>
                <w:sz w:val="18"/>
                <w:szCs w:val="18"/>
                <w:lang w:val="en-US"/>
              </w:rPr>
            </w:pPr>
            <w:sdt>
              <w:sdtPr>
                <w:rPr>
                  <w:sz w:val="18"/>
                  <w:szCs w:val="18"/>
                  <w:lang w:val="en-US"/>
                </w:rPr>
                <w:id w:val="318933171"/>
                <w14:checkbox>
                  <w14:checked w14:val="0"/>
                  <w14:checkedState w14:val="2612" w14:font="MS Gothic"/>
                  <w14:uncheckedState w14:val="2610" w14:font="MS Gothic"/>
                </w14:checkbox>
              </w:sdtPr>
              <w:sdtEndPr/>
              <w:sdtContent>
                <w:r w:rsidR="000C67E6" w:rsidRPr="00487480">
                  <w:rPr>
                    <w:rFonts w:ascii="Segoe UI Symbol" w:hAnsi="Segoe UI Symbol" w:cs="Segoe UI Symbol"/>
                    <w:sz w:val="18"/>
                    <w:szCs w:val="18"/>
                    <w:lang w:val="en-US"/>
                  </w:rPr>
                  <w:t>☐</w:t>
                </w:r>
              </w:sdtContent>
            </w:sdt>
            <w:r w:rsidR="000C67E6" w:rsidRPr="00487480">
              <w:rPr>
                <w:sz w:val="18"/>
                <w:szCs w:val="18"/>
                <w:lang w:val="en-US"/>
              </w:rPr>
              <w:t xml:space="preserve">Yes        </w:t>
            </w:r>
            <w:sdt>
              <w:sdtPr>
                <w:rPr>
                  <w:sz w:val="18"/>
                  <w:szCs w:val="18"/>
                  <w:lang w:val="en-US"/>
                </w:rPr>
                <w:id w:val="-1570579643"/>
                <w14:checkbox>
                  <w14:checked w14:val="0"/>
                  <w14:checkedState w14:val="2612" w14:font="MS Gothic"/>
                  <w14:uncheckedState w14:val="2610" w14:font="MS Gothic"/>
                </w14:checkbox>
              </w:sdtPr>
              <w:sdtEndPr/>
              <w:sdtContent>
                <w:r w:rsidR="000C67E6" w:rsidRPr="00487480">
                  <w:rPr>
                    <w:rFonts w:ascii="Segoe UI Symbol" w:hAnsi="Segoe UI Symbol" w:cs="Segoe UI Symbol"/>
                    <w:sz w:val="18"/>
                    <w:szCs w:val="18"/>
                    <w:lang w:val="en-US"/>
                  </w:rPr>
                  <w:t>☐</w:t>
                </w:r>
              </w:sdtContent>
            </w:sdt>
            <w:r w:rsidR="000C67E6" w:rsidRPr="00487480">
              <w:rPr>
                <w:sz w:val="18"/>
                <w:szCs w:val="18"/>
                <w:lang w:val="en-US"/>
              </w:rPr>
              <w:t>No</w:t>
            </w:r>
          </w:p>
          <w:p w14:paraId="2E2AB6C4" w14:textId="3B5FBE27" w:rsidR="000C67E6" w:rsidRPr="000C67E6" w:rsidRDefault="000C67E6" w:rsidP="000C67E6">
            <w:pPr>
              <w:rPr>
                <w:sz w:val="18"/>
                <w:szCs w:val="18"/>
                <w:lang w:val="en-US"/>
              </w:rPr>
            </w:pPr>
            <w:r w:rsidRPr="000C67E6">
              <w:rPr>
                <w:sz w:val="18"/>
                <w:szCs w:val="18"/>
                <w:lang w:val="en-US"/>
              </w:rPr>
              <w:t xml:space="preserve">If so, please detail : </w:t>
            </w:r>
            <w:sdt>
              <w:sdtPr>
                <w:rPr>
                  <w:sz w:val="18"/>
                  <w:szCs w:val="18"/>
                  <w:lang w:val="en-US"/>
                </w:rPr>
                <w:id w:val="1380287722"/>
                <w:placeholder>
                  <w:docPart w:val="8DFF88B08F624DAD8FA2B4063061977D"/>
                </w:placeholder>
              </w:sdtPr>
              <w:sdtEndPr/>
              <w:sdtContent>
                <w:r w:rsidRPr="00B7704D">
                  <w:rPr>
                    <w:color w:val="676767" w:themeColor="accent6" w:themeShade="BF"/>
                    <w:sz w:val="18"/>
                    <w:szCs w:val="18"/>
                    <w:lang w:val="en-US"/>
                  </w:rPr>
                  <w:t>Click or tap here to enter text</w:t>
                </w:r>
              </w:sdtContent>
            </w:sdt>
          </w:p>
        </w:tc>
      </w:tr>
      <w:tr w:rsidR="000C67E6" w:rsidRPr="00343073" w14:paraId="210DBF77" w14:textId="77777777" w:rsidTr="000C67E6">
        <w:trPr>
          <w:trHeight w:val="43"/>
        </w:trPr>
        <w:tc>
          <w:tcPr>
            <w:tcW w:w="198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4FB0D371" w14:textId="551FD86A" w:rsidR="000C67E6" w:rsidRPr="000C67E6" w:rsidRDefault="000C67E6" w:rsidP="0019677B">
            <w:pPr>
              <w:pStyle w:val="tiquettes"/>
              <w:rPr>
                <w:szCs w:val="18"/>
              </w:rPr>
            </w:pPr>
            <w:r w:rsidRPr="000C67E6">
              <w:rPr>
                <w:szCs w:val="18"/>
              </w:rPr>
              <w:t>Financial </w:t>
            </w:r>
            <w:r w:rsidR="00A45B91">
              <w:rPr>
                <w:szCs w:val="18"/>
              </w:rPr>
              <w:t xml:space="preserve">criteria </w:t>
            </w:r>
            <w:r w:rsidRPr="000C67E6">
              <w:rPr>
                <w:szCs w:val="18"/>
              </w:rPr>
              <w:t>:</w:t>
            </w:r>
          </w:p>
        </w:tc>
        <w:tc>
          <w:tcPr>
            <w:tcW w:w="8647" w:type="dxa"/>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4DAC882B" w14:textId="192D1107" w:rsidR="000C67E6" w:rsidRPr="00487480" w:rsidRDefault="00D6184B" w:rsidP="0019677B">
            <w:pPr>
              <w:rPr>
                <w:sz w:val="18"/>
                <w:szCs w:val="18"/>
                <w:lang w:val="en-US"/>
              </w:rPr>
            </w:pPr>
            <w:sdt>
              <w:sdtPr>
                <w:rPr>
                  <w:sz w:val="18"/>
                  <w:szCs w:val="18"/>
                  <w:lang w:val="en-US"/>
                </w:rPr>
                <w:id w:val="1720789627"/>
                <w14:checkbox>
                  <w14:checked w14:val="0"/>
                  <w14:checkedState w14:val="2612" w14:font="MS Gothic"/>
                  <w14:uncheckedState w14:val="2610" w14:font="MS Gothic"/>
                </w14:checkbox>
              </w:sdtPr>
              <w:sdtEndPr/>
              <w:sdtContent>
                <w:r w:rsidR="000C67E6" w:rsidRPr="00487480">
                  <w:rPr>
                    <w:rFonts w:ascii="Segoe UI Symbol" w:hAnsi="Segoe UI Symbol" w:cs="Segoe UI Symbol"/>
                    <w:sz w:val="18"/>
                    <w:szCs w:val="18"/>
                    <w:lang w:val="en-US"/>
                  </w:rPr>
                  <w:t>☐</w:t>
                </w:r>
              </w:sdtContent>
            </w:sdt>
            <w:r w:rsidR="000C67E6" w:rsidRPr="00487480">
              <w:rPr>
                <w:sz w:val="18"/>
                <w:szCs w:val="18"/>
                <w:lang w:val="en-US"/>
              </w:rPr>
              <w:t xml:space="preserve">Yes        </w:t>
            </w:r>
            <w:sdt>
              <w:sdtPr>
                <w:rPr>
                  <w:sz w:val="18"/>
                  <w:szCs w:val="18"/>
                  <w:lang w:val="en-US"/>
                </w:rPr>
                <w:id w:val="99236411"/>
                <w14:checkbox>
                  <w14:checked w14:val="0"/>
                  <w14:checkedState w14:val="2612" w14:font="MS Gothic"/>
                  <w14:uncheckedState w14:val="2610" w14:font="MS Gothic"/>
                </w14:checkbox>
              </w:sdtPr>
              <w:sdtEndPr/>
              <w:sdtContent>
                <w:r w:rsidR="000C67E6" w:rsidRPr="00487480">
                  <w:rPr>
                    <w:rFonts w:ascii="Segoe UI Symbol" w:hAnsi="Segoe UI Symbol" w:cs="Segoe UI Symbol"/>
                    <w:sz w:val="18"/>
                    <w:szCs w:val="18"/>
                    <w:lang w:val="en-US"/>
                  </w:rPr>
                  <w:t>☐</w:t>
                </w:r>
              </w:sdtContent>
            </w:sdt>
            <w:r w:rsidR="000C67E6" w:rsidRPr="00487480">
              <w:rPr>
                <w:sz w:val="18"/>
                <w:szCs w:val="18"/>
                <w:lang w:val="en-US"/>
              </w:rPr>
              <w:t>No</w:t>
            </w:r>
          </w:p>
          <w:p w14:paraId="6EF0A599" w14:textId="3340A1B3" w:rsidR="000C67E6" w:rsidRPr="000C67E6" w:rsidRDefault="000C67E6" w:rsidP="000C67E6">
            <w:pPr>
              <w:rPr>
                <w:sz w:val="18"/>
                <w:szCs w:val="18"/>
                <w:lang w:val="en-US"/>
              </w:rPr>
            </w:pPr>
            <w:r w:rsidRPr="000C67E6">
              <w:rPr>
                <w:sz w:val="18"/>
                <w:szCs w:val="18"/>
                <w:lang w:val="en-US"/>
              </w:rPr>
              <w:t>If so, please detail </w:t>
            </w:r>
            <w:r w:rsidRPr="00B7704D">
              <w:rPr>
                <w:color w:val="676767" w:themeColor="accent6" w:themeShade="BF"/>
                <w:sz w:val="18"/>
                <w:szCs w:val="18"/>
                <w:lang w:val="en-US"/>
              </w:rPr>
              <w:t xml:space="preserve">: </w:t>
            </w:r>
            <w:sdt>
              <w:sdtPr>
                <w:rPr>
                  <w:color w:val="676767" w:themeColor="accent6" w:themeShade="BF"/>
                  <w:sz w:val="18"/>
                  <w:szCs w:val="18"/>
                  <w:lang w:val="en-US"/>
                </w:rPr>
                <w:id w:val="1162275150"/>
                <w:placeholder>
                  <w:docPart w:val="12790F67396D480AA8A00D67802E58F2"/>
                </w:placeholder>
              </w:sdtPr>
              <w:sdtEndPr/>
              <w:sdtContent>
                <w:r w:rsidRPr="00B7704D">
                  <w:rPr>
                    <w:color w:val="676767" w:themeColor="accent6" w:themeShade="BF"/>
                    <w:sz w:val="18"/>
                    <w:szCs w:val="18"/>
                    <w:lang w:val="en-US"/>
                  </w:rPr>
                  <w:t>Click or tap here to enter text</w:t>
                </w:r>
              </w:sdtContent>
            </w:sdt>
          </w:p>
        </w:tc>
      </w:tr>
      <w:tr w:rsidR="000C67E6" w:rsidRPr="00343073" w14:paraId="7796B7C1" w14:textId="77777777" w:rsidTr="000C67E6">
        <w:trPr>
          <w:trHeight w:val="43"/>
        </w:trPr>
        <w:tc>
          <w:tcPr>
            <w:tcW w:w="198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27770CD4" w14:textId="6CFE5C89" w:rsidR="000C67E6" w:rsidRPr="000C67E6" w:rsidRDefault="000C67E6" w:rsidP="0019677B">
            <w:pPr>
              <w:pStyle w:val="tiquettes"/>
              <w:rPr>
                <w:szCs w:val="18"/>
              </w:rPr>
            </w:pPr>
            <w:r w:rsidRPr="000C67E6">
              <w:rPr>
                <w:szCs w:val="18"/>
              </w:rPr>
              <w:t>Integrity </w:t>
            </w:r>
            <w:r w:rsidR="00A45B91">
              <w:rPr>
                <w:szCs w:val="18"/>
              </w:rPr>
              <w:t xml:space="preserve">criteria </w:t>
            </w:r>
            <w:r w:rsidRPr="000C67E6">
              <w:rPr>
                <w:szCs w:val="18"/>
              </w:rPr>
              <w:t>:</w:t>
            </w:r>
          </w:p>
        </w:tc>
        <w:tc>
          <w:tcPr>
            <w:tcW w:w="8647" w:type="dxa"/>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1D33D744" w14:textId="52F97B49" w:rsidR="000C67E6" w:rsidRPr="00487480" w:rsidRDefault="00D6184B" w:rsidP="0019677B">
            <w:pPr>
              <w:rPr>
                <w:sz w:val="18"/>
                <w:szCs w:val="18"/>
                <w:lang w:val="en-US"/>
              </w:rPr>
            </w:pPr>
            <w:sdt>
              <w:sdtPr>
                <w:rPr>
                  <w:sz w:val="18"/>
                  <w:szCs w:val="18"/>
                  <w:lang w:val="en-US"/>
                </w:rPr>
                <w:id w:val="-1208950772"/>
                <w14:checkbox>
                  <w14:checked w14:val="0"/>
                  <w14:checkedState w14:val="2612" w14:font="MS Gothic"/>
                  <w14:uncheckedState w14:val="2610" w14:font="MS Gothic"/>
                </w14:checkbox>
              </w:sdtPr>
              <w:sdtEndPr/>
              <w:sdtContent>
                <w:r w:rsidR="000C67E6" w:rsidRPr="00487480">
                  <w:rPr>
                    <w:rFonts w:ascii="Segoe UI Symbol" w:hAnsi="Segoe UI Symbol" w:cs="Segoe UI Symbol"/>
                    <w:sz w:val="18"/>
                    <w:szCs w:val="18"/>
                    <w:lang w:val="en-US"/>
                  </w:rPr>
                  <w:t>☐</w:t>
                </w:r>
              </w:sdtContent>
            </w:sdt>
            <w:r w:rsidR="000C67E6" w:rsidRPr="00487480">
              <w:rPr>
                <w:sz w:val="18"/>
                <w:szCs w:val="18"/>
                <w:lang w:val="en-US"/>
              </w:rPr>
              <w:t xml:space="preserve">Yes       </w:t>
            </w:r>
            <w:sdt>
              <w:sdtPr>
                <w:rPr>
                  <w:sz w:val="18"/>
                  <w:szCs w:val="18"/>
                  <w:lang w:val="en-US"/>
                </w:rPr>
                <w:id w:val="-1884318249"/>
                <w14:checkbox>
                  <w14:checked w14:val="0"/>
                  <w14:checkedState w14:val="2612" w14:font="MS Gothic"/>
                  <w14:uncheckedState w14:val="2610" w14:font="MS Gothic"/>
                </w14:checkbox>
              </w:sdtPr>
              <w:sdtEndPr/>
              <w:sdtContent>
                <w:r w:rsidR="000C67E6" w:rsidRPr="00487480">
                  <w:rPr>
                    <w:rFonts w:ascii="Segoe UI Symbol" w:hAnsi="Segoe UI Symbol" w:cs="Segoe UI Symbol"/>
                    <w:sz w:val="18"/>
                    <w:szCs w:val="18"/>
                    <w:lang w:val="en-US"/>
                  </w:rPr>
                  <w:t>☐</w:t>
                </w:r>
              </w:sdtContent>
            </w:sdt>
            <w:r w:rsidR="000C67E6" w:rsidRPr="00487480">
              <w:rPr>
                <w:sz w:val="18"/>
                <w:szCs w:val="18"/>
                <w:lang w:val="en-US"/>
              </w:rPr>
              <w:t>No</w:t>
            </w:r>
          </w:p>
          <w:p w14:paraId="68D612A8" w14:textId="5055F49D" w:rsidR="000C67E6" w:rsidRPr="000C67E6" w:rsidRDefault="000C67E6" w:rsidP="000C67E6">
            <w:pPr>
              <w:rPr>
                <w:sz w:val="18"/>
                <w:szCs w:val="18"/>
                <w:lang w:val="en-US"/>
              </w:rPr>
            </w:pPr>
            <w:r w:rsidRPr="000C67E6">
              <w:rPr>
                <w:sz w:val="18"/>
                <w:szCs w:val="18"/>
                <w:lang w:val="en-US"/>
              </w:rPr>
              <w:t xml:space="preserve">If so, please detail : </w:t>
            </w:r>
            <w:sdt>
              <w:sdtPr>
                <w:rPr>
                  <w:sz w:val="18"/>
                  <w:szCs w:val="18"/>
                  <w:lang w:val="en-US"/>
                </w:rPr>
                <w:id w:val="-1038276303"/>
                <w:placeholder>
                  <w:docPart w:val="0D625B68E77446828849E8F15DB4E917"/>
                </w:placeholder>
              </w:sdtPr>
              <w:sdtEndPr/>
              <w:sdtContent>
                <w:r w:rsidRPr="00B7704D">
                  <w:rPr>
                    <w:color w:val="676767" w:themeColor="accent6" w:themeShade="BF"/>
                    <w:sz w:val="18"/>
                    <w:szCs w:val="18"/>
                    <w:lang w:val="en-US"/>
                  </w:rPr>
                  <w:t>Click or tap here to enter text</w:t>
                </w:r>
              </w:sdtContent>
            </w:sdt>
          </w:p>
        </w:tc>
      </w:tr>
    </w:tbl>
    <w:p w14:paraId="5CA750BD" w14:textId="77777777" w:rsidR="008755E4" w:rsidRPr="000C67E6" w:rsidRDefault="008755E4" w:rsidP="00162CC5">
      <w:pPr>
        <w:rPr>
          <w:lang w:val="en-US"/>
        </w:rPr>
      </w:pPr>
    </w:p>
    <w:p w14:paraId="19D14F9C" w14:textId="77777777" w:rsidR="005F62C9" w:rsidRPr="000C67E6" w:rsidRDefault="005F62C9" w:rsidP="00162CC5">
      <w:pPr>
        <w:rPr>
          <w:lang w:val="en-US"/>
        </w:rPr>
      </w:pPr>
    </w:p>
    <w:tbl>
      <w:tblPr>
        <w:tblpPr w:leftFromText="141" w:rightFromText="141" w:vertAnchor="page" w:horzAnchor="margin" w:tblpXSpec="center" w:tblpY="1078"/>
        <w:tblW w:w="0" w:type="auto"/>
        <w:shd w:val="clear" w:color="auto" w:fill="8A8A8A" w:themeFill="accent6"/>
        <w:tblLook w:val="0600" w:firstRow="0" w:lastRow="0" w:firstColumn="0" w:lastColumn="0" w:noHBand="1" w:noVBand="1"/>
      </w:tblPr>
      <w:tblGrid>
        <w:gridCol w:w="6930"/>
        <w:gridCol w:w="2060"/>
      </w:tblGrid>
      <w:tr w:rsidR="000257A1" w:rsidRPr="00E47890" w14:paraId="55E4E30D" w14:textId="77777777" w:rsidTr="008D76CE">
        <w:trPr>
          <w:trHeight w:val="1728"/>
        </w:trPr>
        <w:tc>
          <w:tcPr>
            <w:tcW w:w="6930" w:type="dxa"/>
            <w:shd w:val="clear" w:color="auto" w:fill="auto"/>
            <w:vAlign w:val="center"/>
          </w:tcPr>
          <w:p w14:paraId="124976C3" w14:textId="77777777" w:rsidR="000257A1" w:rsidRPr="00E47890" w:rsidRDefault="000257A1" w:rsidP="00666373">
            <w:pPr>
              <w:pStyle w:val="Titre"/>
              <w:rPr>
                <w:lang w:val="en-US"/>
              </w:rPr>
            </w:pPr>
            <w:r w:rsidRPr="00E47890">
              <w:rPr>
                <w:color w:val="FFFFFF" w:themeColor="background1"/>
                <w:sz w:val="32"/>
                <w:szCs w:val="32"/>
                <w:lang w:val="en-US"/>
              </w:rPr>
              <w:t>Compliance Questionnaire: Analysis of CSO</w:t>
            </w:r>
            <w:r>
              <w:rPr>
                <w:color w:val="FFFFFF" w:themeColor="background1"/>
                <w:sz w:val="32"/>
                <w:szCs w:val="32"/>
                <w:lang w:val="en-US"/>
              </w:rPr>
              <w:t xml:space="preserve"> / Foundation C</w:t>
            </w:r>
            <w:r w:rsidRPr="00E47890">
              <w:rPr>
                <w:color w:val="FFFFFF" w:themeColor="background1"/>
                <w:sz w:val="32"/>
                <w:szCs w:val="32"/>
                <w:lang w:val="en-US"/>
              </w:rPr>
              <w:t>ounterpart</w:t>
            </w:r>
            <w:r>
              <w:rPr>
                <w:color w:val="FFFFFF" w:themeColor="background1"/>
                <w:sz w:val="32"/>
                <w:szCs w:val="32"/>
                <w:lang w:val="en-US"/>
              </w:rPr>
              <w:t>y</w:t>
            </w:r>
            <w:r w:rsidRPr="00E47890">
              <w:rPr>
                <w:color w:val="FFFFFF" w:themeColor="background1"/>
                <w:sz w:val="32"/>
                <w:szCs w:val="32"/>
                <w:lang w:val="en-US"/>
              </w:rPr>
              <w:t xml:space="preserve"> </w:t>
            </w:r>
            <w:r>
              <w:rPr>
                <w:color w:val="FFFFFF" w:themeColor="background1"/>
                <w:sz w:val="32"/>
                <w:szCs w:val="32"/>
                <w:lang w:val="en-US"/>
              </w:rPr>
              <w:t>Procedural Device</w:t>
            </w:r>
          </w:p>
        </w:tc>
        <w:tc>
          <w:tcPr>
            <w:tcW w:w="2060" w:type="dxa"/>
            <w:shd w:val="clear" w:color="auto" w:fill="auto"/>
            <w:vAlign w:val="center"/>
          </w:tcPr>
          <w:p w14:paraId="275DD5EE" w14:textId="77777777" w:rsidR="000257A1" w:rsidRPr="00E47890" w:rsidRDefault="000257A1" w:rsidP="008D76CE">
            <w:pPr>
              <w:spacing w:after="0"/>
              <w:jc w:val="right"/>
              <w:rPr>
                <w:lang w:val="en-US"/>
              </w:rPr>
            </w:pPr>
            <w:r w:rsidRPr="00E47890">
              <w:rPr>
                <w:noProof/>
                <w:lang w:eastAsia="fr-FR"/>
              </w:rPr>
              <w:drawing>
                <wp:inline distT="0" distB="0" distL="0" distR="0" wp14:anchorId="48E75086" wp14:editId="6D09069C">
                  <wp:extent cx="1103811" cy="642575"/>
                  <wp:effectExtent l="0" t="0" r="0" b="0"/>
                  <wp:docPr id="17" name="Image 17"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0DE7CB32" w14:textId="0CDBB2E5" w:rsidR="00097E2E" w:rsidRPr="000C67E6" w:rsidRDefault="00097E2E" w:rsidP="00097E2E">
      <w:pPr>
        <w:rPr>
          <w:lang w:val="en-US"/>
        </w:rPr>
      </w:pPr>
    </w:p>
    <w:p w14:paraId="67CBC32D" w14:textId="2997F5D7" w:rsidR="00DD7C04" w:rsidRDefault="00DD7C04" w:rsidP="00DD7C04">
      <w:pPr>
        <w:rPr>
          <w:lang w:val="en-US"/>
        </w:rPr>
      </w:pPr>
    </w:p>
    <w:p w14:paraId="4DB4BA4B" w14:textId="3171938E" w:rsidR="00703872" w:rsidRPr="00E47890" w:rsidRDefault="00703872" w:rsidP="00FD35A6">
      <w:pPr>
        <w:rPr>
          <w:sz w:val="10"/>
          <w:lang w:val="en-US"/>
        </w:rPr>
      </w:pPr>
    </w:p>
    <w:p w14:paraId="295B9CCC" w14:textId="0233E08E" w:rsidR="00703872" w:rsidRPr="00E47890" w:rsidRDefault="00703872" w:rsidP="00703872">
      <w:pPr>
        <w:pStyle w:val="Titre1"/>
        <w:rPr>
          <w:bCs/>
          <w:sz w:val="28"/>
          <w:lang w:val="en-US"/>
        </w:rPr>
      </w:pPr>
      <w:r w:rsidRPr="00E47890">
        <w:rPr>
          <w:bCs/>
          <w:sz w:val="28"/>
          <w:lang w:val="en-US"/>
        </w:rPr>
        <w:t>6. MEASURES TO COMBAT THE FINANCING OF TERRORISM</w:t>
      </w:r>
      <w:r w:rsidR="00142FDC">
        <w:rPr>
          <w:bCs/>
          <w:sz w:val="28"/>
          <w:lang w:val="en-US"/>
        </w:rPr>
        <w:t>/</w:t>
      </w:r>
      <w:r w:rsidR="000E4F77" w:rsidRPr="00440DA8">
        <w:rPr>
          <w:lang w:val="en-US"/>
        </w:rPr>
        <w:t xml:space="preserve"> OF ARMED GROUPS</w:t>
      </w:r>
      <w:r w:rsidR="000E4F77" w:rsidRPr="00440DA8" w:rsidDel="000E4F77">
        <w:rPr>
          <w:bCs/>
          <w:sz w:val="28"/>
          <w:lang w:val="en-US"/>
        </w:rPr>
        <w:t xml:space="preserve"> </w:t>
      </w:r>
      <w:r w:rsidRPr="00E47890">
        <w:rPr>
          <w:bCs/>
          <w:sz w:val="28"/>
          <w:lang w:val="en-US"/>
        </w:rPr>
        <w:t>AND RISKS OF EXTORTION</w:t>
      </w:r>
    </w:p>
    <w:p w14:paraId="3A9B17E0" w14:textId="77777777" w:rsidR="00703872" w:rsidRPr="00E47890" w:rsidRDefault="00703872" w:rsidP="00FD35A6">
      <w:pPr>
        <w:rPr>
          <w:sz w:val="12"/>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846"/>
        <w:gridCol w:w="2126"/>
        <w:gridCol w:w="2126"/>
        <w:gridCol w:w="5529"/>
      </w:tblGrid>
      <w:tr w:rsidR="00703872" w:rsidRPr="00343073" w14:paraId="094F57C8" w14:textId="77777777" w:rsidTr="009F42BF">
        <w:trPr>
          <w:trHeight w:val="170"/>
        </w:trPr>
        <w:tc>
          <w:tcPr>
            <w:tcW w:w="10627" w:type="dxa"/>
            <w:gridSpan w:val="4"/>
          </w:tcPr>
          <w:p w14:paraId="6AEFB714" w14:textId="4F5923C0" w:rsidR="00703872" w:rsidRPr="00E47890" w:rsidRDefault="00703872" w:rsidP="00D360B3">
            <w:pPr>
              <w:pStyle w:val="tiquettes"/>
              <w:rPr>
                <w:b/>
                <w:lang w:val="en-US"/>
              </w:rPr>
            </w:pPr>
            <w:r w:rsidRPr="00E47890">
              <w:rPr>
                <w:b/>
                <w:bCs/>
                <w:lang w:val="en-US"/>
              </w:rPr>
              <w:t xml:space="preserve">Does your </w:t>
            </w:r>
            <w:r w:rsidR="00F33C38">
              <w:rPr>
                <w:b/>
                <w:bCs/>
                <w:lang w:val="en-US"/>
              </w:rPr>
              <w:t>I</w:t>
            </w:r>
            <w:r w:rsidRPr="00E47890">
              <w:rPr>
                <w:b/>
                <w:bCs/>
                <w:lang w:val="en-US"/>
              </w:rPr>
              <w:t>nstitution have a policy and/or procedure in place to combat the financing of terrorism</w:t>
            </w:r>
            <w:r w:rsidR="00142FDC" w:rsidRPr="00440DA8">
              <w:rPr>
                <w:b/>
                <w:bCs/>
                <w:lang w:val="en-US"/>
              </w:rPr>
              <w:t>/</w:t>
            </w:r>
            <w:r w:rsidR="000E4F77" w:rsidRPr="00440DA8">
              <w:rPr>
                <w:b/>
                <w:lang w:val="en-US"/>
              </w:rPr>
              <w:t xml:space="preserve"> the armed groups</w:t>
            </w:r>
            <w:r w:rsidR="00142FDC" w:rsidRPr="00440DA8">
              <w:rPr>
                <w:b/>
                <w:bCs/>
                <w:lang w:val="en-US"/>
              </w:rPr>
              <w:t>?</w:t>
            </w:r>
          </w:p>
        </w:tc>
      </w:tr>
      <w:tr w:rsidR="00703872" w:rsidRPr="00343073" w14:paraId="02980ED3" w14:textId="77777777" w:rsidTr="00703872">
        <w:trPr>
          <w:trHeight w:val="43"/>
        </w:trPr>
        <w:tc>
          <w:tcPr>
            <w:tcW w:w="846" w:type="dxa"/>
          </w:tcPr>
          <w:p w14:paraId="43E73B25" w14:textId="77777777" w:rsidR="00703872" w:rsidRPr="00E47890" w:rsidRDefault="00703872" w:rsidP="00703872">
            <w:pPr>
              <w:pStyle w:val="tiquettes"/>
              <w:rPr>
                <w:b/>
                <w:lang w:val="en-US"/>
              </w:rPr>
            </w:pPr>
            <w:r w:rsidRPr="00E47890">
              <w:rPr>
                <w:szCs w:val="20"/>
                <w:lang w:val="en-US"/>
              </w:rPr>
              <w:t>If yes:</w:t>
            </w:r>
          </w:p>
        </w:tc>
        <w:tc>
          <w:tcPr>
            <w:tcW w:w="9781" w:type="dxa"/>
            <w:gridSpan w:val="3"/>
            <w:shd w:val="clear" w:color="auto" w:fill="FFFFFF" w:themeFill="background1"/>
          </w:tcPr>
          <w:p w14:paraId="364B5210" w14:textId="40F08DA0" w:rsidR="00703872" w:rsidRPr="00E47890" w:rsidRDefault="00703872" w:rsidP="00D360B3">
            <w:pPr>
              <w:rPr>
                <w:sz w:val="20"/>
                <w:szCs w:val="20"/>
                <w:lang w:val="en-US"/>
              </w:rPr>
            </w:pPr>
            <w:r w:rsidRPr="00E47890">
              <w:rPr>
                <w:sz w:val="18"/>
                <w:szCs w:val="20"/>
                <w:lang w:val="en-US"/>
              </w:rPr>
              <w:t>Date of last update:</w:t>
            </w:r>
            <w:r w:rsidRPr="00E47890">
              <w:rPr>
                <w:sz w:val="20"/>
                <w:szCs w:val="20"/>
                <w:lang w:val="en-US"/>
              </w:rPr>
              <w:t xml:space="preserve"> </w:t>
            </w:r>
            <w:sdt>
              <w:sdtPr>
                <w:rPr>
                  <w:sz w:val="20"/>
                  <w:szCs w:val="20"/>
                  <w:lang w:val="en-US"/>
                </w:rPr>
                <w:id w:val="-1305306137"/>
                <w:placeholder>
                  <w:docPart w:val="DefaultPlaceholder_-1854013438"/>
                </w:placeholder>
                <w:showingPlcHdr/>
                <w:date>
                  <w:dateFormat w:val="dd/MM/yyyy"/>
                  <w:lid w:val="fr-FR"/>
                  <w:storeMappedDataAs w:val="dateTime"/>
                  <w:calendar w:val="gregorian"/>
                </w:date>
              </w:sdtPr>
              <w:sdtEndPr/>
              <w:sdtContent>
                <w:r w:rsidRPr="00E47890">
                  <w:rPr>
                    <w:rStyle w:val="Textedelespacerserv"/>
                    <w:lang w:val="en-US"/>
                  </w:rPr>
                  <w:t>Click or tap here to enter a date.</w:t>
                </w:r>
              </w:sdtContent>
            </w:sdt>
          </w:p>
        </w:tc>
      </w:tr>
      <w:tr w:rsidR="00703872" w:rsidRPr="00343073" w14:paraId="6782E5CB" w14:textId="77777777" w:rsidTr="00703872">
        <w:trPr>
          <w:trHeight w:val="43"/>
        </w:trPr>
        <w:tc>
          <w:tcPr>
            <w:tcW w:w="846" w:type="dxa"/>
          </w:tcPr>
          <w:p w14:paraId="1E7D746B" w14:textId="77777777" w:rsidR="00703872" w:rsidRPr="00E47890" w:rsidRDefault="00703872" w:rsidP="00D360B3">
            <w:pPr>
              <w:pStyle w:val="tiquettes"/>
              <w:rPr>
                <w:rFonts w:ascii="Calibri" w:hAnsi="Calibri"/>
                <w:i/>
                <w:szCs w:val="20"/>
                <w:lang w:val="en-US"/>
              </w:rPr>
            </w:pPr>
          </w:p>
        </w:tc>
        <w:tc>
          <w:tcPr>
            <w:tcW w:w="9781" w:type="dxa"/>
            <w:gridSpan w:val="3"/>
            <w:shd w:val="clear" w:color="auto" w:fill="FFFFFF" w:themeFill="background1"/>
          </w:tcPr>
          <w:p w14:paraId="4DE7F674" w14:textId="77777777" w:rsidR="00703872" w:rsidRPr="00E47890" w:rsidRDefault="00703872" w:rsidP="00D360B3">
            <w:pPr>
              <w:rPr>
                <w:sz w:val="18"/>
                <w:szCs w:val="20"/>
                <w:lang w:val="en-US"/>
              </w:rPr>
            </w:pPr>
            <w:r w:rsidRPr="00E47890">
              <w:rPr>
                <w:sz w:val="18"/>
                <w:szCs w:val="20"/>
                <w:lang w:val="en-US"/>
              </w:rPr>
              <w:t xml:space="preserve">Provide a summary of its content and the definition of financing of terrorism used </w:t>
            </w:r>
          </w:p>
          <w:p w14:paraId="56E698DB" w14:textId="77777777" w:rsidR="00703872" w:rsidRPr="00E47890" w:rsidRDefault="00D6184B" w:rsidP="00703872">
            <w:pPr>
              <w:rPr>
                <w:sz w:val="20"/>
                <w:szCs w:val="20"/>
                <w:lang w:val="en-US"/>
              </w:rPr>
            </w:pPr>
            <w:sdt>
              <w:sdtPr>
                <w:rPr>
                  <w:sz w:val="20"/>
                  <w:szCs w:val="20"/>
                  <w:lang w:val="en-US"/>
                </w:rPr>
                <w:id w:val="956679412"/>
                <w:showingPlcHdr/>
              </w:sdtPr>
              <w:sdtEndPr/>
              <w:sdtContent>
                <w:r w:rsidR="00202DC4" w:rsidRPr="00E47890">
                  <w:rPr>
                    <w:rStyle w:val="Textedelespacerserv"/>
                    <w:lang w:val="en-US"/>
                  </w:rPr>
                  <w:t>Click or tap here to enter text.</w:t>
                </w:r>
              </w:sdtContent>
            </w:sdt>
          </w:p>
        </w:tc>
      </w:tr>
      <w:tr w:rsidR="00703872" w:rsidRPr="00343073" w14:paraId="3BFF6315" w14:textId="77777777" w:rsidTr="00703872">
        <w:trPr>
          <w:trHeight w:val="43"/>
        </w:trPr>
        <w:tc>
          <w:tcPr>
            <w:tcW w:w="846" w:type="dxa"/>
          </w:tcPr>
          <w:p w14:paraId="23B68D97" w14:textId="77777777" w:rsidR="00703872" w:rsidRPr="00E47890" w:rsidRDefault="00703872" w:rsidP="00703872">
            <w:pPr>
              <w:pStyle w:val="tiquettes"/>
              <w:rPr>
                <w:rFonts w:ascii="Calibri" w:hAnsi="Calibri"/>
                <w:i/>
                <w:szCs w:val="20"/>
                <w:lang w:val="en-US"/>
              </w:rPr>
            </w:pPr>
            <w:r w:rsidRPr="00E47890">
              <w:rPr>
                <w:szCs w:val="20"/>
                <w:lang w:val="en-US"/>
              </w:rPr>
              <w:t>If no:</w:t>
            </w:r>
          </w:p>
        </w:tc>
        <w:tc>
          <w:tcPr>
            <w:tcW w:w="9781" w:type="dxa"/>
            <w:gridSpan w:val="3"/>
            <w:shd w:val="clear" w:color="auto" w:fill="FFFFFF" w:themeFill="background1"/>
          </w:tcPr>
          <w:p w14:paraId="2D62A276" w14:textId="0EF33620" w:rsidR="00703872" w:rsidRPr="00E47890" w:rsidRDefault="005F62C9" w:rsidP="00D360B3">
            <w:pPr>
              <w:rPr>
                <w:rFonts w:ascii="MS Gothic" w:eastAsia="MS Gothic" w:hAnsi="MS Gothic"/>
                <w:sz w:val="20"/>
                <w:szCs w:val="20"/>
                <w:lang w:val="en-US"/>
              </w:rPr>
            </w:pPr>
            <w:r w:rsidRPr="00E47890">
              <w:rPr>
                <w:sz w:val="18"/>
                <w:szCs w:val="20"/>
                <w:lang w:val="en-US"/>
              </w:rPr>
              <w:t xml:space="preserve">Is your </w:t>
            </w:r>
            <w:r w:rsidR="00F33C38">
              <w:rPr>
                <w:sz w:val="18"/>
                <w:szCs w:val="20"/>
                <w:lang w:val="en-US"/>
              </w:rPr>
              <w:t>I</w:t>
            </w:r>
            <w:r w:rsidRPr="00E47890">
              <w:rPr>
                <w:sz w:val="18"/>
                <w:szCs w:val="20"/>
                <w:lang w:val="en-US"/>
              </w:rPr>
              <w:t>nstitution planning to adopt such a document, and, if so, when?</w:t>
            </w:r>
          </w:p>
        </w:tc>
      </w:tr>
      <w:tr w:rsidR="00703872" w:rsidRPr="00343073" w14:paraId="26CEEC50" w14:textId="77777777" w:rsidTr="00703872">
        <w:trPr>
          <w:trHeight w:val="43"/>
        </w:trPr>
        <w:tc>
          <w:tcPr>
            <w:tcW w:w="846" w:type="dxa"/>
          </w:tcPr>
          <w:p w14:paraId="4F88EAC7" w14:textId="77777777" w:rsidR="00703872" w:rsidRPr="00E47890" w:rsidRDefault="00703872" w:rsidP="00D360B3">
            <w:pPr>
              <w:pStyle w:val="tiquettes"/>
              <w:rPr>
                <w:rFonts w:ascii="Calibri" w:hAnsi="Calibri"/>
                <w:i/>
                <w:szCs w:val="20"/>
                <w:lang w:val="en-US"/>
              </w:rPr>
            </w:pPr>
          </w:p>
        </w:tc>
        <w:tc>
          <w:tcPr>
            <w:tcW w:w="9781" w:type="dxa"/>
            <w:gridSpan w:val="3"/>
            <w:shd w:val="clear" w:color="auto" w:fill="FFFFFF" w:themeFill="background1"/>
          </w:tcPr>
          <w:p w14:paraId="52A3BF71" w14:textId="77777777" w:rsidR="00703872" w:rsidRPr="00E47890" w:rsidRDefault="00D6184B" w:rsidP="00D360B3">
            <w:pPr>
              <w:rPr>
                <w:sz w:val="20"/>
                <w:szCs w:val="20"/>
                <w:lang w:val="en-US"/>
              </w:rPr>
            </w:pPr>
            <w:sdt>
              <w:sdtPr>
                <w:rPr>
                  <w:sz w:val="20"/>
                  <w:szCs w:val="20"/>
                  <w:lang w:val="en-US"/>
                </w:rPr>
                <w:id w:val="-415640958"/>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457689503"/>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p w14:paraId="6EF42226" w14:textId="77777777" w:rsidR="00703872" w:rsidRPr="00E47890" w:rsidRDefault="00D6184B" w:rsidP="00D360B3">
            <w:pPr>
              <w:rPr>
                <w:rFonts w:ascii="MS Gothic" w:eastAsia="MS Gothic" w:hAnsi="MS Gothic"/>
                <w:sz w:val="20"/>
                <w:szCs w:val="20"/>
                <w:lang w:val="en-US"/>
              </w:rPr>
            </w:pPr>
            <w:sdt>
              <w:sdtPr>
                <w:rPr>
                  <w:sz w:val="20"/>
                  <w:szCs w:val="20"/>
                  <w:lang w:val="en-US"/>
                </w:rPr>
                <w:id w:val="1110233796"/>
                <w:showingPlcHdr/>
              </w:sdtPr>
              <w:sdtEndPr/>
              <w:sdtContent>
                <w:r w:rsidR="00202DC4" w:rsidRPr="00E47890">
                  <w:rPr>
                    <w:rStyle w:val="Textedelespacerserv"/>
                    <w:lang w:val="en-US"/>
                  </w:rPr>
                  <w:t>Click or tap here to enter text.</w:t>
                </w:r>
              </w:sdtContent>
            </w:sdt>
          </w:p>
        </w:tc>
      </w:tr>
      <w:tr w:rsidR="00703872" w:rsidRPr="00343073" w14:paraId="73677CB1" w14:textId="77777777" w:rsidTr="00D360B3">
        <w:trPr>
          <w:trHeight w:val="43"/>
        </w:trPr>
        <w:tc>
          <w:tcPr>
            <w:tcW w:w="10627" w:type="dxa"/>
            <w:gridSpan w:val="4"/>
          </w:tcPr>
          <w:p w14:paraId="6B4C911A" w14:textId="77777777" w:rsidR="00703872" w:rsidRPr="00E47890" w:rsidRDefault="00703872" w:rsidP="000B46A8">
            <w:pPr>
              <w:rPr>
                <w:rFonts w:ascii="MS Gothic" w:eastAsia="MS Gothic" w:hAnsi="MS Gothic"/>
                <w:sz w:val="20"/>
                <w:szCs w:val="20"/>
                <w:lang w:val="en-US"/>
              </w:rPr>
            </w:pPr>
            <w:r w:rsidRPr="00E47890">
              <w:rPr>
                <w:b/>
                <w:bCs/>
                <w:sz w:val="18"/>
                <w:lang w:val="en-US"/>
              </w:rPr>
              <w:t>Specify the channels used for distributing funds on the ground</w:t>
            </w:r>
            <w:r w:rsidRPr="00E47890">
              <w:rPr>
                <w:sz w:val="20"/>
                <w:szCs w:val="20"/>
                <w:lang w:val="en-US"/>
              </w:rPr>
              <w:t xml:space="preserve"> </w:t>
            </w:r>
          </w:p>
        </w:tc>
      </w:tr>
      <w:tr w:rsidR="000B46A8" w:rsidRPr="00343073" w14:paraId="3ECEB116" w14:textId="77777777" w:rsidTr="000B46A8">
        <w:trPr>
          <w:trHeight w:val="43"/>
        </w:trPr>
        <w:tc>
          <w:tcPr>
            <w:tcW w:w="5098" w:type="dxa"/>
            <w:gridSpan w:val="3"/>
          </w:tcPr>
          <w:p w14:paraId="64278204" w14:textId="77777777" w:rsidR="000B46A8" w:rsidRPr="00E47890" w:rsidRDefault="00D6184B" w:rsidP="000B46A8">
            <w:pPr>
              <w:rPr>
                <w:sz w:val="20"/>
                <w:szCs w:val="20"/>
                <w:lang w:val="en-US"/>
              </w:rPr>
            </w:pPr>
            <w:sdt>
              <w:sdtPr>
                <w:rPr>
                  <w:sz w:val="20"/>
                  <w:szCs w:val="20"/>
                  <w:lang w:val="en-US"/>
                </w:rPr>
                <w:id w:val="552429772"/>
              </w:sdtPr>
              <w:sdtEndPr/>
              <w:sdtContent>
                <w:r w:rsidR="00202DC4" w:rsidRPr="00E47890">
                  <w:rPr>
                    <w:sz w:val="20"/>
                    <w:szCs w:val="20"/>
                    <w:lang w:val="en-US"/>
                  </w:rPr>
                  <w:sym w:font="Wingdings" w:char="F0A8"/>
                </w:r>
              </w:sdtContent>
            </w:sdt>
            <w:r w:rsidR="00202DC4" w:rsidRPr="00E47890">
              <w:rPr>
                <w:sz w:val="20"/>
                <w:szCs w:val="20"/>
                <w:lang w:val="en-US"/>
              </w:rPr>
              <w:t xml:space="preserve"> </w:t>
            </w:r>
            <w:r w:rsidR="00202DC4" w:rsidRPr="00E47890">
              <w:rPr>
                <w:sz w:val="18"/>
                <w:szCs w:val="20"/>
                <w:lang w:val="en-US"/>
              </w:rPr>
              <w:t>Bank transfers</w:t>
            </w:r>
          </w:p>
        </w:tc>
        <w:tc>
          <w:tcPr>
            <w:tcW w:w="5529" w:type="dxa"/>
          </w:tcPr>
          <w:p w14:paraId="5AB3CD0F" w14:textId="77777777" w:rsidR="000B46A8" w:rsidRPr="00E47890" w:rsidRDefault="00D6184B" w:rsidP="009F42BF">
            <w:pPr>
              <w:rPr>
                <w:sz w:val="20"/>
                <w:szCs w:val="20"/>
                <w:lang w:val="en-US"/>
              </w:rPr>
            </w:pPr>
            <w:sdt>
              <w:sdtPr>
                <w:rPr>
                  <w:sz w:val="20"/>
                  <w:szCs w:val="20"/>
                  <w:lang w:val="en-US"/>
                </w:rPr>
                <w:id w:val="2090962842"/>
              </w:sdtPr>
              <w:sdtEndPr/>
              <w:sdtContent>
                <w:r w:rsidR="00202DC4" w:rsidRPr="00E47890">
                  <w:rPr>
                    <w:sz w:val="20"/>
                    <w:szCs w:val="20"/>
                    <w:lang w:val="en-US"/>
                  </w:rPr>
                  <w:sym w:font="Wingdings" w:char="F0A8"/>
                </w:r>
              </w:sdtContent>
            </w:sdt>
            <w:r w:rsidR="00202DC4" w:rsidRPr="00E47890">
              <w:rPr>
                <w:sz w:val="20"/>
                <w:szCs w:val="20"/>
                <w:lang w:val="en-US"/>
              </w:rPr>
              <w:t xml:space="preserve"> </w:t>
            </w:r>
            <w:r w:rsidR="00202DC4" w:rsidRPr="00E47890">
              <w:rPr>
                <w:sz w:val="18"/>
                <w:szCs w:val="20"/>
                <w:lang w:val="en-US"/>
              </w:rPr>
              <w:t xml:space="preserve">Payment service provider (such as Western Union) </w:t>
            </w:r>
          </w:p>
        </w:tc>
      </w:tr>
      <w:tr w:rsidR="000B46A8" w:rsidRPr="00343073" w14:paraId="4902AA62" w14:textId="77777777" w:rsidTr="000B46A8">
        <w:trPr>
          <w:trHeight w:val="43"/>
        </w:trPr>
        <w:tc>
          <w:tcPr>
            <w:tcW w:w="5098" w:type="dxa"/>
            <w:gridSpan w:val="3"/>
          </w:tcPr>
          <w:p w14:paraId="1A6C5D68" w14:textId="77777777" w:rsidR="000B46A8" w:rsidRPr="00E47890" w:rsidRDefault="00D6184B" w:rsidP="009F42BF">
            <w:pPr>
              <w:rPr>
                <w:sz w:val="20"/>
                <w:szCs w:val="20"/>
                <w:lang w:val="en-US"/>
              </w:rPr>
            </w:pPr>
            <w:sdt>
              <w:sdtPr>
                <w:rPr>
                  <w:sz w:val="20"/>
                  <w:szCs w:val="20"/>
                  <w:lang w:val="en-US"/>
                </w:rPr>
                <w:id w:val="-1400205085"/>
              </w:sdtPr>
              <w:sdtEndPr/>
              <w:sdtContent>
                <w:r w:rsidR="00202DC4" w:rsidRPr="00E47890">
                  <w:rPr>
                    <w:sz w:val="20"/>
                    <w:szCs w:val="20"/>
                    <w:lang w:val="en-US"/>
                  </w:rPr>
                  <w:sym w:font="Wingdings" w:char="F0A8"/>
                </w:r>
              </w:sdtContent>
            </w:sdt>
            <w:r w:rsidR="00202DC4" w:rsidRPr="00E47890">
              <w:rPr>
                <w:sz w:val="20"/>
                <w:szCs w:val="20"/>
                <w:lang w:val="en-US"/>
              </w:rPr>
              <w:t xml:space="preserve"> </w:t>
            </w:r>
            <w:r w:rsidR="00202DC4" w:rsidRPr="00E47890">
              <w:rPr>
                <w:sz w:val="18"/>
                <w:szCs w:val="20"/>
                <w:lang w:val="en-US"/>
              </w:rPr>
              <w:t>Informal money transfer agents (such as hawala)</w:t>
            </w:r>
          </w:p>
        </w:tc>
        <w:tc>
          <w:tcPr>
            <w:tcW w:w="5529" w:type="dxa"/>
          </w:tcPr>
          <w:p w14:paraId="4A480C0A" w14:textId="77777777" w:rsidR="000B46A8" w:rsidRPr="00E47890" w:rsidRDefault="00D6184B" w:rsidP="009F42BF">
            <w:pPr>
              <w:rPr>
                <w:sz w:val="20"/>
                <w:szCs w:val="20"/>
                <w:lang w:val="en-US"/>
              </w:rPr>
            </w:pPr>
            <w:sdt>
              <w:sdtPr>
                <w:rPr>
                  <w:sz w:val="20"/>
                  <w:szCs w:val="20"/>
                  <w:lang w:val="en-US"/>
                </w:rPr>
                <w:id w:val="1503000444"/>
              </w:sdtPr>
              <w:sdtEndPr/>
              <w:sdtContent>
                <w:r w:rsidR="00202DC4" w:rsidRPr="00E47890">
                  <w:rPr>
                    <w:sz w:val="20"/>
                    <w:szCs w:val="20"/>
                    <w:lang w:val="en-US"/>
                  </w:rPr>
                  <w:sym w:font="Wingdings" w:char="F0A8"/>
                </w:r>
              </w:sdtContent>
            </w:sdt>
            <w:r w:rsidR="00202DC4" w:rsidRPr="00E47890">
              <w:rPr>
                <w:sz w:val="20"/>
                <w:szCs w:val="20"/>
                <w:lang w:val="en-US"/>
              </w:rPr>
              <w:t xml:space="preserve"> </w:t>
            </w:r>
            <w:r w:rsidR="00202DC4" w:rsidRPr="00E47890">
              <w:rPr>
                <w:sz w:val="18"/>
                <w:szCs w:val="20"/>
                <w:lang w:val="en-US"/>
              </w:rPr>
              <w:t>Mobile transfer (money transfers by phone)</w:t>
            </w:r>
          </w:p>
        </w:tc>
      </w:tr>
      <w:tr w:rsidR="000B46A8" w:rsidRPr="00343073" w14:paraId="379DF0F4" w14:textId="77777777" w:rsidTr="00541C3B">
        <w:trPr>
          <w:trHeight w:val="43"/>
        </w:trPr>
        <w:tc>
          <w:tcPr>
            <w:tcW w:w="2972" w:type="dxa"/>
            <w:gridSpan w:val="2"/>
          </w:tcPr>
          <w:p w14:paraId="064F47C6" w14:textId="77777777" w:rsidR="000B46A8" w:rsidRPr="00E47890" w:rsidRDefault="00D6184B" w:rsidP="009F42BF">
            <w:pPr>
              <w:rPr>
                <w:sz w:val="20"/>
                <w:szCs w:val="20"/>
                <w:lang w:val="en-US"/>
              </w:rPr>
            </w:pPr>
            <w:sdt>
              <w:sdtPr>
                <w:rPr>
                  <w:sz w:val="20"/>
                  <w:szCs w:val="20"/>
                  <w:lang w:val="en-US"/>
                </w:rPr>
                <w:id w:val="-431978007"/>
              </w:sdtPr>
              <w:sdtEndPr/>
              <w:sdtContent>
                <w:r w:rsidR="00202DC4" w:rsidRPr="00E47890">
                  <w:rPr>
                    <w:sz w:val="20"/>
                    <w:szCs w:val="20"/>
                    <w:lang w:val="en-US"/>
                  </w:rPr>
                  <w:sym w:font="Wingdings" w:char="F0A8"/>
                </w:r>
              </w:sdtContent>
            </w:sdt>
            <w:r w:rsidR="00202DC4" w:rsidRPr="00E47890">
              <w:rPr>
                <w:sz w:val="20"/>
                <w:szCs w:val="20"/>
                <w:lang w:val="en-US"/>
              </w:rPr>
              <w:t xml:space="preserve"> </w:t>
            </w:r>
            <w:r w:rsidR="00202DC4" w:rsidRPr="00E47890">
              <w:rPr>
                <w:sz w:val="18"/>
                <w:szCs w:val="20"/>
                <w:lang w:val="en-US"/>
              </w:rPr>
              <w:t>Other transfer methods</w:t>
            </w:r>
          </w:p>
        </w:tc>
        <w:sdt>
          <w:sdtPr>
            <w:rPr>
              <w:sz w:val="20"/>
              <w:szCs w:val="20"/>
              <w:lang w:val="en-US"/>
            </w:rPr>
            <w:id w:val="37396945"/>
            <w:placeholder>
              <w:docPart w:val="DefaultPlaceholder_-1854013440"/>
            </w:placeholder>
            <w:showingPlcHdr/>
          </w:sdtPr>
          <w:sdtEndPr/>
          <w:sdtContent>
            <w:tc>
              <w:tcPr>
                <w:tcW w:w="7655" w:type="dxa"/>
                <w:gridSpan w:val="2"/>
              </w:tcPr>
              <w:p w14:paraId="2A812610" w14:textId="77777777" w:rsidR="000B46A8" w:rsidRPr="00E47890" w:rsidRDefault="000B46A8" w:rsidP="000B46A8">
                <w:pPr>
                  <w:rPr>
                    <w:sz w:val="20"/>
                    <w:szCs w:val="20"/>
                    <w:lang w:val="en-US"/>
                  </w:rPr>
                </w:pPr>
                <w:r w:rsidRPr="00E47890">
                  <w:rPr>
                    <w:rStyle w:val="Textedelespacerserv"/>
                    <w:lang w:val="en-US"/>
                  </w:rPr>
                  <w:t>Click or tap here to enter text.</w:t>
                </w:r>
              </w:p>
            </w:tc>
          </w:sdtContent>
        </w:sdt>
      </w:tr>
    </w:tbl>
    <w:p w14:paraId="4131A2DF" w14:textId="77777777" w:rsidR="00703872" w:rsidRPr="00E47890" w:rsidRDefault="00703872" w:rsidP="00FD35A6">
      <w:pPr>
        <w:rPr>
          <w:sz w:val="10"/>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B46A8" w:rsidRPr="00E47890" w14:paraId="65996EB6" w14:textId="77777777" w:rsidTr="00D360B3">
        <w:trPr>
          <w:trHeight w:val="43"/>
        </w:trPr>
        <w:tc>
          <w:tcPr>
            <w:tcW w:w="5098" w:type="dxa"/>
          </w:tcPr>
          <w:p w14:paraId="284223DF" w14:textId="22B9B659" w:rsidR="000B46A8" w:rsidRPr="00E47890" w:rsidRDefault="000B46A8" w:rsidP="00D360B3">
            <w:pPr>
              <w:pStyle w:val="tiquettes"/>
              <w:rPr>
                <w:b/>
                <w:lang w:val="en-US"/>
              </w:rPr>
            </w:pPr>
            <w:r w:rsidRPr="00E47890">
              <w:rPr>
                <w:b/>
                <w:bCs/>
                <w:lang w:val="en-US"/>
              </w:rPr>
              <w:t xml:space="preserve">Does your </w:t>
            </w:r>
            <w:r w:rsidR="00F33C38">
              <w:rPr>
                <w:b/>
                <w:bCs/>
                <w:lang w:val="en-US"/>
              </w:rPr>
              <w:t>I</w:t>
            </w:r>
            <w:r w:rsidRPr="00E47890">
              <w:rPr>
                <w:b/>
                <w:bCs/>
                <w:lang w:val="en-US"/>
              </w:rPr>
              <w:t>nstitution provide cash during the performance of projects?</w:t>
            </w:r>
          </w:p>
        </w:tc>
        <w:sdt>
          <w:sdtPr>
            <w:rPr>
              <w:lang w:val="en-US"/>
            </w:rPr>
            <w:id w:val="-830203722"/>
          </w:sdtPr>
          <w:sdtEndPr/>
          <w:sdtContent>
            <w:tc>
              <w:tcPr>
                <w:tcW w:w="5529" w:type="dxa"/>
                <w:shd w:val="clear" w:color="auto" w:fill="FFFFFF" w:themeFill="background1"/>
              </w:tcPr>
              <w:p w14:paraId="0C66FA35" w14:textId="77777777" w:rsidR="000B46A8" w:rsidRPr="00E47890" w:rsidRDefault="00D6184B" w:rsidP="00D360B3">
                <w:pPr>
                  <w:rPr>
                    <w:lang w:val="en-US"/>
                  </w:rPr>
                </w:pPr>
                <w:sdt>
                  <w:sdtPr>
                    <w:rPr>
                      <w:sz w:val="20"/>
                      <w:szCs w:val="20"/>
                      <w:lang w:val="en-US"/>
                    </w:rPr>
                    <w:id w:val="1545870759"/>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306088516"/>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0B46A8" w:rsidRPr="00E47890" w14:paraId="762A1F8E" w14:textId="77777777" w:rsidTr="00D360B3">
        <w:trPr>
          <w:trHeight w:val="43"/>
        </w:trPr>
        <w:tc>
          <w:tcPr>
            <w:tcW w:w="5098" w:type="dxa"/>
          </w:tcPr>
          <w:p w14:paraId="4A392371" w14:textId="77777777" w:rsidR="000B46A8" w:rsidRPr="00E47890" w:rsidRDefault="00D6184B" w:rsidP="00C2080C">
            <w:pPr>
              <w:pStyle w:val="tiquettes"/>
              <w:rPr>
                <w:b/>
                <w:lang w:val="en-US"/>
              </w:rPr>
            </w:pPr>
            <w:sdt>
              <w:sdtPr>
                <w:rPr>
                  <w:rFonts w:ascii="Calibri" w:hAnsi="Calibri"/>
                  <w:szCs w:val="20"/>
                  <w:lang w:val="en-US"/>
                </w:rPr>
                <w:alias w:val="AFD"/>
                <w:tag w:val="AFD"/>
                <w:id w:val="359863885"/>
              </w:sdtPr>
              <w:sdtEndPr>
                <w:rPr>
                  <w:b/>
                </w:rPr>
              </w:sdtEndPr>
              <w:sdtContent>
                <w:sdt>
                  <w:sdtPr>
                    <w:rPr>
                      <w:rFonts w:ascii="Calibri" w:hAnsi="Calibri"/>
                      <w:szCs w:val="20"/>
                      <w:lang w:val="en-US"/>
                    </w:rPr>
                    <w:alias w:val="AFD"/>
                    <w:tag w:val="AFD"/>
                    <w:id w:val="-530883062"/>
                  </w:sdtPr>
                  <w:sdtEndPr>
                    <w:rPr>
                      <w:b/>
                    </w:rPr>
                  </w:sdtEndPr>
                  <w:sdtContent>
                    <w:r w:rsidR="00202DC4" w:rsidRPr="00E47890">
                      <w:rPr>
                        <w:rFonts w:ascii="Calibri" w:hAnsi="Calibri"/>
                        <w:i/>
                        <w:iCs/>
                        <w:szCs w:val="20"/>
                        <w:lang w:val="en-US"/>
                      </w:rPr>
                      <w:t xml:space="preserve">If so, do the internal procedures provide for specific supervision measures with regard to the use of cash? </w:t>
                    </w:r>
                  </w:sdtContent>
                </w:sdt>
              </w:sdtContent>
            </w:sdt>
          </w:p>
        </w:tc>
        <w:sdt>
          <w:sdtPr>
            <w:rPr>
              <w:lang w:val="en-US"/>
            </w:rPr>
            <w:id w:val="-495732232"/>
          </w:sdtPr>
          <w:sdtEndPr/>
          <w:sdtContent>
            <w:tc>
              <w:tcPr>
                <w:tcW w:w="5529" w:type="dxa"/>
                <w:shd w:val="clear" w:color="auto" w:fill="FFFFFF" w:themeFill="background1"/>
              </w:tcPr>
              <w:p w14:paraId="0D119267" w14:textId="77777777" w:rsidR="000B46A8" w:rsidRPr="00E47890" w:rsidRDefault="00D6184B" w:rsidP="000B46A8">
                <w:pPr>
                  <w:rPr>
                    <w:lang w:val="en-US"/>
                  </w:rPr>
                </w:pPr>
                <w:sdt>
                  <w:sdtPr>
                    <w:rPr>
                      <w:sz w:val="20"/>
                      <w:szCs w:val="20"/>
                      <w:lang w:val="en-US"/>
                    </w:rPr>
                    <w:id w:val="-1255052196"/>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1817753372"/>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C2080C" w:rsidRPr="00343073" w14:paraId="09C23FFC" w14:textId="77777777" w:rsidTr="00D360B3">
        <w:trPr>
          <w:trHeight w:val="43"/>
        </w:trPr>
        <w:tc>
          <w:tcPr>
            <w:tcW w:w="5098" w:type="dxa"/>
          </w:tcPr>
          <w:p w14:paraId="490975E2" w14:textId="77777777" w:rsidR="00C2080C" w:rsidRPr="00E47890" w:rsidRDefault="00C2080C" w:rsidP="00C2080C">
            <w:pPr>
              <w:pStyle w:val="tiquettes"/>
              <w:rPr>
                <w:rFonts w:ascii="Calibri" w:hAnsi="Calibri"/>
                <w:i/>
                <w:szCs w:val="20"/>
                <w:lang w:val="en-US"/>
              </w:rPr>
            </w:pPr>
            <w:r w:rsidRPr="00E47890">
              <w:rPr>
                <w:rFonts w:ascii="Calibri" w:hAnsi="Calibri"/>
                <w:i/>
                <w:iCs/>
                <w:szCs w:val="20"/>
                <w:lang w:val="en-US"/>
              </w:rPr>
              <w:t>Please detail the associated supervision measures.</w:t>
            </w:r>
          </w:p>
        </w:tc>
        <w:sdt>
          <w:sdtPr>
            <w:rPr>
              <w:sz w:val="20"/>
              <w:szCs w:val="20"/>
              <w:lang w:val="en-US"/>
            </w:rPr>
            <w:id w:val="78028971"/>
            <w:showingPlcHdr/>
          </w:sdtPr>
          <w:sdtEndPr/>
          <w:sdtContent>
            <w:tc>
              <w:tcPr>
                <w:tcW w:w="5529" w:type="dxa"/>
                <w:shd w:val="clear" w:color="auto" w:fill="FFFFFF" w:themeFill="background1"/>
              </w:tcPr>
              <w:p w14:paraId="0AFC3D24" w14:textId="77777777" w:rsidR="00C2080C" w:rsidRPr="00E47890" w:rsidRDefault="00C2080C" w:rsidP="00C2080C">
                <w:pPr>
                  <w:rPr>
                    <w:sz w:val="20"/>
                    <w:szCs w:val="20"/>
                    <w:lang w:val="en-US"/>
                  </w:rPr>
                </w:pPr>
                <w:r w:rsidRPr="00E47890">
                  <w:rPr>
                    <w:rStyle w:val="Textedelespacerserv"/>
                    <w:lang w:val="en-US"/>
                  </w:rPr>
                  <w:t>Click or tap here to enter text.</w:t>
                </w:r>
              </w:p>
            </w:tc>
          </w:sdtContent>
        </w:sdt>
      </w:tr>
    </w:tbl>
    <w:p w14:paraId="7C1D58F8" w14:textId="77777777" w:rsidR="00145AF3" w:rsidRPr="00E47890" w:rsidRDefault="00145AF3" w:rsidP="009F42BF">
      <w:pPr>
        <w:spacing w:after="0"/>
        <w:rPr>
          <w:sz w:val="12"/>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97323" w:rsidRPr="00E47890" w14:paraId="3A77706E" w14:textId="77777777" w:rsidTr="00097323">
        <w:trPr>
          <w:trHeight w:val="43"/>
        </w:trPr>
        <w:tc>
          <w:tcPr>
            <w:tcW w:w="5098" w:type="dxa"/>
          </w:tcPr>
          <w:p w14:paraId="0CEB2BAA" w14:textId="77777777" w:rsidR="00097323" w:rsidRPr="00E47890" w:rsidRDefault="00097323" w:rsidP="00097323">
            <w:pPr>
              <w:pStyle w:val="tiquettes"/>
              <w:rPr>
                <w:b/>
                <w:lang w:val="en-US"/>
              </w:rPr>
            </w:pPr>
            <w:r w:rsidRPr="00E47890">
              <w:rPr>
                <w:b/>
                <w:bCs/>
                <w:lang w:val="en-US"/>
              </w:rPr>
              <w:t xml:space="preserve">Are all payment methods used by your Institution (including cash) traceable from their origin to their final destination? </w:t>
            </w:r>
          </w:p>
          <w:p w14:paraId="34F6DF1E" w14:textId="77777777" w:rsidR="00097323" w:rsidRPr="00E47890" w:rsidRDefault="00097323" w:rsidP="00097323">
            <w:pPr>
              <w:pStyle w:val="tiquettes"/>
              <w:rPr>
                <w:b/>
                <w:lang w:val="en-US"/>
              </w:rPr>
            </w:pPr>
          </w:p>
        </w:tc>
        <w:sdt>
          <w:sdtPr>
            <w:rPr>
              <w:lang w:val="en-US"/>
            </w:rPr>
            <w:id w:val="1971623323"/>
          </w:sdtPr>
          <w:sdtEndPr/>
          <w:sdtContent>
            <w:tc>
              <w:tcPr>
                <w:tcW w:w="5529" w:type="dxa"/>
                <w:shd w:val="clear" w:color="auto" w:fill="FFFFFF" w:themeFill="background1"/>
              </w:tcPr>
              <w:p w14:paraId="7DDA4AE0" w14:textId="77777777" w:rsidR="00097323" w:rsidRPr="00E47890" w:rsidRDefault="00D6184B" w:rsidP="00097323">
                <w:pPr>
                  <w:rPr>
                    <w:lang w:val="en-US"/>
                  </w:rPr>
                </w:pPr>
                <w:sdt>
                  <w:sdtPr>
                    <w:rPr>
                      <w:sz w:val="20"/>
                      <w:szCs w:val="20"/>
                      <w:lang w:val="en-US"/>
                    </w:rPr>
                    <w:id w:val="-1473446498"/>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13002651"/>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r w:rsidR="00097323" w:rsidRPr="00343073" w14:paraId="638B5EDD" w14:textId="77777777" w:rsidTr="00097323">
        <w:trPr>
          <w:trHeight w:val="43"/>
        </w:trPr>
        <w:tc>
          <w:tcPr>
            <w:tcW w:w="5098" w:type="dxa"/>
          </w:tcPr>
          <w:p w14:paraId="13210BF2" w14:textId="77777777" w:rsidR="00097323" w:rsidRPr="00E47890" w:rsidRDefault="00D6184B" w:rsidP="00097323">
            <w:pPr>
              <w:pStyle w:val="tiquettes"/>
              <w:rPr>
                <w:b/>
                <w:lang w:val="en-US"/>
              </w:rPr>
            </w:pPr>
            <w:sdt>
              <w:sdtPr>
                <w:rPr>
                  <w:rFonts w:ascii="Calibri" w:hAnsi="Calibri"/>
                  <w:szCs w:val="20"/>
                  <w:lang w:val="en-US"/>
                </w:rPr>
                <w:alias w:val="AFD"/>
                <w:tag w:val="AFD"/>
                <w:id w:val="-861436367"/>
              </w:sdtPr>
              <w:sdtEndPr>
                <w:rPr>
                  <w:b/>
                </w:rPr>
              </w:sdtEndPr>
              <w:sdtContent>
                <w:r w:rsidR="00202DC4" w:rsidRPr="00E47890">
                  <w:rPr>
                    <w:rFonts w:ascii="Calibri" w:hAnsi="Calibri"/>
                    <w:i/>
                    <w:iCs/>
                    <w:szCs w:val="20"/>
                    <w:lang w:val="en-US"/>
                  </w:rPr>
                  <w:t>If not, please provide details.</w:t>
                </w:r>
              </w:sdtContent>
            </w:sdt>
          </w:p>
        </w:tc>
        <w:sdt>
          <w:sdtPr>
            <w:rPr>
              <w:sz w:val="20"/>
              <w:szCs w:val="20"/>
              <w:lang w:val="en-US"/>
            </w:rPr>
            <w:id w:val="1667818117"/>
            <w:showingPlcHdr/>
          </w:sdtPr>
          <w:sdtEndPr/>
          <w:sdtContent>
            <w:tc>
              <w:tcPr>
                <w:tcW w:w="5529" w:type="dxa"/>
                <w:shd w:val="clear" w:color="auto" w:fill="FFFFFF" w:themeFill="background1"/>
              </w:tcPr>
              <w:p w14:paraId="75D41089" w14:textId="77777777" w:rsidR="00097323" w:rsidRPr="00E47890" w:rsidRDefault="00097323" w:rsidP="00097323">
                <w:pPr>
                  <w:rPr>
                    <w:sz w:val="20"/>
                    <w:szCs w:val="20"/>
                    <w:lang w:val="en-US"/>
                  </w:rPr>
                </w:pPr>
                <w:r w:rsidRPr="00E47890">
                  <w:rPr>
                    <w:rStyle w:val="Textedelespacerserv"/>
                    <w:lang w:val="en-US"/>
                  </w:rPr>
                  <w:t>Click or tap here to enter text.</w:t>
                </w:r>
              </w:p>
            </w:tc>
          </w:sdtContent>
        </w:sdt>
      </w:tr>
    </w:tbl>
    <w:p w14:paraId="74C3314E" w14:textId="77777777" w:rsidR="00097323" w:rsidRPr="00E47890" w:rsidRDefault="00097323" w:rsidP="009F42BF">
      <w:pPr>
        <w:spacing w:after="0"/>
        <w:rPr>
          <w:sz w:val="14"/>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97323" w:rsidRPr="00E47890" w14:paraId="2E3BC5F3" w14:textId="77777777" w:rsidTr="00097323">
        <w:trPr>
          <w:trHeight w:val="43"/>
        </w:trPr>
        <w:tc>
          <w:tcPr>
            <w:tcW w:w="5098" w:type="dxa"/>
          </w:tcPr>
          <w:p w14:paraId="7F476230" w14:textId="77777777" w:rsidR="00097323" w:rsidRPr="00E47890" w:rsidRDefault="00097323" w:rsidP="009F42BF">
            <w:pPr>
              <w:pStyle w:val="tiquettes"/>
              <w:rPr>
                <w:b/>
                <w:lang w:val="en-US"/>
              </w:rPr>
            </w:pPr>
            <w:r w:rsidRPr="00E47890">
              <w:rPr>
                <w:b/>
                <w:bCs/>
                <w:lang w:val="en-US"/>
              </w:rPr>
              <w:t xml:space="preserve">Are payments made by your Institution made by people with formal authorizations or commissions? </w:t>
            </w:r>
          </w:p>
        </w:tc>
        <w:sdt>
          <w:sdtPr>
            <w:rPr>
              <w:lang w:val="en-US"/>
            </w:rPr>
            <w:id w:val="515977735"/>
          </w:sdtPr>
          <w:sdtEndPr/>
          <w:sdtContent>
            <w:tc>
              <w:tcPr>
                <w:tcW w:w="5529" w:type="dxa"/>
                <w:shd w:val="clear" w:color="auto" w:fill="FFFFFF" w:themeFill="background1"/>
              </w:tcPr>
              <w:p w14:paraId="708EB828" w14:textId="77777777" w:rsidR="00097323" w:rsidRPr="00E47890" w:rsidRDefault="00D6184B" w:rsidP="00097323">
                <w:pPr>
                  <w:rPr>
                    <w:lang w:val="en-US"/>
                  </w:rPr>
                </w:pPr>
                <w:sdt>
                  <w:sdtPr>
                    <w:rPr>
                      <w:sz w:val="20"/>
                      <w:szCs w:val="20"/>
                      <w:lang w:val="en-US"/>
                    </w:rPr>
                    <w:id w:val="-2074503257"/>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1422922312"/>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bl>
    <w:p w14:paraId="4625D903" w14:textId="77777777" w:rsidR="00266FB1" w:rsidRPr="00E47890" w:rsidRDefault="00266FB1" w:rsidP="00FD35A6">
      <w:pPr>
        <w:rPr>
          <w:sz w:val="16"/>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0B46A8" w:rsidRPr="00343073" w14:paraId="558F89BE" w14:textId="77777777" w:rsidTr="00D360B3">
        <w:trPr>
          <w:trHeight w:val="43"/>
        </w:trPr>
        <w:tc>
          <w:tcPr>
            <w:tcW w:w="10627" w:type="dxa"/>
          </w:tcPr>
          <w:p w14:paraId="35032AD9" w14:textId="3544BB4C" w:rsidR="000B46A8" w:rsidRPr="00E47890" w:rsidRDefault="000B46A8" w:rsidP="000B46A8">
            <w:pPr>
              <w:pStyle w:val="tiquettes"/>
              <w:rPr>
                <w:b/>
                <w:lang w:val="en-US"/>
              </w:rPr>
            </w:pPr>
            <w:r w:rsidRPr="00E47890">
              <w:rPr>
                <w:b/>
                <w:bCs/>
                <w:lang w:val="en-US"/>
              </w:rPr>
              <w:t xml:space="preserve">What measure(s) has your </w:t>
            </w:r>
            <w:r w:rsidR="00F33C38">
              <w:rPr>
                <w:b/>
                <w:bCs/>
                <w:lang w:val="en-US"/>
              </w:rPr>
              <w:t>I</w:t>
            </w:r>
            <w:r w:rsidRPr="00E47890">
              <w:rPr>
                <w:b/>
                <w:bCs/>
                <w:lang w:val="en-US"/>
              </w:rPr>
              <w:t>nstitution put in place to prevent the risk of extortion by “armed groups/terrorist groups”?</w:t>
            </w:r>
            <w:r w:rsidRPr="00E47890">
              <w:rPr>
                <w:sz w:val="14"/>
                <w:lang w:val="en-US"/>
              </w:rPr>
              <w:footnoteReference w:id="3"/>
            </w:r>
          </w:p>
        </w:tc>
      </w:tr>
      <w:tr w:rsidR="000B46A8" w:rsidRPr="00343073" w14:paraId="79621D60" w14:textId="77777777" w:rsidTr="00D360B3">
        <w:trPr>
          <w:trHeight w:val="43"/>
        </w:trPr>
        <w:sdt>
          <w:sdtPr>
            <w:rPr>
              <w:sz w:val="20"/>
              <w:lang w:val="en-US"/>
            </w:rPr>
            <w:id w:val="1225265669"/>
            <w:placeholder>
              <w:docPart w:val="DefaultPlaceholder_-1854013440"/>
            </w:placeholder>
          </w:sdtPr>
          <w:sdtEndPr/>
          <w:sdtContent>
            <w:tc>
              <w:tcPr>
                <w:tcW w:w="10627" w:type="dxa"/>
              </w:tcPr>
              <w:p w14:paraId="7EA41FBA" w14:textId="77777777" w:rsidR="000B46A8" w:rsidRPr="00E47890" w:rsidRDefault="00D6184B" w:rsidP="000B46A8">
                <w:pPr>
                  <w:rPr>
                    <w:b/>
                    <w:color w:val="000000" w:themeColor="text1"/>
                    <w:sz w:val="20"/>
                    <w:szCs w:val="20"/>
                    <w:lang w:val="en-US"/>
                  </w:rPr>
                </w:pPr>
                <w:sdt>
                  <w:sdtPr>
                    <w:rPr>
                      <w:sz w:val="20"/>
                      <w:lang w:val="en-US"/>
                    </w:rPr>
                    <w:alias w:val="AFD"/>
                    <w:tag w:val="AFD"/>
                    <w:id w:val="469255650"/>
                  </w:sdtPr>
                  <w:sdtEndPr>
                    <w:rPr>
                      <w:b/>
                    </w:rPr>
                  </w:sdtEndPr>
                  <w:sdtContent>
                    <w:r w:rsidR="00202DC4" w:rsidRPr="00E47890">
                      <w:rPr>
                        <w:rFonts w:ascii="Calibri" w:hAnsi="Calibri"/>
                        <w:i/>
                        <w:iCs/>
                        <w:sz w:val="18"/>
                        <w:szCs w:val="20"/>
                        <w:lang w:val="en-US"/>
                      </w:rPr>
                      <w:t>Detail here the nature of the measures applied.</w:t>
                    </w:r>
                  </w:sdtContent>
                </w:sdt>
              </w:p>
            </w:tc>
          </w:sdtContent>
        </w:sdt>
      </w:tr>
    </w:tbl>
    <w:p w14:paraId="460886D9" w14:textId="77777777" w:rsidR="00DD7C04" w:rsidRDefault="00DD7C04" w:rsidP="005F62C9">
      <w:pPr>
        <w:pStyle w:val="Titre"/>
        <w:ind w:left="720" w:firstLine="720"/>
        <w:rPr>
          <w:color w:val="auto"/>
          <w:sz w:val="36"/>
          <w:lang w:val="en-US"/>
        </w:rPr>
      </w:pPr>
    </w:p>
    <w:tbl>
      <w:tblPr>
        <w:tblpPr w:leftFromText="141" w:rightFromText="141" w:vertAnchor="page" w:horzAnchor="margin" w:tblpXSpec="center" w:tblpY="1078"/>
        <w:tblW w:w="0" w:type="auto"/>
        <w:shd w:val="clear" w:color="auto" w:fill="8A8A8A" w:themeFill="accent6"/>
        <w:tblLook w:val="0600" w:firstRow="0" w:lastRow="0" w:firstColumn="0" w:lastColumn="0" w:noHBand="1" w:noVBand="1"/>
      </w:tblPr>
      <w:tblGrid>
        <w:gridCol w:w="6930"/>
        <w:gridCol w:w="2060"/>
      </w:tblGrid>
      <w:tr w:rsidR="000257A1" w:rsidRPr="00E47890" w14:paraId="11BFF67B" w14:textId="77777777" w:rsidTr="008D76CE">
        <w:trPr>
          <w:trHeight w:val="1728"/>
        </w:trPr>
        <w:tc>
          <w:tcPr>
            <w:tcW w:w="6930" w:type="dxa"/>
            <w:shd w:val="clear" w:color="auto" w:fill="auto"/>
            <w:vAlign w:val="center"/>
          </w:tcPr>
          <w:p w14:paraId="2C4FC851" w14:textId="77777777" w:rsidR="000257A1" w:rsidRPr="00E47890" w:rsidRDefault="000257A1" w:rsidP="00487480">
            <w:pPr>
              <w:pStyle w:val="Titre"/>
              <w:rPr>
                <w:lang w:val="en-US"/>
              </w:rPr>
            </w:pPr>
            <w:r w:rsidRPr="00E47890">
              <w:rPr>
                <w:color w:val="FFFFFF" w:themeColor="background1"/>
                <w:sz w:val="32"/>
                <w:szCs w:val="32"/>
                <w:lang w:val="en-US"/>
              </w:rPr>
              <w:lastRenderedPageBreak/>
              <w:t>Compliance Questionnaire: Analysis of CSO</w:t>
            </w:r>
            <w:r>
              <w:rPr>
                <w:color w:val="FFFFFF" w:themeColor="background1"/>
                <w:sz w:val="32"/>
                <w:szCs w:val="32"/>
                <w:lang w:val="en-US"/>
              </w:rPr>
              <w:t xml:space="preserve"> / Foundation C</w:t>
            </w:r>
            <w:r w:rsidRPr="00E47890">
              <w:rPr>
                <w:color w:val="FFFFFF" w:themeColor="background1"/>
                <w:sz w:val="32"/>
                <w:szCs w:val="32"/>
                <w:lang w:val="en-US"/>
              </w:rPr>
              <w:t>ounterpart</w:t>
            </w:r>
            <w:r>
              <w:rPr>
                <w:color w:val="FFFFFF" w:themeColor="background1"/>
                <w:sz w:val="32"/>
                <w:szCs w:val="32"/>
                <w:lang w:val="en-US"/>
              </w:rPr>
              <w:t>y</w:t>
            </w:r>
            <w:r w:rsidRPr="00E47890">
              <w:rPr>
                <w:color w:val="FFFFFF" w:themeColor="background1"/>
                <w:sz w:val="32"/>
                <w:szCs w:val="32"/>
                <w:lang w:val="en-US"/>
              </w:rPr>
              <w:t xml:space="preserve"> </w:t>
            </w:r>
            <w:r>
              <w:rPr>
                <w:color w:val="FFFFFF" w:themeColor="background1"/>
                <w:sz w:val="32"/>
                <w:szCs w:val="32"/>
                <w:lang w:val="en-US"/>
              </w:rPr>
              <w:t>Procedural Device</w:t>
            </w:r>
          </w:p>
        </w:tc>
        <w:tc>
          <w:tcPr>
            <w:tcW w:w="2060" w:type="dxa"/>
            <w:shd w:val="clear" w:color="auto" w:fill="auto"/>
            <w:vAlign w:val="center"/>
          </w:tcPr>
          <w:p w14:paraId="0BC4A378" w14:textId="77777777" w:rsidR="000257A1" w:rsidRPr="00E47890" w:rsidRDefault="000257A1" w:rsidP="008D76CE">
            <w:pPr>
              <w:spacing w:after="0"/>
              <w:jc w:val="right"/>
              <w:rPr>
                <w:lang w:val="en-US"/>
              </w:rPr>
            </w:pPr>
            <w:r w:rsidRPr="00E47890">
              <w:rPr>
                <w:noProof/>
                <w:lang w:eastAsia="fr-FR"/>
              </w:rPr>
              <w:drawing>
                <wp:inline distT="0" distB="0" distL="0" distR="0" wp14:anchorId="0C5F95E4" wp14:editId="4A061110">
                  <wp:extent cx="1103811" cy="642575"/>
                  <wp:effectExtent l="0" t="0" r="0" b="0"/>
                  <wp:docPr id="18" name="Image 18"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524754A1" w14:textId="2A276642" w:rsidR="000B46A8" w:rsidRDefault="000B46A8" w:rsidP="00FD35A6">
      <w:pPr>
        <w:rPr>
          <w:lang w:val="en-US"/>
        </w:rPr>
      </w:pPr>
    </w:p>
    <w:p w14:paraId="448AC320" w14:textId="64BEBF08" w:rsidR="000257A1" w:rsidRDefault="000257A1" w:rsidP="00FD35A6">
      <w:pPr>
        <w:rPr>
          <w:lang w:val="en-US"/>
        </w:rPr>
      </w:pPr>
    </w:p>
    <w:p w14:paraId="04B38135" w14:textId="435CD14C" w:rsidR="000257A1" w:rsidRDefault="000257A1" w:rsidP="00FD35A6">
      <w:pPr>
        <w:rPr>
          <w:lang w:val="en-US"/>
        </w:rPr>
      </w:pPr>
    </w:p>
    <w:p w14:paraId="5AD61A1D" w14:textId="77777777" w:rsidR="000257A1" w:rsidRPr="00E47890" w:rsidRDefault="000257A1" w:rsidP="00FD35A6">
      <w:pPr>
        <w:rPr>
          <w:lang w:val="en-US"/>
        </w:rPr>
      </w:pPr>
    </w:p>
    <w:p w14:paraId="158683E0" w14:textId="77777777" w:rsidR="000B46A8" w:rsidRPr="00E47890" w:rsidRDefault="000B46A8" w:rsidP="00FD35A6">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0B46A8" w:rsidRPr="00343073" w14:paraId="4CB85CBC" w14:textId="77777777" w:rsidTr="00D360B3">
        <w:trPr>
          <w:trHeight w:val="43"/>
        </w:trPr>
        <w:tc>
          <w:tcPr>
            <w:tcW w:w="10627" w:type="dxa"/>
          </w:tcPr>
          <w:p w14:paraId="647DE49E" w14:textId="2917986E" w:rsidR="000B46A8" w:rsidRPr="00E47890" w:rsidRDefault="000B46A8" w:rsidP="000B46A8">
            <w:pPr>
              <w:pStyle w:val="tiquettes"/>
              <w:rPr>
                <w:lang w:val="en-US"/>
              </w:rPr>
            </w:pPr>
            <w:r w:rsidRPr="00E47890">
              <w:rPr>
                <w:b/>
                <w:bCs/>
                <w:lang w:val="en-US"/>
              </w:rPr>
              <w:t xml:space="preserve">Over the last 5 years, has your Institution ever encountered difficulties with its service providers, employees, implementation partners or </w:t>
            </w:r>
            <w:r w:rsidR="004A1DE0">
              <w:rPr>
                <w:b/>
                <w:bCs/>
                <w:lang w:val="en-US"/>
              </w:rPr>
              <w:t>reallocation beneficiaries</w:t>
            </w:r>
            <w:r w:rsidRPr="00E47890">
              <w:rPr>
                <w:b/>
                <w:bCs/>
                <w:lang w:val="en-US"/>
              </w:rPr>
              <w:t xml:space="preserve"> for reasons linked to terrorism and its financing</w:t>
            </w:r>
            <w:r w:rsidR="00EA769C">
              <w:rPr>
                <w:b/>
                <w:bCs/>
                <w:lang w:val="en-US"/>
              </w:rPr>
              <w:t xml:space="preserve"> </w:t>
            </w:r>
            <w:r w:rsidR="000E4F77" w:rsidRPr="0090101B">
              <w:rPr>
                <w:b/>
                <w:lang w:val="en-US"/>
              </w:rPr>
              <w:t>and/or to the financing of armed groups</w:t>
            </w:r>
            <w:r w:rsidRPr="00E47890">
              <w:rPr>
                <w:b/>
                <w:bCs/>
                <w:lang w:val="en-US"/>
              </w:rPr>
              <w:t>? If so, please detail the facts of the case and the corrective measures taken.</w:t>
            </w:r>
          </w:p>
        </w:tc>
      </w:tr>
      <w:tr w:rsidR="000B46A8" w:rsidRPr="00E47890" w14:paraId="0EF37E96" w14:textId="77777777" w:rsidTr="00D360B3">
        <w:trPr>
          <w:trHeight w:val="43"/>
        </w:trPr>
        <w:sdt>
          <w:sdtPr>
            <w:rPr>
              <w:rFonts w:ascii="Calibri" w:hAnsi="Calibri" w:cs="Calibri"/>
              <w:i/>
              <w:lang w:val="en-US"/>
            </w:rPr>
            <w:id w:val="1979801548"/>
            <w:placeholder>
              <w:docPart w:val="DefaultPlaceholder_-1854013440"/>
            </w:placeholder>
          </w:sdtPr>
          <w:sdtEndPr/>
          <w:sdtContent>
            <w:tc>
              <w:tcPr>
                <w:tcW w:w="10627" w:type="dxa"/>
              </w:tcPr>
              <w:p w14:paraId="57CA823F" w14:textId="77777777" w:rsidR="000B46A8" w:rsidRPr="00E47890" w:rsidRDefault="000B46A8" w:rsidP="000B46A8">
                <w:pPr>
                  <w:pStyle w:val="tiquettes"/>
                  <w:rPr>
                    <w:rFonts w:ascii="Calibri" w:hAnsi="Calibri" w:cs="Calibri"/>
                    <w:i/>
                    <w:lang w:val="en-US"/>
                  </w:rPr>
                </w:pPr>
                <w:r w:rsidRPr="00E47890">
                  <w:rPr>
                    <w:rFonts w:ascii="Calibri" w:hAnsi="Calibri" w:cs="Calibri"/>
                    <w:i/>
                    <w:iCs/>
                    <w:lang w:val="en-US"/>
                  </w:rPr>
                  <w:t>Please provide details</w:t>
                </w:r>
              </w:p>
            </w:tc>
          </w:sdtContent>
        </w:sdt>
      </w:tr>
    </w:tbl>
    <w:p w14:paraId="2E4BEFD9" w14:textId="77777777" w:rsidR="000B46A8" w:rsidRPr="00E47890" w:rsidRDefault="000B46A8" w:rsidP="00FD35A6">
      <w:pPr>
        <w:rPr>
          <w:lang w:val="en-US"/>
        </w:rPr>
      </w:pPr>
    </w:p>
    <w:p w14:paraId="323D29E1" w14:textId="77777777" w:rsidR="000B46A8" w:rsidRPr="00E47890" w:rsidRDefault="000B46A8" w:rsidP="000B46A8">
      <w:pPr>
        <w:pStyle w:val="Titre1"/>
        <w:rPr>
          <w:bCs/>
          <w:sz w:val="28"/>
          <w:lang w:val="en-US"/>
        </w:rPr>
      </w:pPr>
      <w:r w:rsidRPr="00E47890">
        <w:rPr>
          <w:bCs/>
          <w:sz w:val="28"/>
          <w:lang w:val="en-US"/>
        </w:rPr>
        <w:t>7.  COMPLIANCE WITH SANCTION MEASURES</w:t>
      </w:r>
    </w:p>
    <w:p w14:paraId="6F7C729B" w14:textId="77777777" w:rsidR="000B46A8" w:rsidRPr="00E47890" w:rsidRDefault="000B46A8" w:rsidP="00FD35A6">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5261F0" w:rsidRPr="00343073" w14:paraId="49F0FEF2" w14:textId="77777777" w:rsidTr="00D360B3">
        <w:trPr>
          <w:trHeight w:val="43"/>
        </w:trPr>
        <w:tc>
          <w:tcPr>
            <w:tcW w:w="10627" w:type="dxa"/>
          </w:tcPr>
          <w:p w14:paraId="1445844B" w14:textId="22844381" w:rsidR="005261F0" w:rsidRPr="00E47890" w:rsidRDefault="005261F0" w:rsidP="00D360B3">
            <w:pPr>
              <w:pStyle w:val="tiquettes"/>
              <w:rPr>
                <w:b/>
                <w:lang w:val="en-US"/>
              </w:rPr>
            </w:pPr>
            <w:r w:rsidRPr="00E47890">
              <w:rPr>
                <w:b/>
                <w:bCs/>
                <w:lang w:val="en-US"/>
              </w:rPr>
              <w:t xml:space="preserve">Does your </w:t>
            </w:r>
            <w:r w:rsidR="00F33C38">
              <w:rPr>
                <w:b/>
                <w:bCs/>
                <w:lang w:val="en-US"/>
              </w:rPr>
              <w:t>I</w:t>
            </w:r>
            <w:r w:rsidRPr="00E47890">
              <w:rPr>
                <w:b/>
                <w:bCs/>
                <w:lang w:val="en-US"/>
              </w:rPr>
              <w:t>nstitution have a policy and/or procedure in place providing for compliance with regulations imposing financial sanctions?</w:t>
            </w:r>
            <w:r w:rsidRPr="00E47890">
              <w:rPr>
                <w:vertAlign w:val="superscript"/>
                <w:lang w:val="en-US"/>
              </w:rPr>
              <w:footnoteReference w:id="4"/>
            </w:r>
          </w:p>
        </w:tc>
      </w:tr>
      <w:tr w:rsidR="005261F0" w:rsidRPr="00FB5FB7" w14:paraId="44207CDC" w14:textId="77777777" w:rsidTr="00D360B3">
        <w:trPr>
          <w:trHeight w:val="43"/>
        </w:trPr>
        <w:tc>
          <w:tcPr>
            <w:tcW w:w="10627" w:type="dxa"/>
          </w:tcPr>
          <w:p w14:paraId="3D71719E" w14:textId="06B3971F" w:rsidR="005261F0" w:rsidRPr="00DD31C8" w:rsidRDefault="00D6184B" w:rsidP="005261F0">
            <w:pPr>
              <w:rPr>
                <w:color w:val="000000" w:themeColor="text1"/>
                <w:sz w:val="20"/>
                <w:szCs w:val="20"/>
                <w:lang w:val="en-US"/>
              </w:rPr>
            </w:pPr>
            <w:sdt>
              <w:sdtPr>
                <w:rPr>
                  <w:color w:val="000000" w:themeColor="text1"/>
                  <w:sz w:val="20"/>
                  <w:szCs w:val="20"/>
                  <w:lang w:val="en-US"/>
                </w:rPr>
                <w:id w:val="1568068590"/>
                <w14:checkbox>
                  <w14:checked w14:val="0"/>
                  <w14:checkedState w14:val="2612" w14:font="MS Gothic"/>
                  <w14:uncheckedState w14:val="2610" w14:font="MS Gothic"/>
                </w14:checkbox>
              </w:sdtPr>
              <w:sdtEndPr/>
              <w:sdtContent>
                <w:r w:rsidR="00FB5FB7" w:rsidRPr="00DD31C8">
                  <w:rPr>
                    <w:rFonts w:ascii="MS Gothic" w:eastAsia="MS Gothic" w:hAnsi="MS Gothic" w:hint="eastAsia"/>
                    <w:color w:val="000000" w:themeColor="text1"/>
                    <w:sz w:val="20"/>
                    <w:szCs w:val="20"/>
                    <w:lang w:val="en-US"/>
                  </w:rPr>
                  <w:t>☐</w:t>
                </w:r>
              </w:sdtContent>
            </w:sdt>
            <w:r w:rsidR="00FB5FB7" w:rsidRPr="00DD31C8">
              <w:rPr>
                <w:color w:val="000000" w:themeColor="text1"/>
                <w:sz w:val="20"/>
                <w:szCs w:val="20"/>
                <w:lang w:val="en-US"/>
              </w:rPr>
              <w:t xml:space="preserve">Yes                                                                                                                                        </w:t>
            </w:r>
            <w:sdt>
              <w:sdtPr>
                <w:rPr>
                  <w:color w:val="000000" w:themeColor="text1"/>
                  <w:sz w:val="20"/>
                  <w:szCs w:val="20"/>
                  <w:lang w:val="en-US"/>
                </w:rPr>
                <w:id w:val="1652638423"/>
                <w14:checkbox>
                  <w14:checked w14:val="0"/>
                  <w14:checkedState w14:val="2612" w14:font="MS Gothic"/>
                  <w14:uncheckedState w14:val="2610" w14:font="MS Gothic"/>
                </w14:checkbox>
              </w:sdtPr>
              <w:sdtEndPr/>
              <w:sdtContent>
                <w:r w:rsidR="00FB5FB7" w:rsidRPr="00DD31C8">
                  <w:rPr>
                    <w:rFonts w:ascii="MS Gothic" w:eastAsia="MS Gothic" w:hAnsi="MS Gothic" w:hint="eastAsia"/>
                    <w:color w:val="000000" w:themeColor="text1"/>
                    <w:sz w:val="20"/>
                    <w:szCs w:val="20"/>
                    <w:lang w:val="en-US"/>
                  </w:rPr>
                  <w:t>☐</w:t>
                </w:r>
              </w:sdtContent>
            </w:sdt>
            <w:r w:rsidR="00FB5FB7" w:rsidRPr="00DD31C8">
              <w:rPr>
                <w:color w:val="000000" w:themeColor="text1"/>
                <w:sz w:val="20"/>
                <w:szCs w:val="20"/>
                <w:lang w:val="en-US"/>
              </w:rPr>
              <w:t>No</w:t>
            </w:r>
          </w:p>
        </w:tc>
      </w:tr>
      <w:tr w:rsidR="005261F0" w:rsidRPr="00343073" w14:paraId="458BEBE2" w14:textId="77777777" w:rsidTr="00D360B3">
        <w:trPr>
          <w:trHeight w:val="43"/>
        </w:trPr>
        <w:sdt>
          <w:sdtPr>
            <w:rPr>
              <w:rFonts w:ascii="MS Gothic" w:eastAsia="MS Gothic" w:hAnsi="MS Gothic"/>
              <w:b/>
              <w:color w:val="000000" w:themeColor="text1"/>
              <w:sz w:val="20"/>
              <w:szCs w:val="20"/>
              <w:lang w:val="en-US"/>
            </w:rPr>
            <w:id w:val="-827212414"/>
            <w:placeholder>
              <w:docPart w:val="DefaultPlaceholder_-1854013440"/>
            </w:placeholder>
          </w:sdtPr>
          <w:sdtEndPr>
            <w:rPr>
              <w:rFonts w:ascii="Calibri" w:eastAsiaTheme="minorHAnsi" w:hAnsi="Calibri" w:cs="Calibri"/>
              <w:b w:val="0"/>
              <w:i/>
              <w:color w:val="auto"/>
              <w:sz w:val="18"/>
              <w:szCs w:val="18"/>
            </w:rPr>
          </w:sdtEndPr>
          <w:sdtContent>
            <w:tc>
              <w:tcPr>
                <w:tcW w:w="10627" w:type="dxa"/>
              </w:tcPr>
              <w:p w14:paraId="2D62E22F" w14:textId="77777777" w:rsidR="005261F0" w:rsidRPr="00E47890" w:rsidRDefault="00D6184B" w:rsidP="005261F0">
                <w:pPr>
                  <w:rPr>
                    <w:rFonts w:ascii="MS Gothic" w:eastAsia="MS Gothic" w:hAnsi="MS Gothic"/>
                    <w:b/>
                    <w:color w:val="000000" w:themeColor="text1"/>
                    <w:sz w:val="20"/>
                    <w:szCs w:val="20"/>
                    <w:lang w:val="en-US"/>
                  </w:rPr>
                </w:pPr>
                <w:sdt>
                  <w:sdtPr>
                    <w:rPr>
                      <w:rFonts w:ascii="Calibri" w:hAnsi="Calibri" w:cs="Calibri"/>
                      <w:i/>
                      <w:sz w:val="18"/>
                      <w:szCs w:val="18"/>
                      <w:lang w:val="en-US"/>
                    </w:rPr>
                    <w:alias w:val="AFD"/>
                    <w:tag w:val="AFD"/>
                    <w:id w:val="-1368219892"/>
                  </w:sdtPr>
                  <w:sdtEndPr/>
                  <w:sdtContent>
                    <w:r w:rsidR="00202DC4" w:rsidRPr="00E47890">
                      <w:rPr>
                        <w:rFonts w:ascii="Calibri" w:hAnsi="Calibri" w:cs="Calibri"/>
                        <w:i/>
                        <w:iCs/>
                        <w:sz w:val="18"/>
                        <w:szCs w:val="18"/>
                        <w:lang w:val="en-US"/>
                      </w:rPr>
                      <w:t xml:space="preserve">Please submit the corresponding document. </w:t>
                    </w:r>
                  </w:sdtContent>
                </w:sdt>
              </w:p>
            </w:tc>
          </w:sdtContent>
        </w:sdt>
      </w:tr>
    </w:tbl>
    <w:p w14:paraId="23E50988" w14:textId="77777777" w:rsidR="000B46A8" w:rsidRPr="00E47890" w:rsidRDefault="000B46A8" w:rsidP="00FD35A6">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949"/>
        <w:gridCol w:w="2693"/>
        <w:gridCol w:w="1985"/>
      </w:tblGrid>
      <w:tr w:rsidR="005261F0" w:rsidRPr="00343073" w14:paraId="5E3672AB" w14:textId="77777777" w:rsidTr="00D360B3">
        <w:trPr>
          <w:trHeight w:val="43"/>
        </w:trPr>
        <w:tc>
          <w:tcPr>
            <w:tcW w:w="10627" w:type="dxa"/>
            <w:gridSpan w:val="3"/>
          </w:tcPr>
          <w:p w14:paraId="24AB6460" w14:textId="79F50E71" w:rsidR="005261F0" w:rsidRPr="00E47890" w:rsidRDefault="001B6076" w:rsidP="007B18CA">
            <w:pPr>
              <w:pStyle w:val="tiquettes"/>
              <w:rPr>
                <w:b/>
                <w:lang w:val="en-US"/>
              </w:rPr>
            </w:pPr>
            <w:r w:rsidRPr="0090101B">
              <w:rPr>
                <w:b/>
                <w:lang w:val="en-US"/>
              </w:rPr>
              <w:t>In the event of contracting</w:t>
            </w:r>
            <w:r w:rsidR="00EA769C" w:rsidRPr="0090101B">
              <w:rPr>
                <w:b/>
                <w:bCs/>
                <w:lang w:val="en-US"/>
              </w:rPr>
              <w:t>, d</w:t>
            </w:r>
            <w:r w:rsidR="005261F0" w:rsidRPr="0090101B">
              <w:rPr>
                <w:b/>
                <w:bCs/>
                <w:lang w:val="en-US"/>
              </w:rPr>
              <w:t xml:space="preserve">oes your </w:t>
            </w:r>
            <w:r w:rsidR="00F33C38" w:rsidRPr="0090101B">
              <w:rPr>
                <w:b/>
                <w:bCs/>
                <w:lang w:val="en-US"/>
              </w:rPr>
              <w:t>I</w:t>
            </w:r>
            <w:r w:rsidR="005261F0" w:rsidRPr="0090101B">
              <w:rPr>
                <w:b/>
                <w:bCs/>
                <w:lang w:val="en-US"/>
              </w:rPr>
              <w:t xml:space="preserve">nstitution systematically check its </w:t>
            </w:r>
            <w:r w:rsidR="00EF5627" w:rsidRPr="0090101B">
              <w:rPr>
                <w:b/>
                <w:bCs/>
                <w:lang w:val="en-US"/>
              </w:rPr>
              <w:t>personnel</w:t>
            </w:r>
            <w:r w:rsidR="005261F0" w:rsidRPr="0090101B">
              <w:rPr>
                <w:b/>
                <w:bCs/>
                <w:lang w:val="en-US"/>
              </w:rPr>
              <w:t xml:space="preserve">, its </w:t>
            </w:r>
            <w:r w:rsidR="004A1DE0" w:rsidRPr="0090101B">
              <w:rPr>
                <w:b/>
                <w:bCs/>
                <w:lang w:val="en-US"/>
              </w:rPr>
              <w:t>reallocation beneficiaries</w:t>
            </w:r>
            <w:r w:rsidR="005261F0" w:rsidRPr="0090101B">
              <w:rPr>
                <w:b/>
                <w:bCs/>
                <w:lang w:val="en-US"/>
              </w:rPr>
              <w:t>, service providers and suppliers against the applicable national and/or international financial sanctions lists</w:t>
            </w:r>
            <w:r w:rsidR="005261F0" w:rsidRPr="0090101B">
              <w:rPr>
                <w:b/>
                <w:vertAlign w:val="superscript"/>
                <w:lang w:val="en-US"/>
              </w:rPr>
              <w:footnoteReference w:id="5"/>
            </w:r>
            <w:r w:rsidR="00EA769C">
              <w:rPr>
                <w:b/>
                <w:bCs/>
                <w:lang w:val="en-US"/>
              </w:rPr>
              <w:t>?</w:t>
            </w:r>
          </w:p>
        </w:tc>
      </w:tr>
      <w:tr w:rsidR="005261F0" w:rsidRPr="00E47890" w14:paraId="7E9865DD" w14:textId="77777777" w:rsidTr="00BB5CFC">
        <w:trPr>
          <w:trHeight w:val="43"/>
        </w:trPr>
        <w:tc>
          <w:tcPr>
            <w:tcW w:w="8642" w:type="dxa"/>
            <w:gridSpan w:val="2"/>
          </w:tcPr>
          <w:p w14:paraId="69D9E202" w14:textId="77777777" w:rsidR="005261F0" w:rsidRPr="00E47890" w:rsidRDefault="005261F0" w:rsidP="00D360B3">
            <w:pPr>
              <w:pStyle w:val="tiquettes"/>
              <w:rPr>
                <w:b/>
                <w:lang w:val="en-US"/>
              </w:rPr>
            </w:pPr>
            <w:r w:rsidRPr="00E47890">
              <w:rPr>
                <w:szCs w:val="20"/>
                <w:lang w:val="en-US"/>
              </w:rPr>
              <w:t>your personnel:</w:t>
            </w:r>
          </w:p>
        </w:tc>
        <w:tc>
          <w:tcPr>
            <w:tcW w:w="1985" w:type="dxa"/>
            <w:shd w:val="clear" w:color="auto" w:fill="FFFFFF" w:themeFill="background1"/>
          </w:tcPr>
          <w:p w14:paraId="66C06966" w14:textId="77777777" w:rsidR="005261F0" w:rsidRPr="00E47890" w:rsidRDefault="00D6184B" w:rsidP="00D360B3">
            <w:pPr>
              <w:rPr>
                <w:sz w:val="20"/>
                <w:szCs w:val="20"/>
                <w:lang w:val="en-US"/>
              </w:rPr>
            </w:pPr>
            <w:sdt>
              <w:sdtPr>
                <w:rPr>
                  <w:sz w:val="20"/>
                  <w:szCs w:val="20"/>
                  <w:lang w:val="en-US"/>
                </w:rPr>
                <w:id w:val="778150174"/>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1387227804"/>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tc>
      </w:tr>
      <w:tr w:rsidR="005261F0" w:rsidRPr="00E47890" w14:paraId="76C5E9FF" w14:textId="77777777" w:rsidTr="00BB5CFC">
        <w:trPr>
          <w:trHeight w:val="43"/>
        </w:trPr>
        <w:tc>
          <w:tcPr>
            <w:tcW w:w="8642" w:type="dxa"/>
            <w:gridSpan w:val="2"/>
          </w:tcPr>
          <w:p w14:paraId="5E917B08" w14:textId="77777777" w:rsidR="005261F0" w:rsidRPr="00E47890" w:rsidRDefault="005261F0" w:rsidP="00D360B3">
            <w:pPr>
              <w:pStyle w:val="tiquettes"/>
              <w:rPr>
                <w:rFonts w:ascii="Calibri" w:hAnsi="Calibri"/>
                <w:i/>
                <w:szCs w:val="20"/>
                <w:lang w:val="en-US"/>
              </w:rPr>
            </w:pPr>
            <w:r w:rsidRPr="00E47890">
              <w:rPr>
                <w:szCs w:val="20"/>
                <w:lang w:val="en-US"/>
              </w:rPr>
              <w:t>your service providers/suppliers:</w:t>
            </w:r>
          </w:p>
        </w:tc>
        <w:tc>
          <w:tcPr>
            <w:tcW w:w="1985" w:type="dxa"/>
            <w:shd w:val="clear" w:color="auto" w:fill="FFFFFF" w:themeFill="background1"/>
          </w:tcPr>
          <w:p w14:paraId="0E29DB12" w14:textId="77777777" w:rsidR="005261F0" w:rsidRPr="00E47890" w:rsidRDefault="00D6184B" w:rsidP="00D360B3">
            <w:pPr>
              <w:rPr>
                <w:sz w:val="20"/>
                <w:szCs w:val="20"/>
                <w:lang w:val="en-US"/>
              </w:rPr>
            </w:pPr>
            <w:sdt>
              <w:sdtPr>
                <w:rPr>
                  <w:sz w:val="20"/>
                  <w:szCs w:val="20"/>
                  <w:lang w:val="en-US"/>
                </w:rPr>
                <w:id w:val="977261977"/>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1475448363"/>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tc>
      </w:tr>
      <w:tr w:rsidR="005261F0" w:rsidRPr="00E47890" w14:paraId="0CF2F6BF" w14:textId="77777777" w:rsidTr="00BB5CFC">
        <w:trPr>
          <w:trHeight w:val="43"/>
        </w:trPr>
        <w:tc>
          <w:tcPr>
            <w:tcW w:w="8642" w:type="dxa"/>
            <w:gridSpan w:val="2"/>
          </w:tcPr>
          <w:p w14:paraId="21AEDF23" w14:textId="0DB74E9F" w:rsidR="005261F0" w:rsidRPr="00E47890" w:rsidRDefault="00DD7C04" w:rsidP="000D3044">
            <w:pPr>
              <w:pStyle w:val="tiquettes"/>
              <w:rPr>
                <w:rFonts w:ascii="Calibri" w:hAnsi="Calibri"/>
                <w:i/>
                <w:szCs w:val="20"/>
                <w:lang w:val="en-US"/>
              </w:rPr>
            </w:pPr>
            <w:r>
              <w:rPr>
                <w:szCs w:val="20"/>
                <w:lang w:val="en-US"/>
              </w:rPr>
              <w:t>reallocation beneficiarie</w:t>
            </w:r>
            <w:r w:rsidR="005261F0" w:rsidRPr="00E47890">
              <w:rPr>
                <w:szCs w:val="20"/>
                <w:lang w:val="en-US"/>
              </w:rPr>
              <w:t>s:</w:t>
            </w:r>
          </w:p>
        </w:tc>
        <w:tc>
          <w:tcPr>
            <w:tcW w:w="1985" w:type="dxa"/>
            <w:shd w:val="clear" w:color="auto" w:fill="FFFFFF" w:themeFill="background1"/>
          </w:tcPr>
          <w:p w14:paraId="4CB31329" w14:textId="77777777" w:rsidR="005261F0" w:rsidRPr="00E47890" w:rsidRDefault="00D6184B" w:rsidP="00D360B3">
            <w:pPr>
              <w:rPr>
                <w:sz w:val="20"/>
                <w:szCs w:val="20"/>
                <w:lang w:val="en-US"/>
              </w:rPr>
            </w:pPr>
            <w:sdt>
              <w:sdtPr>
                <w:rPr>
                  <w:sz w:val="20"/>
                  <w:szCs w:val="20"/>
                  <w:lang w:val="en-US"/>
                </w:rPr>
                <w:id w:val="1592966652"/>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683973891"/>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tc>
      </w:tr>
      <w:tr w:rsidR="00BB5CFC" w:rsidRPr="00E47890" w14:paraId="4F6607F6" w14:textId="77777777" w:rsidTr="00D360B3">
        <w:trPr>
          <w:trHeight w:val="43"/>
        </w:trPr>
        <w:tc>
          <w:tcPr>
            <w:tcW w:w="10627" w:type="dxa"/>
            <w:gridSpan w:val="3"/>
          </w:tcPr>
          <w:p w14:paraId="032F79F3" w14:textId="77777777" w:rsidR="00BB5CFC" w:rsidRPr="00E47890" w:rsidRDefault="00D6184B" w:rsidP="00BB5CFC">
            <w:pPr>
              <w:pStyle w:val="tiquettes"/>
              <w:rPr>
                <w:sz w:val="20"/>
                <w:szCs w:val="20"/>
                <w:lang w:val="en-US"/>
              </w:rPr>
            </w:pPr>
            <w:sdt>
              <w:sdtPr>
                <w:rPr>
                  <w:rFonts w:ascii="Calibri" w:hAnsi="Calibri" w:cs="Calibri"/>
                  <w:szCs w:val="18"/>
                  <w:lang w:val="en-US"/>
                </w:rPr>
                <w:alias w:val="AFD"/>
                <w:tag w:val="AFD"/>
                <w:id w:val="-1153831867"/>
              </w:sdtPr>
              <w:sdtEndPr>
                <w:rPr>
                  <w:b/>
                </w:rPr>
              </w:sdtEndPr>
              <w:sdtContent>
                <w:sdt>
                  <w:sdtPr>
                    <w:rPr>
                      <w:rFonts w:ascii="Calibri" w:hAnsi="Calibri" w:cs="Calibri"/>
                      <w:szCs w:val="18"/>
                      <w:lang w:val="en-US"/>
                    </w:rPr>
                    <w:alias w:val="AFD"/>
                    <w:tag w:val="AFD"/>
                    <w:id w:val="-1058006043"/>
                  </w:sdtPr>
                  <w:sdtEndPr>
                    <w:rPr>
                      <w:b/>
                    </w:rPr>
                  </w:sdtEndPr>
                  <w:sdtContent>
                    <w:sdt>
                      <w:sdtPr>
                        <w:rPr>
                          <w:rFonts w:ascii="Calibri" w:hAnsi="Calibri" w:cs="Calibri"/>
                          <w:b/>
                          <w:szCs w:val="18"/>
                          <w:lang w:val="en-US"/>
                        </w:rPr>
                        <w:alias w:val="AFD"/>
                        <w:tag w:val="AFD"/>
                        <w:id w:val="2147469631"/>
                      </w:sdtPr>
                      <w:sdtEndPr/>
                      <w:sdtContent>
                        <w:r w:rsidR="00202DC4" w:rsidRPr="00E47890">
                          <w:rPr>
                            <w:rFonts w:ascii="Calibri" w:hAnsi="Calibri" w:cs="Calibri"/>
                            <w:b/>
                            <w:bCs/>
                            <w:szCs w:val="18"/>
                            <w:lang w:val="en-US"/>
                          </w:rPr>
                          <w:t xml:space="preserve">If yes, </w:t>
                        </w:r>
                      </w:sdtContent>
                    </w:sdt>
                  </w:sdtContent>
                </w:sdt>
              </w:sdtContent>
            </w:sdt>
          </w:p>
        </w:tc>
      </w:tr>
      <w:tr w:rsidR="00BB5CFC" w:rsidRPr="00343073" w14:paraId="4B6ABC78" w14:textId="77777777" w:rsidTr="00BB5CFC">
        <w:trPr>
          <w:trHeight w:val="43"/>
        </w:trPr>
        <w:tc>
          <w:tcPr>
            <w:tcW w:w="594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184C5A6A" w14:textId="77777777" w:rsidR="00BB5CFC" w:rsidRPr="00E47890" w:rsidRDefault="00D6184B" w:rsidP="00D360B3">
            <w:pPr>
              <w:pStyle w:val="tiquettes"/>
              <w:rPr>
                <w:rFonts w:ascii="Calibri" w:hAnsi="Calibri" w:cs="Calibri"/>
                <w:b/>
                <w:szCs w:val="18"/>
                <w:lang w:val="en-US"/>
              </w:rPr>
            </w:pPr>
            <w:sdt>
              <w:sdtPr>
                <w:rPr>
                  <w:rFonts w:ascii="Calibri" w:hAnsi="Calibri" w:cs="Calibri"/>
                  <w:b/>
                  <w:szCs w:val="18"/>
                  <w:lang w:val="en-US"/>
                </w:rPr>
                <w:alias w:val="AFD"/>
                <w:tag w:val="AFD"/>
                <w:id w:val="98850219"/>
              </w:sdtPr>
              <w:sdtEndPr/>
              <w:sdtContent>
                <w:sdt>
                  <w:sdtPr>
                    <w:rPr>
                      <w:rFonts w:ascii="Calibri" w:hAnsi="Calibri" w:cs="Calibri"/>
                      <w:b/>
                      <w:szCs w:val="18"/>
                      <w:lang w:val="en-US"/>
                    </w:rPr>
                    <w:alias w:val="AFD"/>
                    <w:tag w:val="AFD"/>
                    <w:id w:val="-1001271076"/>
                  </w:sdtPr>
                  <w:sdtEndPr/>
                  <w:sdtContent>
                    <w:r w:rsidR="00202DC4" w:rsidRPr="00E47890">
                      <w:rPr>
                        <w:rFonts w:ascii="Calibri" w:hAnsi="Calibri" w:cs="Calibri"/>
                        <w:b/>
                        <w:bCs/>
                        <w:szCs w:val="18"/>
                        <w:lang w:val="en-US"/>
                      </w:rPr>
                      <w:t>Add reference(s) to your internal policy</w:t>
                    </w:r>
                  </w:sdtContent>
                </w:sdt>
              </w:sdtContent>
            </w:sdt>
          </w:p>
        </w:tc>
        <w:sdt>
          <w:sdtPr>
            <w:rPr>
              <w:rFonts w:ascii="Calibri" w:hAnsi="Calibri"/>
              <w:sz w:val="20"/>
              <w:szCs w:val="20"/>
              <w:lang w:val="en-US"/>
            </w:rPr>
            <w:id w:val="-244725410"/>
            <w:showingPlcHdr/>
          </w:sdtPr>
          <w:sdtEndPr/>
          <w:sdtContent>
            <w:tc>
              <w:tcPr>
                <w:tcW w:w="4678"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44354A28" w14:textId="77777777" w:rsidR="00BB5CFC" w:rsidRPr="00E47890" w:rsidRDefault="00BB5CFC" w:rsidP="00D360B3">
                <w:pPr>
                  <w:rPr>
                    <w:rFonts w:ascii="Calibri" w:hAnsi="Calibri"/>
                    <w:sz w:val="20"/>
                    <w:szCs w:val="20"/>
                    <w:lang w:val="en-US"/>
                  </w:rPr>
                </w:pPr>
                <w:r w:rsidRPr="00E47890">
                  <w:rPr>
                    <w:rStyle w:val="Textedelespacerserv"/>
                    <w:lang w:val="en-US"/>
                  </w:rPr>
                  <w:t>Click or tap here to enter text.</w:t>
                </w:r>
              </w:p>
            </w:tc>
          </w:sdtContent>
        </w:sdt>
      </w:tr>
      <w:tr w:rsidR="00BB5CFC" w:rsidRPr="00343073" w14:paraId="1D82DD23" w14:textId="77777777" w:rsidTr="00BB5CFC">
        <w:trPr>
          <w:trHeight w:val="43"/>
        </w:trPr>
        <w:tc>
          <w:tcPr>
            <w:tcW w:w="594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8CD1C90" w14:textId="77777777" w:rsidR="00BB5CFC" w:rsidRPr="00E47890" w:rsidRDefault="00D6184B" w:rsidP="00BB5CFC">
            <w:pPr>
              <w:pStyle w:val="tiquettes"/>
              <w:rPr>
                <w:rFonts w:ascii="Calibri" w:hAnsi="Calibri" w:cs="Calibri"/>
                <w:b/>
                <w:szCs w:val="18"/>
                <w:lang w:val="en-US"/>
              </w:rPr>
            </w:pPr>
            <w:sdt>
              <w:sdtPr>
                <w:rPr>
                  <w:rFonts w:ascii="Calibri" w:hAnsi="Calibri" w:cs="Calibri"/>
                  <w:b/>
                  <w:szCs w:val="18"/>
                  <w:lang w:val="en-US"/>
                </w:rPr>
                <w:alias w:val="AFD"/>
                <w:tag w:val="AFD"/>
                <w:id w:val="723730047"/>
              </w:sdtPr>
              <w:sdtEndPr/>
              <w:sdtContent>
                <w:sdt>
                  <w:sdtPr>
                    <w:rPr>
                      <w:rFonts w:ascii="Calibri" w:hAnsi="Calibri" w:cs="Calibri"/>
                      <w:b/>
                      <w:szCs w:val="18"/>
                      <w:lang w:val="en-US"/>
                    </w:rPr>
                    <w:alias w:val="AFD"/>
                    <w:tag w:val="AFD"/>
                    <w:id w:val="-793597436"/>
                  </w:sdtPr>
                  <w:sdtEndPr/>
                  <w:sdtContent>
                    <w:r w:rsidR="00202DC4" w:rsidRPr="00E47890">
                      <w:rPr>
                        <w:rFonts w:ascii="Calibri" w:hAnsi="Calibri" w:cs="Calibri"/>
                        <w:b/>
                        <w:bCs/>
                        <w:szCs w:val="18"/>
                        <w:lang w:val="en-US"/>
                      </w:rPr>
                      <w:t>Indicate which national and/or international sanctions lists you check against.</w:t>
                    </w:r>
                  </w:sdtContent>
                </w:sdt>
              </w:sdtContent>
            </w:sdt>
          </w:p>
        </w:tc>
        <w:tc>
          <w:tcPr>
            <w:tcW w:w="4678"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4FCD9967" w14:textId="77777777" w:rsidR="00BB5CFC" w:rsidRPr="00E47890" w:rsidRDefault="00D6184B" w:rsidP="00BB5CFC">
            <w:pPr>
              <w:rPr>
                <w:rFonts w:ascii="Calibri" w:hAnsi="Calibri"/>
                <w:sz w:val="20"/>
                <w:szCs w:val="20"/>
                <w:lang w:val="en-US"/>
              </w:rPr>
            </w:pPr>
            <w:sdt>
              <w:sdtPr>
                <w:rPr>
                  <w:rFonts w:ascii="Calibri" w:hAnsi="Calibri"/>
                  <w:sz w:val="20"/>
                  <w:szCs w:val="20"/>
                  <w:lang w:val="en-US"/>
                </w:rPr>
                <w:id w:val="824247699"/>
                <w:showingPlcHdr/>
              </w:sdtPr>
              <w:sdtEndPr/>
              <w:sdtContent>
                <w:r w:rsidR="00202DC4" w:rsidRPr="00E47890">
                  <w:rPr>
                    <w:rStyle w:val="Textedelespacerserv"/>
                    <w:lang w:val="en-US"/>
                  </w:rPr>
                  <w:t>Click or tap here to enter text.</w:t>
                </w:r>
              </w:sdtContent>
            </w:sdt>
            <w:r w:rsidR="00202DC4" w:rsidRPr="00E47890">
              <w:rPr>
                <w:rFonts w:ascii="Calibri" w:hAnsi="Calibri"/>
                <w:sz w:val="20"/>
                <w:szCs w:val="20"/>
                <w:lang w:val="en-US"/>
              </w:rPr>
              <w:t xml:space="preserve"> </w:t>
            </w:r>
          </w:p>
        </w:tc>
      </w:tr>
      <w:tr w:rsidR="00BB5CFC" w:rsidRPr="00343073" w14:paraId="3E4C6FD9" w14:textId="77777777" w:rsidTr="00BB5CFC">
        <w:trPr>
          <w:trHeight w:val="43"/>
        </w:trPr>
        <w:tc>
          <w:tcPr>
            <w:tcW w:w="594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406A3D97" w14:textId="77777777" w:rsidR="00BB5CFC" w:rsidRPr="00E47890" w:rsidRDefault="00D6184B" w:rsidP="00BB5CFC">
            <w:pPr>
              <w:pStyle w:val="tiquettes"/>
              <w:rPr>
                <w:rFonts w:ascii="Calibri" w:hAnsi="Calibri" w:cs="Calibri"/>
                <w:b/>
                <w:szCs w:val="18"/>
                <w:lang w:val="en-US"/>
              </w:rPr>
            </w:pPr>
            <w:sdt>
              <w:sdtPr>
                <w:rPr>
                  <w:rFonts w:ascii="Calibri" w:hAnsi="Calibri" w:cs="Calibri"/>
                  <w:b/>
                  <w:szCs w:val="18"/>
                  <w:lang w:val="en-US"/>
                </w:rPr>
                <w:alias w:val="AFD"/>
                <w:tag w:val="AFD"/>
                <w:id w:val="-1429740405"/>
              </w:sdtPr>
              <w:sdtEndPr/>
              <w:sdtContent>
                <w:sdt>
                  <w:sdtPr>
                    <w:rPr>
                      <w:rFonts w:ascii="Calibri" w:hAnsi="Calibri" w:cs="Calibri"/>
                      <w:b/>
                      <w:szCs w:val="18"/>
                      <w:lang w:val="en-US"/>
                    </w:rPr>
                    <w:alias w:val="AFD"/>
                    <w:tag w:val="AFD"/>
                    <w:id w:val="227122994"/>
                  </w:sdtPr>
                  <w:sdtEndPr/>
                  <w:sdtContent>
                    <w:r w:rsidR="00202DC4" w:rsidRPr="00E47890">
                      <w:rPr>
                        <w:rFonts w:ascii="Calibri" w:hAnsi="Calibri" w:cs="Calibri"/>
                        <w:b/>
                        <w:bCs/>
                        <w:szCs w:val="18"/>
                        <w:lang w:val="en-US"/>
                      </w:rPr>
                      <w:t>Indicate whether you use certain software or a certain public database, such as the site https://gels-avoirs.dgtresor.gouv.fr/List, to conduct these procedures. Please specify the name.</w:t>
                    </w:r>
                  </w:sdtContent>
                </w:sdt>
              </w:sdtContent>
            </w:sdt>
          </w:p>
        </w:tc>
        <w:sdt>
          <w:sdtPr>
            <w:rPr>
              <w:rFonts w:ascii="Calibri" w:hAnsi="Calibri"/>
              <w:sz w:val="20"/>
              <w:szCs w:val="20"/>
              <w:lang w:val="en-US"/>
            </w:rPr>
            <w:id w:val="-1745487317"/>
          </w:sdtPr>
          <w:sdtEndPr/>
          <w:sdtContent>
            <w:tc>
              <w:tcPr>
                <w:tcW w:w="4678"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46C99456" w14:textId="77777777" w:rsidR="00BB5CFC" w:rsidRPr="00E47890" w:rsidRDefault="00D6184B" w:rsidP="00BB5CFC">
                <w:pPr>
                  <w:rPr>
                    <w:rFonts w:ascii="Calibri" w:hAnsi="Calibri"/>
                    <w:sz w:val="20"/>
                    <w:szCs w:val="20"/>
                    <w:lang w:val="en-US"/>
                  </w:rPr>
                </w:pPr>
                <w:sdt>
                  <w:sdtPr>
                    <w:rPr>
                      <w:rFonts w:ascii="Calibri" w:hAnsi="Calibri"/>
                      <w:sz w:val="20"/>
                      <w:szCs w:val="20"/>
                      <w:lang w:val="en-US"/>
                    </w:rPr>
                    <w:id w:val="444266119"/>
                    <w:showingPlcHdr/>
                  </w:sdtPr>
                  <w:sdtEndPr/>
                  <w:sdtContent>
                    <w:r w:rsidR="00202DC4" w:rsidRPr="00E47890">
                      <w:rPr>
                        <w:rStyle w:val="Textedelespacerserv"/>
                        <w:lang w:val="en-US"/>
                      </w:rPr>
                      <w:t>Click or tap here to enter text.</w:t>
                    </w:r>
                  </w:sdtContent>
                </w:sdt>
              </w:p>
            </w:tc>
          </w:sdtContent>
        </w:sdt>
      </w:tr>
    </w:tbl>
    <w:p w14:paraId="156BB20C" w14:textId="77777777" w:rsidR="00097323" w:rsidRPr="00E47890" w:rsidRDefault="00097323">
      <w:pPr>
        <w:rPr>
          <w:color w:val="FF0000"/>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97323" w:rsidRPr="00E47890" w14:paraId="7557A4F8" w14:textId="77777777" w:rsidTr="00097323">
        <w:trPr>
          <w:trHeight w:val="43"/>
        </w:trPr>
        <w:tc>
          <w:tcPr>
            <w:tcW w:w="5098" w:type="dxa"/>
          </w:tcPr>
          <w:p w14:paraId="5F9A4482" w14:textId="77777777" w:rsidR="00097323" w:rsidRPr="00E47890" w:rsidRDefault="00097323" w:rsidP="00097323">
            <w:pPr>
              <w:pStyle w:val="tiquettes"/>
              <w:rPr>
                <w:b/>
                <w:lang w:val="en-US"/>
              </w:rPr>
            </w:pPr>
            <w:r w:rsidRPr="00E47890">
              <w:rPr>
                <w:b/>
                <w:bCs/>
                <w:lang w:val="en-US"/>
              </w:rPr>
              <w:t xml:space="preserve">Does your Institution carry out these checks before disbursing funds?  </w:t>
            </w:r>
          </w:p>
        </w:tc>
        <w:sdt>
          <w:sdtPr>
            <w:rPr>
              <w:lang w:val="en-US"/>
            </w:rPr>
            <w:id w:val="13513902"/>
          </w:sdtPr>
          <w:sdtEndPr/>
          <w:sdtContent>
            <w:tc>
              <w:tcPr>
                <w:tcW w:w="5529" w:type="dxa"/>
                <w:shd w:val="clear" w:color="auto" w:fill="FFFFFF" w:themeFill="background1"/>
              </w:tcPr>
              <w:p w14:paraId="3C431A60" w14:textId="77777777" w:rsidR="00097323" w:rsidRPr="00E47890" w:rsidRDefault="00D6184B" w:rsidP="00097323">
                <w:pPr>
                  <w:rPr>
                    <w:lang w:val="en-US"/>
                  </w:rPr>
                </w:pPr>
                <w:sdt>
                  <w:sdtPr>
                    <w:rPr>
                      <w:sz w:val="20"/>
                      <w:szCs w:val="20"/>
                      <w:lang w:val="en-US"/>
                    </w:rPr>
                    <w:id w:val="1079101157"/>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1793202887"/>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tc>
          </w:sdtContent>
        </w:sdt>
      </w:tr>
    </w:tbl>
    <w:p w14:paraId="3E60C4F7" w14:textId="77777777" w:rsidR="00097323" w:rsidRPr="00E47890" w:rsidRDefault="00097323">
      <w:pPr>
        <w:rPr>
          <w:color w:val="FF0000"/>
          <w:lang w:val="en-US"/>
        </w:rPr>
      </w:pPr>
    </w:p>
    <w:p w14:paraId="2D26D302" w14:textId="77777777" w:rsidR="00DD7C04" w:rsidRDefault="00DD7C04" w:rsidP="00BB5CFC">
      <w:pPr>
        <w:pStyle w:val="Titre"/>
        <w:ind w:left="720" w:firstLine="720"/>
        <w:rPr>
          <w:color w:val="auto"/>
          <w:sz w:val="36"/>
          <w:lang w:val="en-US"/>
        </w:rPr>
      </w:pPr>
    </w:p>
    <w:p w14:paraId="6B5A5628" w14:textId="77777777" w:rsidR="00DD7C04" w:rsidRDefault="00DD7C04" w:rsidP="00BB5CFC">
      <w:pPr>
        <w:pStyle w:val="Titre"/>
        <w:ind w:left="720" w:firstLine="720"/>
        <w:rPr>
          <w:color w:val="auto"/>
          <w:sz w:val="36"/>
          <w:lang w:val="en-US"/>
        </w:rPr>
      </w:pPr>
    </w:p>
    <w:tbl>
      <w:tblPr>
        <w:tblpPr w:leftFromText="141" w:rightFromText="141" w:vertAnchor="page" w:horzAnchor="margin" w:tblpXSpec="center" w:tblpY="1078"/>
        <w:tblW w:w="0" w:type="auto"/>
        <w:shd w:val="clear" w:color="auto" w:fill="8A8A8A" w:themeFill="accent6"/>
        <w:tblLook w:val="0600" w:firstRow="0" w:lastRow="0" w:firstColumn="0" w:lastColumn="0" w:noHBand="1" w:noVBand="1"/>
      </w:tblPr>
      <w:tblGrid>
        <w:gridCol w:w="6930"/>
        <w:gridCol w:w="2060"/>
      </w:tblGrid>
      <w:tr w:rsidR="000257A1" w:rsidRPr="00E47890" w14:paraId="72D208AC" w14:textId="77777777" w:rsidTr="008D76CE">
        <w:trPr>
          <w:trHeight w:val="1728"/>
        </w:trPr>
        <w:tc>
          <w:tcPr>
            <w:tcW w:w="6930" w:type="dxa"/>
            <w:shd w:val="clear" w:color="auto" w:fill="auto"/>
            <w:vAlign w:val="center"/>
          </w:tcPr>
          <w:p w14:paraId="427BCB9E" w14:textId="77777777" w:rsidR="000257A1" w:rsidRPr="00E47890" w:rsidRDefault="000257A1" w:rsidP="00487480">
            <w:pPr>
              <w:pStyle w:val="Titre"/>
              <w:rPr>
                <w:lang w:val="en-US"/>
              </w:rPr>
            </w:pPr>
            <w:r w:rsidRPr="00E47890">
              <w:rPr>
                <w:color w:val="FFFFFF" w:themeColor="background1"/>
                <w:sz w:val="32"/>
                <w:szCs w:val="32"/>
                <w:lang w:val="en-US"/>
              </w:rPr>
              <w:lastRenderedPageBreak/>
              <w:t>Compliance Questionnaire: Analysis of CSO</w:t>
            </w:r>
            <w:r>
              <w:rPr>
                <w:color w:val="FFFFFF" w:themeColor="background1"/>
                <w:sz w:val="32"/>
                <w:szCs w:val="32"/>
                <w:lang w:val="en-US"/>
              </w:rPr>
              <w:t xml:space="preserve"> / Foundation C</w:t>
            </w:r>
            <w:r w:rsidRPr="00E47890">
              <w:rPr>
                <w:color w:val="FFFFFF" w:themeColor="background1"/>
                <w:sz w:val="32"/>
                <w:szCs w:val="32"/>
                <w:lang w:val="en-US"/>
              </w:rPr>
              <w:t>ounterpart</w:t>
            </w:r>
            <w:r>
              <w:rPr>
                <w:color w:val="FFFFFF" w:themeColor="background1"/>
                <w:sz w:val="32"/>
                <w:szCs w:val="32"/>
                <w:lang w:val="en-US"/>
              </w:rPr>
              <w:t>y</w:t>
            </w:r>
            <w:r w:rsidRPr="00E47890">
              <w:rPr>
                <w:color w:val="FFFFFF" w:themeColor="background1"/>
                <w:sz w:val="32"/>
                <w:szCs w:val="32"/>
                <w:lang w:val="en-US"/>
              </w:rPr>
              <w:t xml:space="preserve"> </w:t>
            </w:r>
            <w:r>
              <w:rPr>
                <w:color w:val="FFFFFF" w:themeColor="background1"/>
                <w:sz w:val="32"/>
                <w:szCs w:val="32"/>
                <w:lang w:val="en-US"/>
              </w:rPr>
              <w:t>Procedural Device</w:t>
            </w:r>
          </w:p>
        </w:tc>
        <w:tc>
          <w:tcPr>
            <w:tcW w:w="2060" w:type="dxa"/>
            <w:shd w:val="clear" w:color="auto" w:fill="auto"/>
            <w:vAlign w:val="center"/>
          </w:tcPr>
          <w:p w14:paraId="223F55F9" w14:textId="77777777" w:rsidR="000257A1" w:rsidRPr="00E47890" w:rsidRDefault="000257A1" w:rsidP="008D76CE">
            <w:pPr>
              <w:spacing w:after="0"/>
              <w:jc w:val="right"/>
              <w:rPr>
                <w:lang w:val="en-US"/>
              </w:rPr>
            </w:pPr>
            <w:r w:rsidRPr="00E47890">
              <w:rPr>
                <w:noProof/>
                <w:lang w:eastAsia="fr-FR"/>
              </w:rPr>
              <w:drawing>
                <wp:inline distT="0" distB="0" distL="0" distR="0" wp14:anchorId="7EA398CE" wp14:editId="652A0D72">
                  <wp:extent cx="1103811" cy="642575"/>
                  <wp:effectExtent l="0" t="0" r="0" b="0"/>
                  <wp:docPr id="19" name="Image 19"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30E83522" w14:textId="02CE50F4" w:rsidR="00BB5CFC" w:rsidRDefault="00BB5CFC">
      <w:pPr>
        <w:rPr>
          <w:lang w:val="en-US"/>
        </w:rPr>
      </w:pPr>
    </w:p>
    <w:p w14:paraId="40045790" w14:textId="4E41E471" w:rsidR="000257A1" w:rsidRDefault="000257A1">
      <w:pPr>
        <w:rPr>
          <w:lang w:val="en-US"/>
        </w:rPr>
      </w:pPr>
    </w:p>
    <w:p w14:paraId="50E5AF9F" w14:textId="59FAF013" w:rsidR="000257A1" w:rsidRDefault="000257A1">
      <w:pPr>
        <w:rPr>
          <w:lang w:val="en-US"/>
        </w:rPr>
      </w:pPr>
    </w:p>
    <w:p w14:paraId="0AD8F208" w14:textId="77777777" w:rsidR="000257A1" w:rsidRPr="00E47890" w:rsidRDefault="000257A1">
      <w:pPr>
        <w:rPr>
          <w:lang w:val="en-US"/>
        </w:rPr>
      </w:pPr>
    </w:p>
    <w:p w14:paraId="574B1E96" w14:textId="77777777" w:rsidR="009F42BF" w:rsidRPr="00E47890" w:rsidRDefault="009F42BF" w:rsidP="009F42BF">
      <w:pPr>
        <w:rPr>
          <w:b/>
          <w:bCs/>
          <w:color w:val="FF0000"/>
          <w:sz w:val="18"/>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9F42BF" w:rsidRPr="00343073" w14:paraId="3D0C5BF2" w14:textId="77777777" w:rsidTr="0019677B">
        <w:trPr>
          <w:trHeight w:val="43"/>
        </w:trPr>
        <w:tc>
          <w:tcPr>
            <w:tcW w:w="10627" w:type="dxa"/>
          </w:tcPr>
          <w:p w14:paraId="77E13409" w14:textId="611E2FD9" w:rsidR="009F42BF" w:rsidRPr="00E47890" w:rsidRDefault="009F42BF" w:rsidP="0019677B">
            <w:pPr>
              <w:pStyle w:val="tiquettes"/>
              <w:rPr>
                <w:b/>
                <w:bCs/>
                <w:lang w:val="en-US"/>
              </w:rPr>
            </w:pPr>
            <w:r w:rsidRPr="00E47890">
              <w:rPr>
                <w:b/>
                <w:bCs/>
                <w:lang w:val="en-US"/>
              </w:rPr>
              <w:t>What</w:t>
            </w:r>
            <w:r w:rsidR="0008018A">
              <w:rPr>
                <w:b/>
                <w:bCs/>
                <w:lang w:val="en-US"/>
              </w:rPr>
              <w:t xml:space="preserve"> measure(s) do you implement </w:t>
            </w:r>
            <w:r w:rsidR="001B6076" w:rsidRPr="008E15B2">
              <w:rPr>
                <w:b/>
                <w:lang w:val="en-US"/>
              </w:rPr>
              <w:t>in case of a positive hit on one of these third parties</w:t>
            </w:r>
            <w:r w:rsidR="001B6076" w:rsidRPr="008E15B2" w:rsidDel="001B6076">
              <w:rPr>
                <w:b/>
                <w:bCs/>
                <w:lang w:val="en-US"/>
              </w:rPr>
              <w:t xml:space="preserve"> </w:t>
            </w:r>
            <w:r w:rsidR="00EF5627" w:rsidRPr="008E15B2">
              <w:rPr>
                <w:b/>
                <w:bCs/>
                <w:lang w:val="en-US"/>
              </w:rPr>
              <w:t>on one</w:t>
            </w:r>
            <w:r w:rsidR="00EF5627">
              <w:rPr>
                <w:b/>
                <w:bCs/>
                <w:lang w:val="en-US"/>
              </w:rPr>
              <w:t xml:space="preserve"> </w:t>
            </w:r>
            <w:r w:rsidRPr="00E47890">
              <w:rPr>
                <w:b/>
                <w:bCs/>
                <w:lang w:val="en-US"/>
              </w:rPr>
              <w:t>of the national and/or international sanctions lists? Do you still sign or continue to pursue the contract/relationship with the relevant third party?</w:t>
            </w:r>
          </w:p>
          <w:p w14:paraId="15962B6B" w14:textId="77777777" w:rsidR="009F42BF" w:rsidRPr="00E47890" w:rsidRDefault="009F42BF" w:rsidP="0019677B">
            <w:pPr>
              <w:pStyle w:val="tiquettes"/>
              <w:rPr>
                <w:b/>
                <w:lang w:val="en-US"/>
              </w:rPr>
            </w:pPr>
          </w:p>
        </w:tc>
      </w:tr>
      <w:tr w:rsidR="009F42BF" w:rsidRPr="00343073" w14:paraId="3A9349E1" w14:textId="77777777" w:rsidTr="0019677B">
        <w:trPr>
          <w:trHeight w:val="43"/>
        </w:trPr>
        <w:tc>
          <w:tcPr>
            <w:tcW w:w="10627" w:type="dxa"/>
          </w:tcPr>
          <w:sdt>
            <w:sdtPr>
              <w:rPr>
                <w:lang w:val="en-US"/>
              </w:rPr>
              <w:id w:val="-82463582"/>
              <w:showingPlcHdr/>
            </w:sdtPr>
            <w:sdtEndPr/>
            <w:sdtContent>
              <w:p w14:paraId="1E3035F9" w14:textId="77777777" w:rsidR="009F42BF" w:rsidRPr="00E47890" w:rsidRDefault="009F42BF" w:rsidP="0019677B">
                <w:pPr>
                  <w:rPr>
                    <w:lang w:val="en-US"/>
                  </w:rPr>
                </w:pPr>
                <w:r w:rsidRPr="00E47890">
                  <w:rPr>
                    <w:rStyle w:val="Textedelespacerserv"/>
                    <w:lang w:val="en-US"/>
                  </w:rPr>
                  <w:t>Click or tap here to enter text.</w:t>
                </w:r>
              </w:p>
            </w:sdtContent>
          </w:sdt>
        </w:tc>
      </w:tr>
    </w:tbl>
    <w:p w14:paraId="3F860DF6" w14:textId="77777777" w:rsidR="009F42BF" w:rsidRPr="00E47890" w:rsidRDefault="009F42BF">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8642"/>
        <w:gridCol w:w="1985"/>
      </w:tblGrid>
      <w:tr w:rsidR="00BB5CFC" w:rsidRPr="00343073" w14:paraId="6791F9A6" w14:textId="77777777" w:rsidTr="00D360B3">
        <w:trPr>
          <w:trHeight w:val="43"/>
        </w:trPr>
        <w:tc>
          <w:tcPr>
            <w:tcW w:w="10627" w:type="dxa"/>
            <w:gridSpan w:val="2"/>
          </w:tcPr>
          <w:p w14:paraId="14D26C50" w14:textId="77777777" w:rsidR="00BB5CFC" w:rsidRPr="00E47890" w:rsidRDefault="00BB5CFC" w:rsidP="00BB5CFC">
            <w:pPr>
              <w:pStyle w:val="tiquettes"/>
              <w:rPr>
                <w:b/>
                <w:lang w:val="en-US"/>
              </w:rPr>
            </w:pPr>
            <w:r w:rsidRPr="00E47890">
              <w:rPr>
                <w:b/>
                <w:bCs/>
                <w:lang w:val="en-US"/>
              </w:rPr>
              <w:t xml:space="preserve">Does your Institution contain a contractual clause in its agreements with the following third parties aimed at ensuring compliance with regulations enacting national and/or international sanctions? </w:t>
            </w:r>
          </w:p>
        </w:tc>
      </w:tr>
      <w:tr w:rsidR="00BB5CFC" w:rsidRPr="00E47890" w14:paraId="0BBB7DC8" w14:textId="77777777" w:rsidTr="00D360B3">
        <w:trPr>
          <w:trHeight w:val="43"/>
        </w:trPr>
        <w:tc>
          <w:tcPr>
            <w:tcW w:w="8642" w:type="dxa"/>
          </w:tcPr>
          <w:p w14:paraId="6623452C" w14:textId="77777777" w:rsidR="00BB5CFC" w:rsidRPr="00E47890" w:rsidRDefault="004C60B1" w:rsidP="00D360B3">
            <w:pPr>
              <w:pStyle w:val="tiquettes"/>
              <w:rPr>
                <w:rFonts w:ascii="Calibri" w:hAnsi="Calibri"/>
                <w:i/>
                <w:szCs w:val="20"/>
                <w:lang w:val="en-US"/>
              </w:rPr>
            </w:pPr>
            <w:r w:rsidRPr="00E47890">
              <w:rPr>
                <w:szCs w:val="20"/>
                <w:lang w:val="en-US"/>
              </w:rPr>
              <w:t>Implementing partners:</w:t>
            </w:r>
          </w:p>
        </w:tc>
        <w:tc>
          <w:tcPr>
            <w:tcW w:w="1985" w:type="dxa"/>
            <w:shd w:val="clear" w:color="auto" w:fill="FFFFFF" w:themeFill="background1"/>
          </w:tcPr>
          <w:p w14:paraId="72218A17" w14:textId="77777777" w:rsidR="00BB5CFC" w:rsidRPr="00E47890" w:rsidRDefault="00D6184B" w:rsidP="00D360B3">
            <w:pPr>
              <w:rPr>
                <w:sz w:val="20"/>
                <w:szCs w:val="20"/>
                <w:lang w:val="en-US"/>
              </w:rPr>
            </w:pPr>
            <w:sdt>
              <w:sdtPr>
                <w:rPr>
                  <w:sz w:val="20"/>
                  <w:szCs w:val="20"/>
                  <w:lang w:val="en-US"/>
                </w:rPr>
                <w:id w:val="-434837754"/>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748615901"/>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tc>
      </w:tr>
      <w:tr w:rsidR="00BB5CFC" w:rsidRPr="00E47890" w14:paraId="466B06A5" w14:textId="77777777" w:rsidTr="00D360B3">
        <w:trPr>
          <w:trHeight w:val="43"/>
        </w:trPr>
        <w:tc>
          <w:tcPr>
            <w:tcW w:w="8642" w:type="dxa"/>
          </w:tcPr>
          <w:p w14:paraId="32D52B03" w14:textId="77777777" w:rsidR="00BB5CFC" w:rsidRPr="00E47890" w:rsidRDefault="004C60B1" w:rsidP="00D360B3">
            <w:pPr>
              <w:pStyle w:val="tiquettes"/>
              <w:rPr>
                <w:rFonts w:ascii="Calibri" w:hAnsi="Calibri"/>
                <w:i/>
                <w:szCs w:val="20"/>
                <w:lang w:val="en-US"/>
              </w:rPr>
            </w:pPr>
            <w:r w:rsidRPr="00E47890">
              <w:rPr>
                <w:szCs w:val="20"/>
                <w:lang w:val="en-US"/>
              </w:rPr>
              <w:t>Service providers/suppliers:</w:t>
            </w:r>
          </w:p>
        </w:tc>
        <w:tc>
          <w:tcPr>
            <w:tcW w:w="1985" w:type="dxa"/>
            <w:shd w:val="clear" w:color="auto" w:fill="FFFFFF" w:themeFill="background1"/>
          </w:tcPr>
          <w:p w14:paraId="36DFE543" w14:textId="77777777" w:rsidR="00BB5CFC" w:rsidRPr="00E47890" w:rsidRDefault="00D6184B" w:rsidP="00D360B3">
            <w:pPr>
              <w:rPr>
                <w:sz w:val="20"/>
                <w:szCs w:val="20"/>
                <w:lang w:val="en-US"/>
              </w:rPr>
            </w:pPr>
            <w:sdt>
              <w:sdtPr>
                <w:rPr>
                  <w:sz w:val="20"/>
                  <w:szCs w:val="20"/>
                  <w:lang w:val="en-US"/>
                </w:rPr>
                <w:id w:val="-1818939999"/>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626702734"/>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tc>
      </w:tr>
      <w:tr w:rsidR="00BB5CFC" w:rsidRPr="00E47890" w14:paraId="7BE5CE29" w14:textId="77777777" w:rsidTr="00D360B3">
        <w:trPr>
          <w:trHeight w:val="43"/>
        </w:trPr>
        <w:tc>
          <w:tcPr>
            <w:tcW w:w="8642" w:type="dxa"/>
          </w:tcPr>
          <w:p w14:paraId="12EAB07A" w14:textId="289151E2" w:rsidR="00BB5CFC" w:rsidRPr="00E47890" w:rsidRDefault="004A1DE0" w:rsidP="00BC6C73">
            <w:pPr>
              <w:pStyle w:val="tiquettes"/>
              <w:rPr>
                <w:rFonts w:ascii="Calibri" w:hAnsi="Calibri"/>
                <w:i/>
                <w:szCs w:val="20"/>
                <w:lang w:val="en-US"/>
              </w:rPr>
            </w:pPr>
            <w:r>
              <w:rPr>
                <w:szCs w:val="20"/>
                <w:lang w:val="en-US"/>
              </w:rPr>
              <w:t>Reallocation beneficiaries</w:t>
            </w:r>
            <w:r w:rsidR="004C60B1" w:rsidRPr="00E47890">
              <w:rPr>
                <w:szCs w:val="20"/>
                <w:lang w:val="en-US"/>
              </w:rPr>
              <w:t>:</w:t>
            </w:r>
          </w:p>
        </w:tc>
        <w:tc>
          <w:tcPr>
            <w:tcW w:w="1985" w:type="dxa"/>
            <w:shd w:val="clear" w:color="auto" w:fill="FFFFFF" w:themeFill="background1"/>
          </w:tcPr>
          <w:p w14:paraId="5080E534" w14:textId="77777777" w:rsidR="00BB5CFC" w:rsidRPr="00E47890" w:rsidRDefault="00D6184B" w:rsidP="00D360B3">
            <w:pPr>
              <w:rPr>
                <w:sz w:val="20"/>
                <w:szCs w:val="20"/>
                <w:lang w:val="en-US"/>
              </w:rPr>
            </w:pPr>
            <w:sdt>
              <w:sdtPr>
                <w:rPr>
                  <w:sz w:val="20"/>
                  <w:szCs w:val="20"/>
                  <w:lang w:val="en-US"/>
                </w:rPr>
                <w:id w:val="-592085263"/>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 xml:space="preserve">Yes        </w:t>
            </w:r>
            <w:sdt>
              <w:sdtPr>
                <w:rPr>
                  <w:sz w:val="20"/>
                  <w:szCs w:val="20"/>
                  <w:lang w:val="en-US"/>
                </w:rPr>
                <w:id w:val="1386379447"/>
              </w:sdtPr>
              <w:sdtEndPr/>
              <w:sdtContent>
                <w:r w:rsidR="00202DC4" w:rsidRPr="00E47890">
                  <w:rPr>
                    <w:rFonts w:ascii="MS Gothic" w:eastAsia="MS Gothic" w:hAnsi="MS Gothic"/>
                    <w:sz w:val="20"/>
                    <w:szCs w:val="20"/>
                    <w:lang w:val="en-US"/>
                  </w:rPr>
                  <w:t>☐</w:t>
                </w:r>
              </w:sdtContent>
            </w:sdt>
            <w:r w:rsidR="00202DC4" w:rsidRPr="00E47890">
              <w:rPr>
                <w:sz w:val="20"/>
                <w:szCs w:val="20"/>
                <w:lang w:val="en-US"/>
              </w:rPr>
              <w:t>No</w:t>
            </w:r>
          </w:p>
        </w:tc>
      </w:tr>
    </w:tbl>
    <w:p w14:paraId="3A22E5AB" w14:textId="77777777" w:rsidR="00BB5CFC" w:rsidRPr="00E47890" w:rsidRDefault="00BB5CFC">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BB5CFC" w:rsidRPr="00343073" w14:paraId="70ACBBA4" w14:textId="77777777" w:rsidTr="00D360B3">
        <w:trPr>
          <w:trHeight w:val="43"/>
        </w:trPr>
        <w:tc>
          <w:tcPr>
            <w:tcW w:w="10627" w:type="dxa"/>
          </w:tcPr>
          <w:p w14:paraId="67D1A4D0" w14:textId="77777777" w:rsidR="00BB5CFC" w:rsidRPr="00E47890" w:rsidRDefault="00BB5CFC" w:rsidP="00BB5CFC">
            <w:pPr>
              <w:pStyle w:val="tiquettes"/>
              <w:rPr>
                <w:b/>
                <w:lang w:val="en-US"/>
              </w:rPr>
            </w:pPr>
            <w:r w:rsidRPr="00E47890">
              <w:rPr>
                <w:b/>
                <w:bCs/>
                <w:lang w:val="en-US"/>
              </w:rPr>
              <w:t xml:space="preserve">Over the last 5 years, has your Institution encountered difficulties with the third parties referred to above in regard to </w:t>
            </w:r>
            <w:r w:rsidR="00E47890" w:rsidRPr="00E47890">
              <w:rPr>
                <w:b/>
                <w:bCs/>
                <w:lang w:val="en-US"/>
              </w:rPr>
              <w:t>non-compliance</w:t>
            </w:r>
            <w:r w:rsidRPr="00E47890">
              <w:rPr>
                <w:b/>
                <w:bCs/>
                <w:lang w:val="en-US"/>
              </w:rPr>
              <w:t xml:space="preserve"> with sanctions regulations? If so, please detail the facts of the case and the corrective measures taken. </w:t>
            </w:r>
          </w:p>
        </w:tc>
      </w:tr>
      <w:tr w:rsidR="00BB5CFC" w:rsidRPr="00343073" w14:paraId="0D2611DB" w14:textId="77777777" w:rsidTr="00D360B3">
        <w:trPr>
          <w:trHeight w:val="43"/>
        </w:trPr>
        <w:tc>
          <w:tcPr>
            <w:tcW w:w="10627" w:type="dxa"/>
          </w:tcPr>
          <w:sdt>
            <w:sdtPr>
              <w:rPr>
                <w:lang w:val="en-US"/>
              </w:rPr>
              <w:id w:val="-1028563422"/>
              <w:showingPlcHdr/>
            </w:sdtPr>
            <w:sdtEndPr/>
            <w:sdtContent>
              <w:p w14:paraId="2DA77AFD" w14:textId="77777777" w:rsidR="00BB5CFC" w:rsidRPr="00E47890" w:rsidRDefault="00BB5CFC" w:rsidP="00D360B3">
                <w:pPr>
                  <w:rPr>
                    <w:lang w:val="en-US"/>
                  </w:rPr>
                </w:pPr>
                <w:r w:rsidRPr="00E47890">
                  <w:rPr>
                    <w:rStyle w:val="Textedelespacerserv"/>
                    <w:lang w:val="en-US"/>
                  </w:rPr>
                  <w:t>Click or tap here to enter text.</w:t>
                </w:r>
              </w:p>
            </w:sdtContent>
          </w:sdt>
        </w:tc>
      </w:tr>
    </w:tbl>
    <w:p w14:paraId="0887BF27" w14:textId="77777777" w:rsidR="00BB5CFC" w:rsidRPr="00E47890" w:rsidRDefault="00BB5CFC">
      <w:pPr>
        <w:rPr>
          <w:lang w:val="en-US"/>
        </w:rPr>
      </w:pPr>
    </w:p>
    <w:p w14:paraId="5ABCDE4F" w14:textId="77777777" w:rsidR="00B97984" w:rsidRPr="00E47890" w:rsidRDefault="00B97984" w:rsidP="00B97984">
      <w:pPr>
        <w:pStyle w:val="Titre1"/>
        <w:rPr>
          <w:bCs/>
          <w:sz w:val="28"/>
          <w:lang w:val="en-US"/>
        </w:rPr>
      </w:pPr>
      <w:r w:rsidRPr="00E47890">
        <w:rPr>
          <w:bCs/>
          <w:sz w:val="28"/>
          <w:lang w:val="en-US"/>
        </w:rPr>
        <w:t>8. TRAINING</w:t>
      </w:r>
    </w:p>
    <w:p w14:paraId="1AA95DCF" w14:textId="77777777" w:rsidR="00B97984" w:rsidRPr="00E47890" w:rsidRDefault="00B97984">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B97984" w:rsidRPr="00E47890" w14:paraId="32C0201D" w14:textId="77777777" w:rsidTr="00D360B3">
        <w:trPr>
          <w:trHeight w:val="43"/>
        </w:trPr>
        <w:tc>
          <w:tcPr>
            <w:tcW w:w="10627" w:type="dxa"/>
          </w:tcPr>
          <w:p w14:paraId="6E809142" w14:textId="187CAE69" w:rsidR="00B97984" w:rsidRPr="00E47890" w:rsidRDefault="00B97984" w:rsidP="00B97984">
            <w:pPr>
              <w:pStyle w:val="tiquettes"/>
              <w:rPr>
                <w:b/>
                <w:lang w:val="en-US"/>
              </w:rPr>
            </w:pPr>
            <w:r w:rsidRPr="00E47890">
              <w:rPr>
                <w:b/>
                <w:bCs/>
                <w:lang w:val="en-US"/>
              </w:rPr>
              <w:t xml:space="preserve">Does your </w:t>
            </w:r>
            <w:r w:rsidR="00F33C38">
              <w:rPr>
                <w:b/>
                <w:bCs/>
                <w:lang w:val="en-US"/>
              </w:rPr>
              <w:t>I</w:t>
            </w:r>
            <w:r w:rsidRPr="00E47890">
              <w:rPr>
                <w:b/>
                <w:bCs/>
                <w:lang w:val="en-US"/>
              </w:rPr>
              <w:t>nstitution provide training in combating the financing of terrorism</w:t>
            </w:r>
            <w:r w:rsidR="00E47890" w:rsidRPr="00E47890">
              <w:rPr>
                <w:b/>
                <w:bCs/>
                <w:lang w:val="en-US"/>
              </w:rPr>
              <w:t xml:space="preserve">, </w:t>
            </w:r>
            <w:r w:rsidR="00E73DC8">
              <w:rPr>
                <w:b/>
                <w:bCs/>
                <w:lang w:val="en-US"/>
              </w:rPr>
              <w:t xml:space="preserve">in </w:t>
            </w:r>
            <w:r w:rsidR="00E47890" w:rsidRPr="00E47890">
              <w:rPr>
                <w:b/>
                <w:bCs/>
                <w:lang w:val="en-US"/>
              </w:rPr>
              <w:t>sanctions</w:t>
            </w:r>
            <w:r w:rsidRPr="00E47890">
              <w:rPr>
                <w:b/>
                <w:bCs/>
                <w:lang w:val="en-US"/>
              </w:rPr>
              <w:t xml:space="preserve"> compliance, and </w:t>
            </w:r>
            <w:r w:rsidR="00E73DC8">
              <w:rPr>
                <w:b/>
                <w:bCs/>
                <w:lang w:val="en-US"/>
              </w:rPr>
              <w:t xml:space="preserve">in </w:t>
            </w:r>
            <w:r w:rsidRPr="00E47890">
              <w:rPr>
                <w:b/>
                <w:bCs/>
                <w:lang w:val="en-US"/>
              </w:rPr>
              <w:t xml:space="preserve">other illicit practices (fraud, corruption, diversion and extortion of funds)? </w:t>
            </w:r>
          </w:p>
          <w:sdt>
            <w:sdtPr>
              <w:rPr>
                <w:lang w:val="en-US"/>
              </w:rPr>
              <w:id w:val="-841629544"/>
            </w:sdtPr>
            <w:sdtEndPr/>
            <w:sdtContent>
              <w:p w14:paraId="5551809E" w14:textId="77777777" w:rsidR="00B97984" w:rsidRPr="00E47890" w:rsidRDefault="00D6184B" w:rsidP="00D360B3">
                <w:pPr>
                  <w:rPr>
                    <w:lang w:val="en-US"/>
                  </w:rPr>
                </w:pPr>
                <w:sdt>
                  <w:sdtPr>
                    <w:rPr>
                      <w:sz w:val="20"/>
                      <w:szCs w:val="20"/>
                      <w:lang w:val="en-US"/>
                    </w:rPr>
                    <w:id w:val="-196539274"/>
                  </w:sdtPr>
                  <w:sdtEndPr/>
                  <w:sdtContent>
                    <w:r w:rsidR="00202DC4" w:rsidRPr="00E47890">
                      <w:rPr>
                        <w:sz w:val="20"/>
                        <w:szCs w:val="20"/>
                        <w:lang w:val="en-US"/>
                      </w:rPr>
                      <w:sym w:font="Wingdings" w:char="F0A8"/>
                    </w:r>
                  </w:sdtContent>
                </w:sdt>
                <w:r w:rsidR="00202DC4" w:rsidRPr="00E47890">
                  <w:rPr>
                    <w:sz w:val="20"/>
                    <w:szCs w:val="20"/>
                    <w:lang w:val="en-US"/>
                  </w:rPr>
                  <w:t xml:space="preserve"> Yes                                                              </w:t>
                </w:r>
                <w:r w:rsidR="00202DC4" w:rsidRPr="00E47890">
                  <w:rPr>
                    <w:sz w:val="20"/>
                    <w:szCs w:val="20"/>
                    <w:lang w:val="en-US"/>
                  </w:rPr>
                  <w:tab/>
                </w:r>
                <w:sdt>
                  <w:sdtPr>
                    <w:rPr>
                      <w:sz w:val="20"/>
                      <w:szCs w:val="20"/>
                      <w:lang w:val="en-US"/>
                    </w:rPr>
                    <w:id w:val="1433316396"/>
                  </w:sdtPr>
                  <w:sdtEndPr/>
                  <w:sdtContent>
                    <w:r w:rsidR="00202DC4" w:rsidRPr="00E47890">
                      <w:rPr>
                        <w:sz w:val="20"/>
                        <w:szCs w:val="20"/>
                        <w:lang w:val="en-US"/>
                      </w:rPr>
                      <w:sym w:font="Wingdings" w:char="F0A8"/>
                    </w:r>
                  </w:sdtContent>
                </w:sdt>
                <w:r w:rsidR="00202DC4" w:rsidRPr="00E47890">
                  <w:rPr>
                    <w:sz w:val="20"/>
                    <w:szCs w:val="20"/>
                    <w:lang w:val="en-US"/>
                  </w:rPr>
                  <w:t xml:space="preserve"> No</w:t>
                </w:r>
              </w:p>
            </w:sdtContent>
          </w:sdt>
        </w:tc>
      </w:tr>
    </w:tbl>
    <w:p w14:paraId="0F9CD5E6" w14:textId="77777777" w:rsidR="00B97984" w:rsidRPr="00E47890" w:rsidRDefault="00B97984">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B97984" w:rsidRPr="00343073" w14:paraId="73D40B1B" w14:textId="77777777" w:rsidTr="00D360B3">
        <w:trPr>
          <w:trHeight w:val="43"/>
        </w:trPr>
        <w:tc>
          <w:tcPr>
            <w:tcW w:w="10627" w:type="dxa"/>
            <w:gridSpan w:val="2"/>
          </w:tcPr>
          <w:p w14:paraId="0EC69879" w14:textId="48B8D0F9" w:rsidR="00B97984" w:rsidRPr="00E47890" w:rsidRDefault="00D6184B" w:rsidP="00D360B3">
            <w:pPr>
              <w:rPr>
                <w:sz w:val="20"/>
                <w:szCs w:val="20"/>
                <w:lang w:val="en-US"/>
              </w:rPr>
            </w:pPr>
            <w:sdt>
              <w:sdtPr>
                <w:rPr>
                  <w:rFonts w:ascii="Calibri" w:hAnsi="Calibri"/>
                  <w:szCs w:val="20"/>
                  <w:lang w:val="en-US"/>
                </w:rPr>
                <w:alias w:val="AFD"/>
                <w:tag w:val="AFD"/>
                <w:id w:val="2100450808"/>
              </w:sdtPr>
              <w:sdtEndPr>
                <w:rPr>
                  <w:b/>
                </w:rPr>
              </w:sdtEndPr>
              <w:sdtContent>
                <w:sdt>
                  <w:sdtPr>
                    <w:rPr>
                      <w:rFonts w:ascii="Calibri" w:hAnsi="Calibri"/>
                      <w:sz w:val="20"/>
                      <w:szCs w:val="20"/>
                      <w:lang w:val="en-US"/>
                    </w:rPr>
                    <w:alias w:val="AFD"/>
                    <w:tag w:val="AFD"/>
                    <w:id w:val="-1484537416"/>
                  </w:sdtPr>
                  <w:sdtEndPr>
                    <w:rPr>
                      <w:b/>
                    </w:rPr>
                  </w:sdtEndPr>
                  <w:sdtContent>
                    <w:r w:rsidR="00202DC4" w:rsidRPr="00E47890">
                      <w:rPr>
                        <w:rFonts w:ascii="Calibri" w:hAnsi="Calibri"/>
                        <w:sz w:val="20"/>
                        <w:szCs w:val="20"/>
                        <w:lang w:val="en-US"/>
                      </w:rPr>
                      <w:t xml:space="preserve">From the themes above, </w:t>
                    </w:r>
                    <w:r w:rsidR="00202DC4" w:rsidRPr="00E47890">
                      <w:rPr>
                        <w:rFonts w:ascii="Calibri" w:hAnsi="Calibri"/>
                        <w:i/>
                        <w:iCs/>
                        <w:sz w:val="20"/>
                        <w:szCs w:val="20"/>
                        <w:lang w:val="en-US"/>
                      </w:rPr>
                      <w:t xml:space="preserve">please detail the themes covered </w:t>
                    </w:r>
                  </w:sdtContent>
                </w:sdt>
              </w:sdtContent>
            </w:sdt>
          </w:p>
        </w:tc>
      </w:tr>
      <w:tr w:rsidR="00B97984" w:rsidRPr="00343073" w14:paraId="2412605B" w14:textId="77777777" w:rsidTr="00D360B3">
        <w:trPr>
          <w:trHeight w:val="43"/>
        </w:trPr>
        <w:tc>
          <w:tcPr>
            <w:tcW w:w="5098" w:type="dxa"/>
          </w:tcPr>
          <w:p w14:paraId="28BB1102" w14:textId="77777777" w:rsidR="00B97984" w:rsidRPr="00E47890" w:rsidRDefault="00B97984" w:rsidP="00D360B3">
            <w:pPr>
              <w:pStyle w:val="tiquettes"/>
              <w:rPr>
                <w:rFonts w:ascii="Calibri" w:hAnsi="Calibri"/>
                <w:i/>
                <w:szCs w:val="20"/>
                <w:lang w:val="en-US"/>
              </w:rPr>
            </w:pPr>
            <w:r w:rsidRPr="00E47890">
              <w:rPr>
                <w:rFonts w:ascii="Calibri" w:hAnsi="Calibri"/>
                <w:i/>
                <w:iCs/>
                <w:szCs w:val="20"/>
                <w:lang w:val="en-US"/>
              </w:rPr>
              <w:t>If yes, what is the audience for these training courses (managers, general public, etc.) and how often are they provided?</w:t>
            </w:r>
          </w:p>
        </w:tc>
        <w:tc>
          <w:tcPr>
            <w:tcW w:w="5529" w:type="dxa"/>
            <w:shd w:val="clear" w:color="auto" w:fill="FFFFFF" w:themeFill="background1"/>
          </w:tcPr>
          <w:p w14:paraId="2B88397E" w14:textId="77777777" w:rsidR="00B97984" w:rsidRPr="00E47890" w:rsidRDefault="00D6184B" w:rsidP="00D360B3">
            <w:pPr>
              <w:rPr>
                <w:sz w:val="20"/>
                <w:szCs w:val="20"/>
                <w:lang w:val="en-US"/>
              </w:rPr>
            </w:pPr>
            <w:sdt>
              <w:sdtPr>
                <w:rPr>
                  <w:sz w:val="20"/>
                  <w:szCs w:val="20"/>
                  <w:lang w:val="en-US"/>
                </w:rPr>
                <w:alias w:val="AFD"/>
                <w:tag w:val="AFD"/>
                <w:id w:val="-1588522925"/>
              </w:sdtPr>
              <w:sdtEndPr>
                <w:rPr>
                  <w:b/>
                  <w:i/>
                </w:rPr>
              </w:sdtEndPr>
              <w:sdtContent>
                <w:r w:rsidR="00202DC4" w:rsidRPr="00E47890">
                  <w:rPr>
                    <w:i/>
                    <w:iCs/>
                    <w:sz w:val="20"/>
                    <w:szCs w:val="20"/>
                    <w:lang w:val="en-US"/>
                  </w:rPr>
                  <w:t>Click and enter text here</w:t>
                </w:r>
              </w:sdtContent>
            </w:sdt>
          </w:p>
        </w:tc>
      </w:tr>
      <w:tr w:rsidR="00B97984" w:rsidRPr="00343073" w14:paraId="543B1AAA" w14:textId="77777777" w:rsidTr="00D360B3">
        <w:trPr>
          <w:trHeight w:val="43"/>
        </w:trPr>
        <w:tc>
          <w:tcPr>
            <w:tcW w:w="5098" w:type="dxa"/>
          </w:tcPr>
          <w:p w14:paraId="700744C5" w14:textId="77777777" w:rsidR="00B97984" w:rsidRPr="00E47890" w:rsidRDefault="00B97984" w:rsidP="00D360B3">
            <w:pPr>
              <w:pStyle w:val="tiquettes"/>
              <w:rPr>
                <w:rFonts w:ascii="Calibri" w:hAnsi="Calibri"/>
                <w:i/>
                <w:szCs w:val="20"/>
                <w:lang w:val="en-US"/>
              </w:rPr>
            </w:pPr>
          </w:p>
        </w:tc>
        <w:tc>
          <w:tcPr>
            <w:tcW w:w="5529" w:type="dxa"/>
            <w:shd w:val="clear" w:color="auto" w:fill="FFFFFF" w:themeFill="background1"/>
          </w:tcPr>
          <w:p w14:paraId="61E61EDE" w14:textId="77777777" w:rsidR="00B97984" w:rsidRPr="00E47890" w:rsidRDefault="00B97984" w:rsidP="00D360B3">
            <w:pPr>
              <w:rPr>
                <w:i/>
                <w:sz w:val="20"/>
                <w:szCs w:val="20"/>
                <w:lang w:val="en-US"/>
              </w:rPr>
            </w:pPr>
          </w:p>
        </w:tc>
      </w:tr>
      <w:tr w:rsidR="00B97984" w:rsidRPr="00343073" w14:paraId="1D778661" w14:textId="77777777" w:rsidTr="00D360B3">
        <w:trPr>
          <w:trHeight w:val="43"/>
        </w:trPr>
        <w:tc>
          <w:tcPr>
            <w:tcW w:w="5098" w:type="dxa"/>
          </w:tcPr>
          <w:p w14:paraId="7A7ADACC" w14:textId="77777777" w:rsidR="00B97984" w:rsidRPr="00E47890" w:rsidRDefault="00B97984" w:rsidP="00D360B3">
            <w:pPr>
              <w:pStyle w:val="tiquettes"/>
              <w:rPr>
                <w:rFonts w:ascii="Calibri" w:hAnsi="Calibri"/>
                <w:i/>
                <w:szCs w:val="20"/>
                <w:lang w:val="en-US"/>
              </w:rPr>
            </w:pPr>
            <w:r w:rsidRPr="00E47890">
              <w:rPr>
                <w:rFonts w:ascii="Calibri" w:hAnsi="Calibri"/>
                <w:i/>
                <w:iCs/>
                <w:szCs w:val="20"/>
                <w:lang w:val="en-US"/>
              </w:rPr>
              <w:t>If not, do you plan to provide such training and when?</w:t>
            </w:r>
          </w:p>
        </w:tc>
        <w:tc>
          <w:tcPr>
            <w:tcW w:w="5529" w:type="dxa"/>
            <w:shd w:val="clear" w:color="auto" w:fill="FFFFFF" w:themeFill="background1"/>
          </w:tcPr>
          <w:p w14:paraId="5628CBA7" w14:textId="77777777" w:rsidR="00B97984" w:rsidRPr="00E47890" w:rsidRDefault="00D6184B" w:rsidP="00B97984">
            <w:pPr>
              <w:pStyle w:val="Multiplechoice4"/>
              <w:spacing w:before="0"/>
              <w:jc w:val="both"/>
              <w:rPr>
                <w:sz w:val="20"/>
                <w:szCs w:val="20"/>
              </w:rPr>
            </w:pPr>
            <w:sdt>
              <w:sdtPr>
                <w:rPr>
                  <w:sz w:val="20"/>
                  <w:szCs w:val="20"/>
                </w:rPr>
                <w:id w:val="-2038505807"/>
              </w:sdtPr>
              <w:sdtEndPr/>
              <w:sdtContent>
                <w:r w:rsidR="00202DC4" w:rsidRPr="00E47890">
                  <w:rPr>
                    <w:sz w:val="20"/>
                    <w:szCs w:val="20"/>
                  </w:rPr>
                  <w:sym w:font="Wingdings" w:char="F0A8"/>
                </w:r>
              </w:sdtContent>
            </w:sdt>
            <w:r w:rsidR="00202DC4" w:rsidRPr="00E47890">
              <w:rPr>
                <w:sz w:val="20"/>
                <w:szCs w:val="20"/>
              </w:rPr>
              <w:t xml:space="preserve"> Yes</w:t>
            </w:r>
            <w:r w:rsidR="00202DC4" w:rsidRPr="00E47890">
              <w:rPr>
                <w:sz w:val="20"/>
                <w:szCs w:val="20"/>
              </w:rPr>
              <w:tab/>
              <w:t xml:space="preserve">                           </w:t>
            </w:r>
            <w:sdt>
              <w:sdtPr>
                <w:rPr>
                  <w:sz w:val="20"/>
                  <w:szCs w:val="20"/>
                </w:rPr>
                <w:id w:val="-1709865419"/>
              </w:sdtPr>
              <w:sdtEndPr/>
              <w:sdtContent>
                <w:r w:rsidR="00202DC4" w:rsidRPr="00E47890">
                  <w:rPr>
                    <w:sz w:val="20"/>
                    <w:szCs w:val="20"/>
                  </w:rPr>
                  <w:sym w:font="Wingdings" w:char="F0A8"/>
                </w:r>
              </w:sdtContent>
            </w:sdt>
            <w:r w:rsidR="00202DC4" w:rsidRPr="00E47890">
              <w:rPr>
                <w:sz w:val="20"/>
                <w:szCs w:val="20"/>
              </w:rPr>
              <w:t xml:space="preserve"> No</w:t>
            </w:r>
          </w:p>
          <w:p w14:paraId="7619B622" w14:textId="77777777" w:rsidR="00B97984" w:rsidRPr="00E47890" w:rsidRDefault="00B97984" w:rsidP="00B97984">
            <w:pPr>
              <w:pStyle w:val="Multiplechoice4"/>
              <w:spacing w:before="0"/>
              <w:ind w:left="1571"/>
              <w:jc w:val="both"/>
              <w:rPr>
                <w:sz w:val="20"/>
                <w:szCs w:val="20"/>
              </w:rPr>
            </w:pPr>
          </w:p>
          <w:p w14:paraId="536D28D7" w14:textId="77777777" w:rsidR="00B97984" w:rsidRPr="00E47890" w:rsidRDefault="00D6184B" w:rsidP="00B97984">
            <w:pPr>
              <w:pStyle w:val="Multiplechoice4"/>
              <w:spacing w:before="0"/>
              <w:jc w:val="both"/>
              <w:rPr>
                <w:b/>
                <w:color w:val="000000" w:themeColor="text1"/>
                <w:sz w:val="20"/>
                <w:szCs w:val="20"/>
              </w:rPr>
            </w:pPr>
            <w:sdt>
              <w:sdtPr>
                <w:rPr>
                  <w:rStyle w:val="Style1"/>
                  <w:sz w:val="20"/>
                  <w:szCs w:val="20"/>
                </w:rPr>
                <w:alias w:val="AFD"/>
                <w:tag w:val="AFD"/>
                <w:id w:val="-330915932"/>
              </w:sdtPr>
              <w:sdtEndPr>
                <w:rPr>
                  <w:rStyle w:val="Policepardfaut"/>
                  <w:rFonts w:asciiTheme="minorHAnsi" w:hAnsiTheme="minorHAnsi"/>
                  <w:b/>
                </w:rPr>
              </w:sdtEndPr>
              <w:sdtContent>
                <w:sdt>
                  <w:sdtPr>
                    <w:rPr>
                      <w:rFonts w:ascii="Calibri" w:hAnsi="Calibri"/>
                      <w:sz w:val="20"/>
                      <w:szCs w:val="20"/>
                    </w:rPr>
                    <w:alias w:val="AFD"/>
                    <w:tag w:val="AFD"/>
                    <w:id w:val="-1035960508"/>
                  </w:sdtPr>
                  <w:sdtEndPr>
                    <w:rPr>
                      <w:b/>
                      <w:i/>
                    </w:rPr>
                  </w:sdtEndPr>
                  <w:sdtContent>
                    <w:r w:rsidR="00202DC4" w:rsidRPr="00E47890">
                      <w:rPr>
                        <w:rFonts w:ascii="Calibri" w:hAnsi="Calibri"/>
                        <w:i/>
                        <w:iCs/>
                        <w:sz w:val="20"/>
                        <w:szCs w:val="20"/>
                      </w:rPr>
                      <w:t>Click and enter text here</w:t>
                    </w:r>
                  </w:sdtContent>
                </w:sdt>
              </w:sdtContent>
            </w:sdt>
            <w:r w:rsidR="00202DC4" w:rsidRPr="00E47890">
              <w:rPr>
                <w:b/>
                <w:bCs/>
              </w:rPr>
              <w:tab/>
            </w:r>
          </w:p>
          <w:p w14:paraId="1DC4AEED" w14:textId="77777777" w:rsidR="00B97984" w:rsidRPr="00E47890" w:rsidRDefault="00B97984" w:rsidP="00D360B3">
            <w:pPr>
              <w:rPr>
                <w:i/>
                <w:sz w:val="20"/>
                <w:szCs w:val="20"/>
                <w:lang w:val="en-US"/>
              </w:rPr>
            </w:pPr>
          </w:p>
        </w:tc>
      </w:tr>
    </w:tbl>
    <w:p w14:paraId="0D6AE745" w14:textId="77777777" w:rsidR="00B97984" w:rsidRPr="00E47890" w:rsidRDefault="00B97984">
      <w:pPr>
        <w:rPr>
          <w:lang w:val="en-US"/>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B97984" w:rsidRPr="00343073" w14:paraId="2EF1EA97" w14:textId="77777777" w:rsidTr="00D360B3">
        <w:trPr>
          <w:trHeight w:val="43"/>
        </w:trPr>
        <w:tc>
          <w:tcPr>
            <w:tcW w:w="10627" w:type="dxa"/>
            <w:gridSpan w:val="2"/>
          </w:tcPr>
          <w:p w14:paraId="5937061A" w14:textId="1E7CCC32" w:rsidR="00B97984" w:rsidRPr="00E47890" w:rsidRDefault="00D6184B" w:rsidP="00B97984">
            <w:pPr>
              <w:pStyle w:val="tiquettes"/>
              <w:rPr>
                <w:sz w:val="20"/>
                <w:szCs w:val="20"/>
                <w:lang w:val="en-US"/>
              </w:rPr>
            </w:pPr>
            <w:sdt>
              <w:sdtPr>
                <w:rPr>
                  <w:b/>
                  <w:lang w:val="en-US"/>
                </w:rPr>
                <w:alias w:val="AFD"/>
                <w:tag w:val="AFD"/>
                <w:id w:val="-1314243414"/>
              </w:sdtPr>
              <w:sdtEndPr/>
              <w:sdtContent>
                <w:sdt>
                  <w:sdtPr>
                    <w:rPr>
                      <w:b/>
                      <w:lang w:val="en-US"/>
                    </w:rPr>
                    <w:alias w:val="AFD"/>
                    <w:tag w:val="AFD"/>
                    <w:id w:val="-1795901349"/>
                  </w:sdtPr>
                  <w:sdtEndPr/>
                  <w:sdtContent>
                    <w:r w:rsidR="00202DC4" w:rsidRPr="00E47890">
                      <w:rPr>
                        <w:b/>
                        <w:bCs/>
                        <w:lang w:val="en-US"/>
                      </w:rPr>
                      <w:t xml:space="preserve">Does your </w:t>
                    </w:r>
                    <w:r w:rsidR="00F33C38">
                      <w:rPr>
                        <w:b/>
                        <w:bCs/>
                        <w:lang w:val="en-US"/>
                      </w:rPr>
                      <w:t>I</w:t>
                    </w:r>
                    <w:r w:rsidR="00202DC4" w:rsidRPr="00E47890">
                      <w:rPr>
                        <w:b/>
                        <w:bCs/>
                        <w:lang w:val="en-US"/>
                      </w:rPr>
                      <w:t>nstitution provide training related to the Procedures Manual, in particular covering accounting matters, cash/budgetary management, purchasing, etc.?</w:t>
                    </w:r>
                  </w:sdtContent>
                </w:sdt>
              </w:sdtContent>
            </w:sdt>
          </w:p>
        </w:tc>
      </w:tr>
      <w:tr w:rsidR="00B97984" w:rsidRPr="00343073" w14:paraId="1FD2D4F5" w14:textId="77777777" w:rsidTr="00D360B3">
        <w:trPr>
          <w:trHeight w:val="43"/>
        </w:trPr>
        <w:tc>
          <w:tcPr>
            <w:tcW w:w="5098" w:type="dxa"/>
          </w:tcPr>
          <w:p w14:paraId="11C15FDA" w14:textId="77777777" w:rsidR="00B97984" w:rsidRPr="00E47890" w:rsidRDefault="00B97984" w:rsidP="00D360B3">
            <w:pPr>
              <w:pStyle w:val="tiquettes"/>
              <w:rPr>
                <w:rFonts w:ascii="Calibri" w:hAnsi="Calibri"/>
                <w:i/>
                <w:szCs w:val="20"/>
                <w:lang w:val="en-US"/>
              </w:rPr>
            </w:pPr>
            <w:r w:rsidRPr="00E47890">
              <w:rPr>
                <w:rFonts w:ascii="Calibri" w:hAnsi="Calibri"/>
                <w:i/>
                <w:iCs/>
                <w:szCs w:val="20"/>
                <w:lang w:val="en-US"/>
              </w:rPr>
              <w:t>If not, do you plan to provide such training and when?</w:t>
            </w:r>
          </w:p>
        </w:tc>
        <w:tc>
          <w:tcPr>
            <w:tcW w:w="5529" w:type="dxa"/>
            <w:shd w:val="clear" w:color="auto" w:fill="FFFFFF" w:themeFill="background1"/>
          </w:tcPr>
          <w:p w14:paraId="4286DC20" w14:textId="77777777" w:rsidR="00B97984" w:rsidRPr="00E47890" w:rsidRDefault="00D6184B" w:rsidP="00D360B3">
            <w:pPr>
              <w:pStyle w:val="Multiplechoice4"/>
              <w:spacing w:before="0"/>
              <w:jc w:val="both"/>
              <w:rPr>
                <w:sz w:val="20"/>
                <w:szCs w:val="20"/>
              </w:rPr>
            </w:pPr>
            <w:sdt>
              <w:sdtPr>
                <w:rPr>
                  <w:sz w:val="20"/>
                  <w:szCs w:val="20"/>
                </w:rPr>
                <w:id w:val="668760699"/>
              </w:sdtPr>
              <w:sdtEndPr/>
              <w:sdtContent>
                <w:r w:rsidR="00202DC4" w:rsidRPr="00E47890">
                  <w:rPr>
                    <w:sz w:val="20"/>
                    <w:szCs w:val="20"/>
                  </w:rPr>
                  <w:sym w:font="Wingdings" w:char="F0A8"/>
                </w:r>
              </w:sdtContent>
            </w:sdt>
            <w:r w:rsidR="00202DC4" w:rsidRPr="00E47890">
              <w:rPr>
                <w:sz w:val="20"/>
                <w:szCs w:val="20"/>
              </w:rPr>
              <w:t xml:space="preserve"> Yes</w:t>
            </w:r>
            <w:r w:rsidR="00202DC4" w:rsidRPr="00E47890">
              <w:rPr>
                <w:sz w:val="20"/>
                <w:szCs w:val="20"/>
              </w:rPr>
              <w:tab/>
              <w:t xml:space="preserve">                           </w:t>
            </w:r>
            <w:sdt>
              <w:sdtPr>
                <w:rPr>
                  <w:sz w:val="20"/>
                  <w:szCs w:val="20"/>
                </w:rPr>
                <w:id w:val="225807596"/>
              </w:sdtPr>
              <w:sdtEndPr/>
              <w:sdtContent>
                <w:r w:rsidR="00202DC4" w:rsidRPr="00E47890">
                  <w:rPr>
                    <w:sz w:val="20"/>
                    <w:szCs w:val="20"/>
                  </w:rPr>
                  <w:sym w:font="Wingdings" w:char="F0A8"/>
                </w:r>
              </w:sdtContent>
            </w:sdt>
            <w:r w:rsidR="00202DC4" w:rsidRPr="00E47890">
              <w:rPr>
                <w:sz w:val="20"/>
                <w:szCs w:val="20"/>
              </w:rPr>
              <w:t xml:space="preserve"> No</w:t>
            </w:r>
          </w:p>
          <w:p w14:paraId="4AB79EBA" w14:textId="77777777" w:rsidR="00B97984" w:rsidRPr="00E47890" w:rsidRDefault="00B97984" w:rsidP="00D360B3">
            <w:pPr>
              <w:pStyle w:val="Multiplechoice4"/>
              <w:spacing w:before="0"/>
              <w:ind w:left="1571"/>
              <w:jc w:val="both"/>
              <w:rPr>
                <w:sz w:val="20"/>
                <w:szCs w:val="20"/>
              </w:rPr>
            </w:pPr>
          </w:p>
          <w:p w14:paraId="01511D04" w14:textId="77777777" w:rsidR="00B97984" w:rsidRPr="00E47890" w:rsidRDefault="00D6184B" w:rsidP="009F42BF">
            <w:pPr>
              <w:pStyle w:val="Multiplechoice4"/>
              <w:spacing w:before="0"/>
              <w:jc w:val="both"/>
              <w:rPr>
                <w:i/>
                <w:sz w:val="20"/>
                <w:szCs w:val="20"/>
              </w:rPr>
            </w:pPr>
            <w:sdt>
              <w:sdtPr>
                <w:rPr>
                  <w:rStyle w:val="Style1"/>
                  <w:sz w:val="20"/>
                  <w:szCs w:val="20"/>
                </w:rPr>
                <w:alias w:val="AFD"/>
                <w:tag w:val="AFD"/>
                <w:id w:val="-1556460914"/>
              </w:sdtPr>
              <w:sdtEndPr>
                <w:rPr>
                  <w:rStyle w:val="Policepardfaut"/>
                  <w:rFonts w:asciiTheme="minorHAnsi" w:hAnsiTheme="minorHAnsi"/>
                  <w:b/>
                </w:rPr>
              </w:sdtEndPr>
              <w:sdtContent>
                <w:sdt>
                  <w:sdtPr>
                    <w:rPr>
                      <w:rFonts w:ascii="Calibri" w:hAnsi="Calibri"/>
                      <w:sz w:val="20"/>
                      <w:szCs w:val="20"/>
                    </w:rPr>
                    <w:alias w:val="AFD"/>
                    <w:tag w:val="AFD"/>
                    <w:id w:val="-1862968862"/>
                  </w:sdtPr>
                  <w:sdtEndPr>
                    <w:rPr>
                      <w:b/>
                      <w:i/>
                    </w:rPr>
                  </w:sdtEndPr>
                  <w:sdtContent>
                    <w:r w:rsidR="00202DC4" w:rsidRPr="00E47890">
                      <w:rPr>
                        <w:rFonts w:ascii="Calibri" w:hAnsi="Calibri"/>
                        <w:i/>
                        <w:iCs/>
                        <w:sz w:val="20"/>
                        <w:szCs w:val="20"/>
                      </w:rPr>
                      <w:t>Click and enter text here</w:t>
                    </w:r>
                  </w:sdtContent>
                </w:sdt>
              </w:sdtContent>
            </w:sdt>
            <w:r w:rsidR="00202DC4" w:rsidRPr="00E47890">
              <w:rPr>
                <w:b/>
                <w:bCs/>
              </w:rPr>
              <w:tab/>
            </w:r>
          </w:p>
        </w:tc>
      </w:tr>
    </w:tbl>
    <w:p w14:paraId="36234270" w14:textId="77777777" w:rsidR="00DD7C04" w:rsidRDefault="00DD7C04" w:rsidP="003D189C">
      <w:pPr>
        <w:pStyle w:val="Titre"/>
        <w:ind w:left="720" w:firstLine="720"/>
        <w:rPr>
          <w:color w:val="auto"/>
          <w:sz w:val="36"/>
          <w:lang w:val="en-US"/>
        </w:rPr>
      </w:pPr>
    </w:p>
    <w:p w14:paraId="63F50F6B" w14:textId="6C4BFE73" w:rsidR="00DD7C04" w:rsidRDefault="00DD7C04" w:rsidP="00DD7C04">
      <w:pPr>
        <w:rPr>
          <w:lang w:val="en-US"/>
        </w:rPr>
      </w:pPr>
    </w:p>
    <w:tbl>
      <w:tblPr>
        <w:tblpPr w:leftFromText="141" w:rightFromText="141" w:vertAnchor="page" w:horzAnchor="margin" w:tblpXSpec="center" w:tblpY="1078"/>
        <w:tblW w:w="0" w:type="auto"/>
        <w:shd w:val="clear" w:color="auto" w:fill="8A8A8A" w:themeFill="accent6"/>
        <w:tblLook w:val="0600" w:firstRow="0" w:lastRow="0" w:firstColumn="0" w:lastColumn="0" w:noHBand="1" w:noVBand="1"/>
      </w:tblPr>
      <w:tblGrid>
        <w:gridCol w:w="6930"/>
        <w:gridCol w:w="2060"/>
      </w:tblGrid>
      <w:tr w:rsidR="000257A1" w:rsidRPr="00E47890" w14:paraId="14400CBD" w14:textId="77777777" w:rsidTr="008D76CE">
        <w:trPr>
          <w:trHeight w:val="1728"/>
        </w:trPr>
        <w:tc>
          <w:tcPr>
            <w:tcW w:w="6930" w:type="dxa"/>
            <w:shd w:val="clear" w:color="auto" w:fill="auto"/>
            <w:vAlign w:val="center"/>
          </w:tcPr>
          <w:p w14:paraId="47E8F84E" w14:textId="77777777" w:rsidR="000257A1" w:rsidRPr="00E47890" w:rsidRDefault="000257A1" w:rsidP="00487480">
            <w:pPr>
              <w:pStyle w:val="Titre"/>
              <w:rPr>
                <w:lang w:val="en-US"/>
              </w:rPr>
            </w:pPr>
            <w:r w:rsidRPr="00E47890">
              <w:rPr>
                <w:color w:val="FFFFFF" w:themeColor="background1"/>
                <w:sz w:val="32"/>
                <w:szCs w:val="32"/>
                <w:lang w:val="en-US"/>
              </w:rPr>
              <w:t>Compliance Questionnaire: Analysis of CSO</w:t>
            </w:r>
            <w:r>
              <w:rPr>
                <w:color w:val="FFFFFF" w:themeColor="background1"/>
                <w:sz w:val="32"/>
                <w:szCs w:val="32"/>
                <w:lang w:val="en-US"/>
              </w:rPr>
              <w:t xml:space="preserve"> / Foundation C</w:t>
            </w:r>
            <w:r w:rsidRPr="00E47890">
              <w:rPr>
                <w:color w:val="FFFFFF" w:themeColor="background1"/>
                <w:sz w:val="32"/>
                <w:szCs w:val="32"/>
                <w:lang w:val="en-US"/>
              </w:rPr>
              <w:t>ounterpart</w:t>
            </w:r>
            <w:r>
              <w:rPr>
                <w:color w:val="FFFFFF" w:themeColor="background1"/>
                <w:sz w:val="32"/>
                <w:szCs w:val="32"/>
                <w:lang w:val="en-US"/>
              </w:rPr>
              <w:t>y</w:t>
            </w:r>
            <w:r w:rsidRPr="00E47890">
              <w:rPr>
                <w:color w:val="FFFFFF" w:themeColor="background1"/>
                <w:sz w:val="32"/>
                <w:szCs w:val="32"/>
                <w:lang w:val="en-US"/>
              </w:rPr>
              <w:t xml:space="preserve"> </w:t>
            </w:r>
            <w:r>
              <w:rPr>
                <w:color w:val="FFFFFF" w:themeColor="background1"/>
                <w:sz w:val="32"/>
                <w:szCs w:val="32"/>
                <w:lang w:val="en-US"/>
              </w:rPr>
              <w:t>Procedural Device</w:t>
            </w:r>
          </w:p>
        </w:tc>
        <w:tc>
          <w:tcPr>
            <w:tcW w:w="2060" w:type="dxa"/>
            <w:shd w:val="clear" w:color="auto" w:fill="auto"/>
            <w:vAlign w:val="center"/>
          </w:tcPr>
          <w:p w14:paraId="4F8AA09A" w14:textId="77777777" w:rsidR="000257A1" w:rsidRPr="00E47890" w:rsidRDefault="000257A1" w:rsidP="008D76CE">
            <w:pPr>
              <w:spacing w:after="0"/>
              <w:jc w:val="right"/>
              <w:rPr>
                <w:lang w:val="en-US"/>
              </w:rPr>
            </w:pPr>
            <w:r w:rsidRPr="00E47890">
              <w:rPr>
                <w:noProof/>
                <w:lang w:eastAsia="fr-FR"/>
              </w:rPr>
              <w:drawing>
                <wp:inline distT="0" distB="0" distL="0" distR="0" wp14:anchorId="78356B80" wp14:editId="3469FA39">
                  <wp:extent cx="1103811" cy="642575"/>
                  <wp:effectExtent l="0" t="0" r="0" b="0"/>
                  <wp:docPr id="20" name="Image 20"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3A6D758B" w14:textId="55999BC6" w:rsidR="000257A1" w:rsidRDefault="000257A1" w:rsidP="00DD7C04">
      <w:pPr>
        <w:rPr>
          <w:lang w:val="en-US"/>
        </w:rPr>
      </w:pPr>
    </w:p>
    <w:p w14:paraId="00F9EBA0" w14:textId="759250B7" w:rsidR="000257A1" w:rsidRDefault="000257A1" w:rsidP="00DD7C04">
      <w:pPr>
        <w:rPr>
          <w:lang w:val="en-US"/>
        </w:rPr>
      </w:pPr>
    </w:p>
    <w:p w14:paraId="092F7784" w14:textId="77777777" w:rsidR="000257A1" w:rsidRPr="00DD7C04" w:rsidRDefault="000257A1" w:rsidP="00DD7C04">
      <w:pPr>
        <w:rPr>
          <w:lang w:val="en-US"/>
        </w:rPr>
      </w:pPr>
    </w:p>
    <w:p w14:paraId="7E7082CC" w14:textId="77777777" w:rsidR="003D189C" w:rsidRPr="00E47890" w:rsidRDefault="003D189C" w:rsidP="003D189C">
      <w:pPr>
        <w:pStyle w:val="Multiplechoice4"/>
        <w:jc w:val="center"/>
        <w:rPr>
          <w:rFonts w:asciiTheme="majorHAnsi" w:eastAsiaTheme="majorEastAsia" w:hAnsiTheme="majorHAnsi" w:cstheme="majorBidi"/>
          <w:b/>
          <w:color w:val="B3A539" w:themeColor="accent1" w:themeShade="7F"/>
          <w:szCs w:val="20"/>
        </w:rPr>
      </w:pPr>
    </w:p>
    <w:p w14:paraId="5A26759C" w14:textId="77777777" w:rsidR="003561BC" w:rsidRDefault="003561BC" w:rsidP="003D189C">
      <w:pPr>
        <w:pStyle w:val="Multiplechoice4"/>
        <w:jc w:val="center"/>
        <w:rPr>
          <w:rFonts w:asciiTheme="majorHAnsi" w:eastAsiaTheme="majorEastAsia" w:hAnsiTheme="majorHAnsi" w:cstheme="majorBidi"/>
          <w:b/>
          <w:color w:val="B3A539" w:themeColor="accent1" w:themeShade="7F"/>
          <w:szCs w:val="20"/>
        </w:rPr>
      </w:pPr>
    </w:p>
    <w:p w14:paraId="3D56B65C" w14:textId="513E328F" w:rsidR="003D189C" w:rsidRPr="00E47890" w:rsidRDefault="00630044" w:rsidP="003D189C">
      <w:pPr>
        <w:pStyle w:val="Multiplechoice4"/>
        <w:jc w:val="center"/>
        <w:rPr>
          <w:rFonts w:asciiTheme="majorHAnsi" w:eastAsiaTheme="majorEastAsia" w:hAnsiTheme="majorHAnsi" w:cstheme="majorBidi"/>
          <w:b/>
          <w:color w:val="B3A539" w:themeColor="accent1" w:themeShade="7F"/>
          <w:szCs w:val="20"/>
        </w:rPr>
      </w:pPr>
      <w:r>
        <w:rPr>
          <w:rFonts w:ascii="Century Gothic" w:hAnsi="Century Gothic"/>
          <w:noProof/>
          <w:sz w:val="18"/>
          <w:lang w:val="fr-FR" w:eastAsia="fr-FR"/>
        </w:rPr>
        <mc:AlternateContent>
          <mc:Choice Requires="wps">
            <w:drawing>
              <wp:anchor distT="0" distB="0" distL="114300" distR="114300" simplePos="0" relativeHeight="251683840" behindDoc="0" locked="0" layoutInCell="1" allowOverlap="1" wp14:anchorId="2037B778" wp14:editId="558FB2B0">
                <wp:simplePos x="0" y="0"/>
                <wp:positionH relativeFrom="margin">
                  <wp:posOffset>1844040</wp:posOffset>
                </wp:positionH>
                <wp:positionV relativeFrom="paragraph">
                  <wp:posOffset>124460</wp:posOffset>
                </wp:positionV>
                <wp:extent cx="4672965" cy="2362200"/>
                <wp:effectExtent l="0" t="0" r="13335" b="19050"/>
                <wp:wrapNone/>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2965" cy="2362200"/>
                        </a:xfrm>
                        <a:prstGeom prst="rect">
                          <a:avLst/>
                        </a:prstGeom>
                        <a:solidFill>
                          <a:srgbClr val="FFFFFF"/>
                        </a:solidFill>
                        <a:ln w="9525">
                          <a:solidFill>
                            <a:schemeClr val="tx1"/>
                          </a:solidFill>
                          <a:miter lim="800000"/>
                          <a:headEnd/>
                          <a:tailEnd/>
                        </a:ln>
                      </wps:spPr>
                      <wps:txbx>
                        <w:txbxContent>
                          <w:p w14:paraId="6595127A" w14:textId="77777777" w:rsidR="008D76CE" w:rsidRPr="00630044" w:rsidRDefault="008D76CE" w:rsidP="009F42BF">
                            <w:pPr>
                              <w:spacing w:after="0"/>
                              <w:jc w:val="center"/>
                              <w:rPr>
                                <w:rFonts w:ascii="Century Gothic" w:hAnsi="Century Gothic"/>
                                <w:b/>
                                <w:sz w:val="18"/>
                                <w:szCs w:val="18"/>
                                <w:lang w:val="en-US"/>
                              </w:rPr>
                            </w:pPr>
                            <w:r>
                              <w:rPr>
                                <w:rFonts w:ascii="Century Gothic" w:hAnsi="Century Gothic"/>
                                <w:b/>
                                <w:bCs/>
                                <w:sz w:val="18"/>
                                <w:szCs w:val="18"/>
                                <w:lang w:val="en"/>
                              </w:rPr>
                              <w:t xml:space="preserve">Name and Signature of legal representative + </w:t>
                            </w:r>
                            <w:sdt>
                              <w:sdtPr>
                                <w:rPr>
                                  <w:rFonts w:ascii="Century Gothic" w:hAnsi="Century Gothic"/>
                                  <w:b/>
                                  <w:sz w:val="18"/>
                                  <w:szCs w:val="18"/>
                                </w:rPr>
                                <w:id w:val="-261842805"/>
                                <w:date>
                                  <w:dateFormat w:val="dd/MM/yyyy"/>
                                  <w:lid w:val="fr-FR"/>
                                  <w:storeMappedDataAs w:val="dateTime"/>
                                  <w:calendar w:val="gregorian"/>
                                </w:date>
                              </w:sdtPr>
                              <w:sdtEndPr/>
                              <w:sdtContent>
                                <w:r>
                                  <w:rPr>
                                    <w:rFonts w:ascii="Century Gothic" w:hAnsi="Century Gothic"/>
                                    <w:b/>
                                    <w:bCs/>
                                    <w:sz w:val="18"/>
                                    <w:szCs w:val="18"/>
                                    <w:lang w:val="en"/>
                                  </w:rPr>
                                  <w:t>date</w:t>
                                </w:r>
                              </w:sdtContent>
                            </w:sdt>
                          </w:p>
                          <w:p w14:paraId="22F2CE2E" w14:textId="77777777" w:rsidR="008D76CE" w:rsidRPr="00630044" w:rsidRDefault="008D76CE" w:rsidP="009F42BF">
                            <w:pPr>
                              <w:spacing w:after="0"/>
                              <w:jc w:val="center"/>
                              <w:rPr>
                                <w:rFonts w:ascii="Century Gothic" w:hAnsi="Century Gothic"/>
                                <w:b/>
                                <w:i/>
                                <w:sz w:val="18"/>
                                <w:szCs w:val="18"/>
                                <w:lang w:val="en-US"/>
                              </w:rPr>
                            </w:pPr>
                          </w:p>
                          <w:p w14:paraId="57DC77DA" w14:textId="77777777" w:rsidR="008D76CE" w:rsidRPr="00630044" w:rsidRDefault="008D76CE" w:rsidP="009F42BF">
                            <w:pPr>
                              <w:spacing w:after="0"/>
                              <w:jc w:val="center"/>
                              <w:rPr>
                                <w:rFonts w:ascii="Century Gothic" w:hAnsi="Century Gothic"/>
                                <w:b/>
                                <w:i/>
                                <w:sz w:val="18"/>
                                <w:szCs w:val="18"/>
                                <w:lang w:val="en-US"/>
                              </w:rPr>
                            </w:pPr>
                          </w:p>
                          <w:p w14:paraId="3FEEC86D" w14:textId="77777777" w:rsidR="008D76CE" w:rsidRPr="00630044" w:rsidRDefault="008D76CE" w:rsidP="009F42BF">
                            <w:pPr>
                              <w:spacing w:after="0"/>
                              <w:jc w:val="center"/>
                              <w:rPr>
                                <w:rFonts w:ascii="Century Gothic" w:hAnsi="Century Gothic"/>
                                <w:b/>
                                <w:i/>
                                <w:sz w:val="18"/>
                                <w:szCs w:val="18"/>
                                <w:lang w:val="en-US"/>
                              </w:rPr>
                            </w:pPr>
                          </w:p>
                          <w:p w14:paraId="468BDC75" w14:textId="77777777" w:rsidR="008D76CE" w:rsidRPr="00630044" w:rsidRDefault="008D76CE" w:rsidP="009F42BF">
                            <w:pPr>
                              <w:spacing w:after="0"/>
                              <w:jc w:val="center"/>
                              <w:rPr>
                                <w:rFonts w:ascii="Century Gothic" w:hAnsi="Century Gothic"/>
                                <w:b/>
                                <w:i/>
                                <w:sz w:val="18"/>
                                <w:szCs w:val="18"/>
                                <w:lang w:val="en-US"/>
                              </w:rPr>
                            </w:pPr>
                          </w:p>
                          <w:p w14:paraId="7E954CB1" w14:textId="77777777" w:rsidR="008D76CE" w:rsidRPr="00630044" w:rsidRDefault="008D76CE" w:rsidP="009F42BF">
                            <w:pPr>
                              <w:spacing w:after="0"/>
                              <w:jc w:val="center"/>
                              <w:rPr>
                                <w:rFonts w:ascii="Century Gothic" w:hAnsi="Century Gothic"/>
                                <w:b/>
                                <w:i/>
                                <w:sz w:val="18"/>
                                <w:szCs w:val="18"/>
                                <w:lang w:val="en-US"/>
                              </w:rPr>
                            </w:pPr>
                          </w:p>
                          <w:p w14:paraId="40AC1A7C" w14:textId="3D3FAD61" w:rsidR="008D76CE" w:rsidRPr="00630044" w:rsidRDefault="008D76CE" w:rsidP="009F42BF">
                            <w:pPr>
                              <w:spacing w:after="0"/>
                              <w:jc w:val="center"/>
                              <w:rPr>
                                <w:rFonts w:ascii="Century Gothic" w:hAnsi="Century Gothic"/>
                                <w:b/>
                                <w:i/>
                                <w:sz w:val="18"/>
                                <w:szCs w:val="18"/>
                                <w:lang w:val="en-US"/>
                              </w:rPr>
                            </w:pPr>
                            <w:r>
                              <w:rPr>
                                <w:rFonts w:ascii="Century Gothic" w:hAnsi="Century Gothic"/>
                                <w:b/>
                                <w:bCs/>
                                <w:i/>
                                <w:iCs/>
                                <w:sz w:val="18"/>
                                <w:szCs w:val="18"/>
                                <w:lang w:val="en"/>
                              </w:rPr>
                              <w:t>The legal representative of the non-profit organization certifies that it has read AFD Group’s general policy on the prevention and elimination of prohibited practices.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37B778" id="_x0000_t202" coordsize="21600,21600" o:spt="202" path="m,l,21600r21600,l21600,xe">
                <v:stroke joinstyle="miter"/>
                <v:path gradientshapeok="t" o:connecttype="rect"/>
              </v:shapetype>
              <v:shape id="Zone de texte 1" o:spid="_x0000_s1026" type="#_x0000_t202" style="position:absolute;left:0;text-align:left;margin-left:145.2pt;margin-top:9.8pt;width:367.95pt;height:186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" strokecolor="black [3213]">
                <v:textbox>
                  <w:txbxContent>
                    <w:p w14:paraId="6595127A" w14:textId="77777777" w:rsidR="008D76CE" w:rsidRPr="00630044" w:rsidRDefault="008D76CE" w:rsidP="009F42BF">
                      <w:pPr>
                        <w:spacing w:after="0"/>
                        <w:jc w:val="center"/>
                        <w:rPr>
                          <w:rFonts w:ascii="Century Gothic" w:hAnsi="Century Gothic"/>
                          <w:b/>
                          <w:sz w:val="18"/>
                          <w:szCs w:val="18"/>
                          <w:lang w:val="en-US"/>
                        </w:rPr>
                      </w:pPr>
                      <w:r>
                        <w:rPr>
                          <w:rFonts w:ascii="Century Gothic" w:hAnsi="Century Gothic"/>
                          <w:b/>
                          <w:bCs/>
                          <w:sz w:val="18"/>
                          <w:szCs w:val="18"/>
                          <w:lang w:val="en"/>
                        </w:rPr>
                        <w:t xml:space="preserve">Name and Signature of legal representative + </w:t>
                      </w:r>
                      <w:sdt>
                        <w:sdtPr>
                          <w:rPr>
                            <w:rFonts w:ascii="Century Gothic" w:hAnsi="Century Gothic"/>
                            <w:b/>
                            <w:sz w:val="18"/>
                            <w:szCs w:val="18"/>
                          </w:rPr>
                          <w:id w:val="-261842805"/>
                          <w:date>
                            <w:dateFormat w:val="dd/MM/yyyy"/>
                            <w:lid w:val="fr-FR"/>
                            <w:storeMappedDataAs w:val="dateTime"/>
                            <w:calendar w:val="gregorian"/>
                          </w:date>
                        </w:sdtPr>
                        <w:sdtContent>
                          <w:r>
                            <w:rPr>
                              <w:rFonts w:ascii="Century Gothic" w:hAnsi="Century Gothic"/>
                              <w:b/>
                              <w:bCs/>
                              <w:sz w:val="18"/>
                              <w:szCs w:val="18"/>
                              <w:lang w:val="en"/>
                            </w:rPr>
                            <w:t>date</w:t>
                          </w:r>
                        </w:sdtContent>
                      </w:sdt>
                    </w:p>
                    <w:p w14:paraId="22F2CE2E" w14:textId="77777777" w:rsidR="008D76CE" w:rsidRPr="00630044" w:rsidRDefault="008D76CE" w:rsidP="009F42BF">
                      <w:pPr>
                        <w:spacing w:after="0"/>
                        <w:jc w:val="center"/>
                        <w:rPr>
                          <w:rFonts w:ascii="Century Gothic" w:hAnsi="Century Gothic"/>
                          <w:b/>
                          <w:i/>
                          <w:sz w:val="18"/>
                          <w:szCs w:val="18"/>
                          <w:lang w:val="en-US"/>
                        </w:rPr>
                      </w:pPr>
                    </w:p>
                    <w:p w14:paraId="57DC77DA" w14:textId="77777777" w:rsidR="008D76CE" w:rsidRPr="00630044" w:rsidRDefault="008D76CE" w:rsidP="009F42BF">
                      <w:pPr>
                        <w:spacing w:after="0"/>
                        <w:jc w:val="center"/>
                        <w:rPr>
                          <w:rFonts w:ascii="Century Gothic" w:hAnsi="Century Gothic"/>
                          <w:b/>
                          <w:i/>
                          <w:sz w:val="18"/>
                          <w:szCs w:val="18"/>
                          <w:lang w:val="en-US"/>
                        </w:rPr>
                      </w:pPr>
                    </w:p>
                    <w:p w14:paraId="3FEEC86D" w14:textId="77777777" w:rsidR="008D76CE" w:rsidRPr="00630044" w:rsidRDefault="008D76CE" w:rsidP="009F42BF">
                      <w:pPr>
                        <w:spacing w:after="0"/>
                        <w:jc w:val="center"/>
                        <w:rPr>
                          <w:rFonts w:ascii="Century Gothic" w:hAnsi="Century Gothic"/>
                          <w:b/>
                          <w:i/>
                          <w:sz w:val="18"/>
                          <w:szCs w:val="18"/>
                          <w:lang w:val="en-US"/>
                        </w:rPr>
                      </w:pPr>
                    </w:p>
                    <w:p w14:paraId="468BDC75" w14:textId="77777777" w:rsidR="008D76CE" w:rsidRPr="00630044" w:rsidRDefault="008D76CE" w:rsidP="009F42BF">
                      <w:pPr>
                        <w:spacing w:after="0"/>
                        <w:jc w:val="center"/>
                        <w:rPr>
                          <w:rFonts w:ascii="Century Gothic" w:hAnsi="Century Gothic"/>
                          <w:b/>
                          <w:i/>
                          <w:sz w:val="18"/>
                          <w:szCs w:val="18"/>
                          <w:lang w:val="en-US"/>
                        </w:rPr>
                      </w:pPr>
                    </w:p>
                    <w:p w14:paraId="7E954CB1" w14:textId="77777777" w:rsidR="008D76CE" w:rsidRPr="00630044" w:rsidRDefault="008D76CE" w:rsidP="009F42BF">
                      <w:pPr>
                        <w:spacing w:after="0"/>
                        <w:jc w:val="center"/>
                        <w:rPr>
                          <w:rFonts w:ascii="Century Gothic" w:hAnsi="Century Gothic"/>
                          <w:b/>
                          <w:i/>
                          <w:sz w:val="18"/>
                          <w:szCs w:val="18"/>
                          <w:lang w:val="en-US"/>
                        </w:rPr>
                      </w:pPr>
                    </w:p>
                    <w:p w14:paraId="40AC1A7C" w14:textId="3D3FAD61" w:rsidR="008D76CE" w:rsidRPr="00630044" w:rsidRDefault="008D76CE" w:rsidP="009F42BF">
                      <w:pPr>
                        <w:spacing w:after="0"/>
                        <w:jc w:val="center"/>
                        <w:rPr>
                          <w:rFonts w:ascii="Century Gothic" w:hAnsi="Century Gothic"/>
                          <w:b/>
                          <w:i/>
                          <w:sz w:val="18"/>
                          <w:szCs w:val="18"/>
                          <w:lang w:val="en-US"/>
                        </w:rPr>
                      </w:pPr>
                      <w:r>
                        <w:rPr>
                          <w:rFonts w:ascii="Century Gothic" w:hAnsi="Century Gothic"/>
                          <w:b/>
                          <w:bCs/>
                          <w:i/>
                          <w:iCs/>
                          <w:sz w:val="18"/>
                          <w:szCs w:val="18"/>
                          <w:lang w:val="en"/>
                        </w:rPr>
                        <w:t>The legal representative of the non-profit organization certifies that it has read AFD Group’s general policy on the prevention and elimination of prohibited practices.</w:t>
                      </w:r>
                    </w:p>
                  </w:txbxContent>
                </v:textbox>
                <w10:wrap anchorx="margin"/>
              </v:shape>
            </w:pict>
          </mc:Fallback>
        </mc:AlternateContent>
      </w:r>
    </w:p>
    <w:p w14:paraId="429EB0C7" w14:textId="77777777" w:rsidR="003D189C" w:rsidRPr="00E47890" w:rsidRDefault="003D189C" w:rsidP="003D189C">
      <w:pPr>
        <w:pStyle w:val="Multiplechoice4"/>
        <w:jc w:val="center"/>
        <w:rPr>
          <w:rFonts w:asciiTheme="majorHAnsi" w:eastAsiaTheme="majorEastAsia" w:hAnsiTheme="majorHAnsi" w:cstheme="majorBidi"/>
          <w:b/>
          <w:color w:val="B3A539" w:themeColor="accent1" w:themeShade="7F"/>
          <w:szCs w:val="20"/>
        </w:rPr>
      </w:pPr>
    </w:p>
    <w:p w14:paraId="5CF09576" w14:textId="77777777" w:rsidR="003D189C" w:rsidRPr="00E47890" w:rsidRDefault="003D189C" w:rsidP="003D189C">
      <w:pPr>
        <w:pStyle w:val="Multiplechoice4"/>
        <w:jc w:val="center"/>
        <w:rPr>
          <w:rFonts w:asciiTheme="majorHAnsi" w:eastAsiaTheme="majorEastAsia" w:hAnsiTheme="majorHAnsi" w:cstheme="majorBidi"/>
          <w:b/>
          <w:color w:val="B3A539" w:themeColor="accent1" w:themeShade="7F"/>
          <w:szCs w:val="20"/>
        </w:rPr>
      </w:pPr>
    </w:p>
    <w:p w14:paraId="14A2C189" w14:textId="77777777" w:rsidR="003D189C" w:rsidRPr="00E47890" w:rsidRDefault="003D189C" w:rsidP="003D189C">
      <w:pPr>
        <w:pStyle w:val="Multiplechoice4"/>
        <w:jc w:val="center"/>
        <w:rPr>
          <w:rFonts w:asciiTheme="majorHAnsi" w:eastAsiaTheme="majorEastAsia" w:hAnsiTheme="majorHAnsi" w:cstheme="majorBidi"/>
          <w:b/>
          <w:color w:val="B3A539" w:themeColor="accent1" w:themeShade="7F"/>
          <w:szCs w:val="20"/>
        </w:rPr>
      </w:pPr>
    </w:p>
    <w:p w14:paraId="42E76D4D" w14:textId="77777777" w:rsidR="003D189C" w:rsidRPr="00E47890" w:rsidRDefault="003D189C" w:rsidP="003D189C">
      <w:pPr>
        <w:pStyle w:val="Multiplechoice4"/>
        <w:jc w:val="center"/>
        <w:rPr>
          <w:rFonts w:asciiTheme="majorHAnsi" w:eastAsiaTheme="majorEastAsia" w:hAnsiTheme="majorHAnsi" w:cstheme="majorBidi"/>
          <w:b/>
          <w:color w:val="B3A539" w:themeColor="accent1" w:themeShade="7F"/>
          <w:szCs w:val="20"/>
        </w:rPr>
      </w:pPr>
    </w:p>
    <w:p w14:paraId="4358F638"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46EA949D"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305435CF"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29A119D2"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24685C0A"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529FC1CD"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55DAAAF7"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40DDA93C"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12B24508"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5C0EFC67"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45F5D39C"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02C3D97F" w14:textId="77777777" w:rsidR="009F42BF" w:rsidRPr="00E47890" w:rsidRDefault="009F42BF" w:rsidP="003D189C">
      <w:pPr>
        <w:pStyle w:val="Multiplechoice4"/>
        <w:jc w:val="center"/>
        <w:rPr>
          <w:rFonts w:asciiTheme="majorHAnsi" w:eastAsiaTheme="majorEastAsia" w:hAnsiTheme="majorHAnsi" w:cstheme="majorBidi"/>
          <w:b/>
          <w:color w:val="B3A539" w:themeColor="accent1" w:themeShade="7F"/>
          <w:szCs w:val="20"/>
        </w:rPr>
      </w:pPr>
    </w:p>
    <w:p w14:paraId="2E7B9E1A" w14:textId="2A77D8ED" w:rsidR="003D189C" w:rsidRPr="00E47890" w:rsidRDefault="003D189C" w:rsidP="003D189C">
      <w:pPr>
        <w:pStyle w:val="Multiplechoice4"/>
        <w:jc w:val="center"/>
        <w:rPr>
          <w:rFonts w:asciiTheme="majorHAnsi" w:eastAsiaTheme="majorEastAsia" w:hAnsiTheme="majorHAnsi" w:cstheme="majorBidi"/>
          <w:b/>
          <w:szCs w:val="20"/>
        </w:rPr>
      </w:pPr>
      <w:r w:rsidRPr="00E47890">
        <w:rPr>
          <w:rFonts w:asciiTheme="majorHAnsi" w:eastAsiaTheme="majorEastAsia" w:hAnsiTheme="majorHAnsi" w:cstheme="majorBidi"/>
          <w:b/>
          <w:bCs/>
          <w:szCs w:val="20"/>
        </w:rPr>
        <w:t xml:space="preserve">Protection of </w:t>
      </w:r>
      <w:r w:rsidR="00E73DC8" w:rsidRPr="00E47890">
        <w:rPr>
          <w:rFonts w:asciiTheme="majorHAnsi" w:eastAsiaTheme="majorEastAsia" w:hAnsiTheme="majorHAnsi" w:cstheme="majorBidi"/>
          <w:b/>
          <w:bCs/>
          <w:szCs w:val="20"/>
        </w:rPr>
        <w:t>Personal Data</w:t>
      </w:r>
    </w:p>
    <w:p w14:paraId="576D116E" w14:textId="32082703" w:rsidR="003D189C" w:rsidRPr="00E47890" w:rsidRDefault="00DD7C04" w:rsidP="003D189C">
      <w:pPr>
        <w:shd w:val="clear" w:color="auto" w:fill="FFFFFF"/>
        <w:spacing w:after="0" w:line="240" w:lineRule="auto"/>
        <w:jc w:val="both"/>
        <w:rPr>
          <w:rFonts w:asciiTheme="majorHAnsi" w:eastAsiaTheme="majorEastAsia" w:hAnsiTheme="majorHAnsi" w:cstheme="majorBidi"/>
          <w:sz w:val="20"/>
          <w:szCs w:val="20"/>
          <w:lang w:val="en-US"/>
        </w:rPr>
      </w:pPr>
      <w:r>
        <w:rPr>
          <w:rFonts w:asciiTheme="majorHAnsi" w:eastAsiaTheme="majorEastAsia" w:hAnsiTheme="majorHAnsi" w:cstheme="majorBidi"/>
          <w:sz w:val="20"/>
          <w:szCs w:val="20"/>
          <w:lang w:val="en-US"/>
        </w:rPr>
        <w:t xml:space="preserve">Agence </w:t>
      </w:r>
      <w:r w:rsidR="00E73DC8">
        <w:rPr>
          <w:rFonts w:asciiTheme="majorHAnsi" w:eastAsiaTheme="majorEastAsia" w:hAnsiTheme="majorHAnsi" w:cstheme="majorBidi"/>
          <w:sz w:val="20"/>
          <w:szCs w:val="20"/>
          <w:lang w:val="en-US"/>
        </w:rPr>
        <w:t>F</w:t>
      </w:r>
      <w:r>
        <w:rPr>
          <w:rFonts w:asciiTheme="majorHAnsi" w:eastAsiaTheme="majorEastAsia" w:hAnsiTheme="majorHAnsi" w:cstheme="majorBidi"/>
          <w:sz w:val="20"/>
          <w:szCs w:val="20"/>
          <w:lang w:val="en-US"/>
        </w:rPr>
        <w:t xml:space="preserve">rançaise de </w:t>
      </w:r>
      <w:r w:rsidR="00E73DC8">
        <w:rPr>
          <w:rFonts w:asciiTheme="majorHAnsi" w:eastAsiaTheme="majorEastAsia" w:hAnsiTheme="majorHAnsi" w:cstheme="majorBidi"/>
          <w:sz w:val="20"/>
          <w:szCs w:val="20"/>
          <w:lang w:val="en-US"/>
        </w:rPr>
        <w:t>D</w:t>
      </w:r>
      <w:r>
        <w:rPr>
          <w:rFonts w:asciiTheme="majorHAnsi" w:eastAsiaTheme="majorEastAsia" w:hAnsiTheme="majorHAnsi" w:cstheme="majorBidi"/>
          <w:sz w:val="20"/>
          <w:szCs w:val="20"/>
          <w:lang w:val="en-US"/>
        </w:rPr>
        <w:t>éveloppement</w:t>
      </w:r>
      <w:r w:rsidR="003D189C" w:rsidRPr="00E47890">
        <w:rPr>
          <w:rFonts w:asciiTheme="majorHAnsi" w:eastAsiaTheme="majorEastAsia" w:hAnsiTheme="majorHAnsi" w:cstheme="majorBidi"/>
          <w:sz w:val="20"/>
          <w:szCs w:val="20"/>
          <w:lang w:val="en-US"/>
        </w:rPr>
        <w:t xml:space="preserve"> processes personal data pertaining to the legal representatives of CSOs and Foundations as part of its monitoring system for the detection and prevention of money laundering operations, terrorist financing and prohibited practices. AFD also performs checks against French, European and international sanctions lists. This results in the processing of said representatives’ personal data, the lawful basis of which is AFD’s compliance with its legal obligations (</w:t>
      </w:r>
      <w:r w:rsidR="00E73DC8">
        <w:rPr>
          <w:rFonts w:asciiTheme="majorHAnsi" w:eastAsiaTheme="majorEastAsia" w:hAnsiTheme="majorHAnsi" w:cstheme="majorBidi"/>
          <w:sz w:val="20"/>
          <w:szCs w:val="20"/>
          <w:lang w:val="en-US"/>
        </w:rPr>
        <w:t>A</w:t>
      </w:r>
      <w:r w:rsidR="003D189C" w:rsidRPr="00E47890">
        <w:rPr>
          <w:rFonts w:asciiTheme="majorHAnsi" w:eastAsiaTheme="majorEastAsia" w:hAnsiTheme="majorHAnsi" w:cstheme="majorBidi"/>
          <w:sz w:val="20"/>
          <w:szCs w:val="20"/>
          <w:lang w:val="en-US"/>
        </w:rPr>
        <w:t>rticles L 561-5 et seq. of the Monetary and Financial Code) and AFD’s discharge of its public interest responsibilities.</w:t>
      </w:r>
    </w:p>
    <w:p w14:paraId="0E428C78" w14:textId="77777777" w:rsidR="003D189C" w:rsidRPr="00E47890" w:rsidRDefault="003D189C" w:rsidP="003D189C">
      <w:pPr>
        <w:pStyle w:val="NormalWeb"/>
        <w:spacing w:before="0" w:beforeAutospacing="0" w:after="0" w:afterAutospacing="0"/>
        <w:jc w:val="both"/>
        <w:rPr>
          <w:rFonts w:asciiTheme="majorHAnsi" w:eastAsiaTheme="majorEastAsia" w:hAnsiTheme="majorHAnsi" w:cstheme="majorBidi"/>
          <w:sz w:val="20"/>
          <w:szCs w:val="20"/>
          <w:lang w:val="en-US"/>
        </w:rPr>
      </w:pPr>
    </w:p>
    <w:p w14:paraId="2A139377" w14:textId="77777777" w:rsidR="003D189C" w:rsidRPr="00E47890" w:rsidRDefault="003D189C" w:rsidP="003D189C">
      <w:pPr>
        <w:pStyle w:val="NormalWeb"/>
        <w:spacing w:before="0" w:beforeAutospacing="0" w:after="0" w:afterAutospacing="0"/>
        <w:jc w:val="both"/>
        <w:rPr>
          <w:rFonts w:asciiTheme="majorHAnsi" w:eastAsiaTheme="majorEastAsia" w:hAnsiTheme="majorHAnsi" w:cstheme="majorBidi"/>
          <w:sz w:val="20"/>
          <w:szCs w:val="20"/>
          <w:lang w:val="en-US"/>
        </w:rPr>
      </w:pPr>
      <w:r w:rsidRPr="00E47890">
        <w:rPr>
          <w:rFonts w:asciiTheme="majorHAnsi" w:eastAsiaTheme="majorEastAsia" w:hAnsiTheme="majorHAnsi" w:cstheme="majorBidi"/>
          <w:sz w:val="20"/>
          <w:szCs w:val="20"/>
          <w:lang w:val="en-US"/>
        </w:rPr>
        <w:t>Under the provisions of the French “Information Technology and Civil Liberties” Law no. 78-17 of January 6, 1978 as amended and European Regulation 2016/679, data subjects have the right to access or request the deletion of data concerning them under the conditions set forth in the applicable regulations. Data subjects also have the right to object to or restrict such processing and the right to rectify the data. To exercise these rights, or for any questions regarding the processing of your data, please contact the AFD’s Data Protection Officer:</w:t>
      </w:r>
    </w:p>
    <w:p w14:paraId="4C0CF4BA" w14:textId="77777777" w:rsidR="003D189C" w:rsidRPr="00E47890" w:rsidRDefault="003D189C" w:rsidP="003D189C">
      <w:pPr>
        <w:pStyle w:val="NormalWeb"/>
        <w:spacing w:before="0" w:beforeAutospacing="0" w:after="0" w:afterAutospacing="0"/>
        <w:jc w:val="both"/>
        <w:rPr>
          <w:rFonts w:asciiTheme="minorHAnsi" w:hAnsiTheme="minorHAnsi" w:cstheme="minorBidi"/>
          <w:sz w:val="20"/>
          <w:szCs w:val="20"/>
          <w:lang w:val="en-US"/>
        </w:rPr>
      </w:pPr>
    </w:p>
    <w:p w14:paraId="28155BC3" w14:textId="77777777" w:rsidR="003D189C" w:rsidRPr="00E47890" w:rsidRDefault="003D189C" w:rsidP="003D189C">
      <w:pPr>
        <w:pStyle w:val="NormalWeb"/>
        <w:numPr>
          <w:ilvl w:val="0"/>
          <w:numId w:val="6"/>
        </w:numPr>
        <w:spacing w:before="0" w:beforeAutospacing="0" w:after="0" w:afterAutospacing="0"/>
        <w:jc w:val="both"/>
        <w:rPr>
          <w:rFonts w:asciiTheme="minorHAnsi" w:hAnsiTheme="minorHAnsi" w:cstheme="minorBidi"/>
          <w:sz w:val="20"/>
          <w:szCs w:val="20"/>
          <w:lang w:val="en-US"/>
        </w:rPr>
      </w:pPr>
      <w:r w:rsidRPr="00E47890">
        <w:rPr>
          <w:rFonts w:asciiTheme="majorHAnsi" w:eastAsiaTheme="majorEastAsia" w:hAnsiTheme="majorHAnsi" w:cstheme="majorBidi"/>
          <w:sz w:val="20"/>
          <w:szCs w:val="20"/>
          <w:lang w:val="en-US"/>
        </w:rPr>
        <w:t>By using the exercise of rights form:</w:t>
      </w:r>
      <w:r w:rsidRPr="00E47890">
        <w:rPr>
          <w:rFonts w:asciiTheme="minorHAnsi" w:hAnsiTheme="minorHAnsi" w:cstheme="minorBidi"/>
          <w:sz w:val="20"/>
          <w:szCs w:val="20"/>
          <w:lang w:val="en-US"/>
        </w:rPr>
        <w:t xml:space="preserve"> </w:t>
      </w:r>
      <w:hyperlink r:id="rId12" w:history="1">
        <w:r w:rsidRPr="00E47890">
          <w:rPr>
            <w:rStyle w:val="Lienhypertexte"/>
            <w:rFonts w:asciiTheme="minorHAnsi" w:hAnsiTheme="minorHAnsi" w:cstheme="minorBidi"/>
            <w:sz w:val="20"/>
            <w:szCs w:val="20"/>
            <w:lang w:val="en-US"/>
          </w:rPr>
          <w:t>link to online form</w:t>
        </w:r>
      </w:hyperlink>
    </w:p>
    <w:p w14:paraId="566E19A9" w14:textId="77777777" w:rsidR="003D189C" w:rsidRPr="00630044" w:rsidRDefault="003D189C" w:rsidP="003D189C">
      <w:pPr>
        <w:pStyle w:val="NormalWeb"/>
        <w:numPr>
          <w:ilvl w:val="0"/>
          <w:numId w:val="6"/>
        </w:numPr>
        <w:spacing w:before="0" w:beforeAutospacing="0" w:after="0" w:afterAutospacing="0"/>
        <w:jc w:val="both"/>
        <w:rPr>
          <w:rFonts w:asciiTheme="majorHAnsi" w:eastAsiaTheme="majorEastAsia" w:hAnsiTheme="majorHAnsi" w:cstheme="majorBidi"/>
          <w:sz w:val="20"/>
          <w:szCs w:val="20"/>
        </w:rPr>
      </w:pPr>
      <w:r w:rsidRPr="00630044">
        <w:rPr>
          <w:rFonts w:asciiTheme="majorHAnsi" w:eastAsiaTheme="majorEastAsia" w:hAnsiTheme="majorHAnsi" w:cstheme="majorBidi"/>
          <w:sz w:val="20"/>
          <w:szCs w:val="20"/>
        </w:rPr>
        <w:t>By postal mail: Agence française de Développement - Délégué à la protection des données, 5, rue Roland Barthes – 75598 Paris Cedex 12| France.</w:t>
      </w:r>
    </w:p>
    <w:p w14:paraId="58DB4FB8" w14:textId="77777777" w:rsidR="003D189C" w:rsidRPr="00630044" w:rsidRDefault="003D189C" w:rsidP="003D189C">
      <w:pPr>
        <w:pStyle w:val="NormalWeb"/>
        <w:spacing w:before="0" w:beforeAutospacing="0" w:after="0" w:afterAutospacing="0"/>
        <w:jc w:val="both"/>
        <w:rPr>
          <w:rFonts w:asciiTheme="majorHAnsi" w:eastAsiaTheme="majorEastAsia" w:hAnsiTheme="majorHAnsi" w:cstheme="majorBidi"/>
          <w:sz w:val="20"/>
          <w:szCs w:val="20"/>
        </w:rPr>
      </w:pPr>
    </w:p>
    <w:p w14:paraId="708E3230" w14:textId="4D98C17A" w:rsidR="003D189C" w:rsidRPr="00E47890" w:rsidRDefault="003D189C" w:rsidP="003D189C">
      <w:pPr>
        <w:pStyle w:val="NormalWeb"/>
        <w:spacing w:before="0" w:beforeAutospacing="0" w:after="0" w:afterAutospacing="0"/>
        <w:jc w:val="both"/>
        <w:rPr>
          <w:rFonts w:asciiTheme="majorHAnsi" w:eastAsiaTheme="majorEastAsia" w:hAnsiTheme="majorHAnsi" w:cstheme="majorBidi"/>
          <w:sz w:val="20"/>
          <w:szCs w:val="20"/>
          <w:lang w:val="en-US"/>
        </w:rPr>
      </w:pPr>
      <w:r w:rsidRPr="00E47890">
        <w:rPr>
          <w:rFonts w:asciiTheme="majorHAnsi" w:eastAsiaTheme="majorEastAsia" w:hAnsiTheme="majorHAnsi" w:cstheme="majorBidi"/>
          <w:sz w:val="20"/>
          <w:szCs w:val="20"/>
          <w:lang w:val="en-US"/>
        </w:rPr>
        <w:t xml:space="preserve">As an exception to the foregoing, the right to access data processed as part of efforts to combat money laundering and the financing of terrorism may be exercised by contacting CNIL, in accordance with </w:t>
      </w:r>
      <w:r w:rsidR="00E73DC8">
        <w:rPr>
          <w:rFonts w:asciiTheme="majorHAnsi" w:eastAsiaTheme="majorEastAsia" w:hAnsiTheme="majorHAnsi" w:cstheme="majorBidi"/>
          <w:sz w:val="20"/>
          <w:szCs w:val="20"/>
          <w:lang w:val="en-US"/>
        </w:rPr>
        <w:t>A</w:t>
      </w:r>
      <w:r w:rsidRPr="00E47890">
        <w:rPr>
          <w:rFonts w:asciiTheme="majorHAnsi" w:eastAsiaTheme="majorEastAsia" w:hAnsiTheme="majorHAnsi" w:cstheme="majorBidi"/>
          <w:sz w:val="20"/>
          <w:szCs w:val="20"/>
          <w:lang w:val="en-US"/>
        </w:rPr>
        <w:t xml:space="preserve">rticle </w:t>
      </w:r>
      <w:hyperlink r:id="rId13" w:history="1">
        <w:r w:rsidRPr="00E47890">
          <w:rPr>
            <w:rFonts w:asciiTheme="majorHAnsi" w:eastAsiaTheme="majorEastAsia" w:hAnsiTheme="majorHAnsi" w:cstheme="majorBidi"/>
            <w:sz w:val="20"/>
            <w:szCs w:val="20"/>
            <w:lang w:val="en-US"/>
          </w:rPr>
          <w:t>L561-45</w:t>
        </w:r>
      </w:hyperlink>
      <w:r w:rsidRPr="00E47890">
        <w:rPr>
          <w:rFonts w:asciiTheme="majorHAnsi" w:eastAsiaTheme="majorEastAsia" w:hAnsiTheme="majorHAnsi" w:cstheme="majorBidi"/>
          <w:sz w:val="20"/>
          <w:szCs w:val="20"/>
          <w:lang w:val="en-US"/>
        </w:rPr>
        <w:t xml:space="preserve"> of the Monetary and Financial Code. </w:t>
      </w:r>
    </w:p>
    <w:p w14:paraId="1A284E4E" w14:textId="77777777" w:rsidR="003D189C" w:rsidRPr="00E47890" w:rsidRDefault="003D189C" w:rsidP="003D189C">
      <w:pPr>
        <w:pStyle w:val="NormalWeb"/>
        <w:spacing w:before="0" w:beforeAutospacing="0" w:after="0" w:afterAutospacing="0"/>
        <w:jc w:val="both"/>
        <w:rPr>
          <w:rFonts w:asciiTheme="majorHAnsi" w:eastAsiaTheme="majorEastAsia" w:hAnsiTheme="majorHAnsi" w:cstheme="majorBidi"/>
          <w:sz w:val="20"/>
          <w:szCs w:val="20"/>
          <w:lang w:val="en-US"/>
        </w:rPr>
      </w:pPr>
    </w:p>
    <w:p w14:paraId="1750CB59" w14:textId="77777777" w:rsidR="003D189C" w:rsidRPr="00E47890" w:rsidRDefault="003D189C" w:rsidP="003D189C">
      <w:pPr>
        <w:pStyle w:val="NormalWeb"/>
        <w:spacing w:before="0" w:beforeAutospacing="0" w:after="0" w:afterAutospacing="0"/>
        <w:jc w:val="both"/>
        <w:rPr>
          <w:rFonts w:asciiTheme="majorHAnsi" w:eastAsiaTheme="majorEastAsia" w:hAnsiTheme="majorHAnsi" w:cstheme="majorBidi"/>
          <w:sz w:val="20"/>
          <w:szCs w:val="20"/>
          <w:lang w:val="en-US"/>
        </w:rPr>
      </w:pPr>
      <w:r w:rsidRPr="00E47890">
        <w:rPr>
          <w:rFonts w:asciiTheme="majorHAnsi" w:eastAsiaTheme="majorEastAsia" w:hAnsiTheme="majorHAnsi" w:cstheme="majorBidi"/>
          <w:sz w:val="20"/>
          <w:szCs w:val="20"/>
          <w:lang w:val="en-US"/>
        </w:rPr>
        <w:t>If after contacting the DPO and receiving their response you feel that your rights have not been respected, you may lodge a complaint with the CNIL. For further information regarding your rights, please visit cnil.fr.</w:t>
      </w:r>
    </w:p>
    <w:p w14:paraId="1195D3FA" w14:textId="77777777" w:rsidR="003D189C" w:rsidRPr="00E47890" w:rsidRDefault="003D189C" w:rsidP="003D189C">
      <w:pPr>
        <w:pStyle w:val="NormalWeb"/>
        <w:spacing w:before="0" w:beforeAutospacing="0" w:after="0" w:afterAutospacing="0"/>
        <w:jc w:val="both"/>
        <w:rPr>
          <w:rFonts w:asciiTheme="majorHAnsi" w:eastAsiaTheme="majorEastAsia" w:hAnsiTheme="majorHAnsi" w:cstheme="majorBidi"/>
          <w:sz w:val="20"/>
          <w:szCs w:val="20"/>
          <w:lang w:val="en-US"/>
        </w:rPr>
      </w:pPr>
    </w:p>
    <w:p w14:paraId="3BF1CB9A" w14:textId="77777777" w:rsidR="003D189C" w:rsidRPr="00E47890" w:rsidRDefault="003D189C" w:rsidP="003D189C">
      <w:pPr>
        <w:pStyle w:val="NormalWeb"/>
        <w:spacing w:before="0" w:beforeAutospacing="0" w:after="0" w:afterAutospacing="0"/>
        <w:jc w:val="both"/>
        <w:rPr>
          <w:rFonts w:asciiTheme="minorHAnsi" w:hAnsiTheme="minorHAnsi" w:cstheme="minorBidi"/>
          <w:sz w:val="20"/>
          <w:szCs w:val="20"/>
          <w:lang w:val="en-US"/>
        </w:rPr>
      </w:pPr>
      <w:r w:rsidRPr="00E47890">
        <w:rPr>
          <w:rFonts w:asciiTheme="majorHAnsi" w:eastAsiaTheme="majorEastAsia" w:hAnsiTheme="majorHAnsi" w:cstheme="majorBidi"/>
          <w:sz w:val="20"/>
          <w:szCs w:val="20"/>
          <w:lang w:val="en-US"/>
        </w:rPr>
        <w:t>To learn more about the processing implemented by the AFD in connection with the legal representatives of CSOs and Foundations, please see the information provided on our website</w:t>
      </w:r>
      <w:r w:rsidR="00E47890" w:rsidRPr="00E47890">
        <w:rPr>
          <w:rFonts w:asciiTheme="majorHAnsi" w:eastAsiaTheme="majorEastAsia" w:hAnsiTheme="majorHAnsi" w:cstheme="majorBidi"/>
          <w:sz w:val="20"/>
          <w:szCs w:val="20"/>
          <w:lang w:val="en-US"/>
        </w:rPr>
        <w:t xml:space="preserve">, </w:t>
      </w:r>
      <w:hyperlink r:id="rId14" w:history="1">
        <w:r w:rsidRPr="00E47890">
          <w:rPr>
            <w:rStyle w:val="Lienhypertexte"/>
            <w:rFonts w:asciiTheme="minorHAnsi" w:hAnsiTheme="minorHAnsi" w:cstheme="minorBidi"/>
            <w:sz w:val="20"/>
            <w:szCs w:val="20"/>
            <w:lang w:val="en-US"/>
          </w:rPr>
          <w:t>here.</w:t>
        </w:r>
      </w:hyperlink>
    </w:p>
    <w:p w14:paraId="461CAC1C" w14:textId="77777777" w:rsidR="003D189C" w:rsidRPr="00E47890" w:rsidRDefault="003D189C">
      <w:pPr>
        <w:rPr>
          <w:lang w:val="en-US"/>
        </w:rPr>
      </w:pPr>
    </w:p>
    <w:p w14:paraId="55038DDB" w14:textId="41ACD240" w:rsidR="003D189C" w:rsidRPr="00E47890" w:rsidRDefault="003D189C">
      <w:pPr>
        <w:rPr>
          <w:lang w:val="en-US"/>
        </w:rPr>
      </w:pPr>
    </w:p>
    <w:sectPr w:rsidR="003D189C" w:rsidRPr="00E47890" w:rsidSect="008C5BB3">
      <w:headerReference w:type="default" r:id="rId15"/>
      <w:footerReference w:type="default" r:id="rId16"/>
      <w:pgSz w:w="11906" w:h="16838" w:code="9"/>
      <w:pgMar w:top="864" w:right="576" w:bottom="720" w:left="576" w:header="864" w:footer="36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FEBCE9" w14:textId="77777777" w:rsidR="00D6184B" w:rsidRDefault="00D6184B" w:rsidP="001A0130">
      <w:pPr>
        <w:spacing w:after="0" w:line="240" w:lineRule="auto"/>
      </w:pPr>
      <w:r>
        <w:separator/>
      </w:r>
    </w:p>
  </w:endnote>
  <w:endnote w:type="continuationSeparator" w:id="0">
    <w:p w14:paraId="0F75DEBE" w14:textId="77777777" w:rsidR="00D6184B" w:rsidRDefault="00D6184B" w:rsidP="001A01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2F524" w14:textId="77777777" w:rsidR="008D76CE" w:rsidRDefault="008D76CE">
    <w:pPr>
      <w:pStyle w:val="Pieddepage"/>
      <w:jc w:val="right"/>
    </w:pPr>
  </w:p>
  <w:p w14:paraId="19133A73" w14:textId="04FA8C9A" w:rsidR="008D76CE" w:rsidRPr="00B6716E" w:rsidRDefault="008D76CE" w:rsidP="001B693F">
    <w:pPr>
      <w:pStyle w:val="Pieddepage"/>
      <w:tabs>
        <w:tab w:val="clear" w:pos="9360"/>
        <w:tab w:val="right" w:pos="10206"/>
        <w:tab w:val="right" w:pos="10348"/>
      </w:tabs>
      <w:rPr>
        <w:sz w:val="20"/>
        <w:lang w:val="en-US"/>
      </w:rPr>
    </w:pPr>
    <w:r w:rsidRPr="006669FD">
      <w:rPr>
        <w:sz w:val="16"/>
        <w:lang w:val="en"/>
      </w:rPr>
      <w:t>AFD U0101</w:t>
    </w:r>
    <w:r w:rsidR="006669FD" w:rsidRPr="006669FD">
      <w:rPr>
        <w:sz w:val="16"/>
        <w:lang w:val="en"/>
      </w:rPr>
      <w:t>-a</w:t>
    </w:r>
    <w:r w:rsidRPr="006669FD">
      <w:rPr>
        <w:sz w:val="16"/>
        <w:lang w:val="en"/>
      </w:rPr>
      <w:t xml:space="preserve"> Compliance Questionnaire: Analysis of CSO / Foundation Counterparty Procedural Device</w:t>
    </w:r>
    <w:r w:rsidR="006669FD" w:rsidRPr="006669FD">
      <w:rPr>
        <w:sz w:val="16"/>
        <w:lang w:val="en"/>
      </w:rPr>
      <w:t xml:space="preserve"> v6 du </w:t>
    </w:r>
    <w:r w:rsidR="006669FD">
      <w:rPr>
        <w:sz w:val="18"/>
        <w:lang w:val="en"/>
      </w:rPr>
      <w:t>09/05/2025</w:t>
    </w:r>
    <w:r>
      <w:rPr>
        <w:sz w:val="18"/>
        <w:lang w:val="en"/>
      </w:rPr>
      <w:tab/>
      <w:t xml:space="preserve">Page </w:t>
    </w:r>
    <w:r>
      <w:rPr>
        <w:sz w:val="18"/>
        <w:lang w:val="en"/>
      </w:rPr>
      <w:fldChar w:fldCharType="begin"/>
    </w:r>
    <w:r>
      <w:rPr>
        <w:sz w:val="18"/>
        <w:lang w:val="en"/>
      </w:rPr>
      <w:instrText xml:space="preserve"> PAGE  \* Arabic  \* MERGEFORMAT </w:instrText>
    </w:r>
    <w:r>
      <w:rPr>
        <w:sz w:val="18"/>
        <w:lang w:val="en"/>
      </w:rPr>
      <w:fldChar w:fldCharType="separate"/>
    </w:r>
    <w:r w:rsidR="006669FD">
      <w:rPr>
        <w:noProof/>
        <w:sz w:val="18"/>
        <w:lang w:val="en"/>
      </w:rPr>
      <w:t>8</w:t>
    </w:r>
    <w:r>
      <w:rPr>
        <w:sz w:val="18"/>
        <w:lang w:val="en"/>
      </w:rPr>
      <w:fldChar w:fldCharType="end"/>
    </w:r>
    <w:r>
      <w:rPr>
        <w:sz w:val="18"/>
        <w:lang w:val="en"/>
      </w:rPr>
      <w:t xml:space="preserve"> of </w:t>
    </w:r>
    <w:r>
      <w:rPr>
        <w:sz w:val="18"/>
        <w:lang w:val="en"/>
      </w:rPr>
      <w:fldChar w:fldCharType="begin"/>
    </w:r>
    <w:r>
      <w:rPr>
        <w:sz w:val="18"/>
        <w:lang w:val="en"/>
      </w:rPr>
      <w:instrText xml:space="preserve"> NUMPAGES  \* Arabic  \* MERGEFORMAT </w:instrText>
    </w:r>
    <w:r>
      <w:rPr>
        <w:sz w:val="18"/>
        <w:lang w:val="en"/>
      </w:rPr>
      <w:fldChar w:fldCharType="separate"/>
    </w:r>
    <w:r w:rsidR="006669FD">
      <w:rPr>
        <w:noProof/>
        <w:sz w:val="18"/>
        <w:lang w:val="en"/>
      </w:rPr>
      <w:t>8</w:t>
    </w:r>
    <w:r>
      <w:rPr>
        <w:noProof/>
        <w:sz w:val="18"/>
        <w:lang w:val="en"/>
      </w:rPr>
      <w:fldChar w:fldCharType="end"/>
    </w:r>
  </w:p>
  <w:p w14:paraId="11B6157D" w14:textId="77777777" w:rsidR="008D76CE" w:rsidRPr="00B6716E" w:rsidRDefault="008D76CE">
    <w:pPr>
      <w:pStyle w:val="Pieddepage"/>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5C15AB" w14:textId="77777777" w:rsidR="00D6184B" w:rsidRDefault="00D6184B" w:rsidP="001A0130">
      <w:pPr>
        <w:spacing w:after="0" w:line="240" w:lineRule="auto"/>
      </w:pPr>
      <w:r>
        <w:separator/>
      </w:r>
    </w:p>
  </w:footnote>
  <w:footnote w:type="continuationSeparator" w:id="0">
    <w:p w14:paraId="25BE6EC0" w14:textId="77777777" w:rsidR="00D6184B" w:rsidRDefault="00D6184B" w:rsidP="001A0130">
      <w:pPr>
        <w:spacing w:after="0" w:line="240" w:lineRule="auto"/>
      </w:pPr>
      <w:r>
        <w:continuationSeparator/>
      </w:r>
    </w:p>
  </w:footnote>
  <w:footnote w:id="1">
    <w:p w14:paraId="2EAFA165" w14:textId="0058453D" w:rsidR="008D76CE" w:rsidRPr="00630044" w:rsidRDefault="008D76CE">
      <w:pPr>
        <w:pStyle w:val="Notedebasdepage"/>
        <w:rPr>
          <w:lang w:val="en-US"/>
        </w:rPr>
      </w:pPr>
      <w:r>
        <w:rPr>
          <w:rStyle w:val="Appelnotedebasdep"/>
          <w:lang w:val="en"/>
        </w:rPr>
        <w:footnoteRef/>
      </w:r>
      <w:r>
        <w:rPr>
          <w:i/>
          <w:iCs/>
          <w:sz w:val="16"/>
          <w:lang w:val="en"/>
        </w:rPr>
        <w:t>This would include implementing partners, service providers/suppliers and reallocation beneficiaries</w:t>
      </w:r>
    </w:p>
  </w:footnote>
  <w:footnote w:id="2">
    <w:p w14:paraId="5FFF18B4" w14:textId="342EAC0F" w:rsidR="008D76CE" w:rsidRPr="0072357B" w:rsidRDefault="008D76CE">
      <w:pPr>
        <w:pStyle w:val="Notedebasdepage"/>
        <w:rPr>
          <w:lang w:val="en-US"/>
        </w:rPr>
      </w:pPr>
      <w:r>
        <w:rPr>
          <w:rStyle w:val="Appelnotedebasdep"/>
        </w:rPr>
        <w:footnoteRef/>
      </w:r>
      <w:r w:rsidRPr="0072357B">
        <w:rPr>
          <w:lang w:val="en-US"/>
        </w:rPr>
        <w:t xml:space="preserve"> </w:t>
      </w:r>
      <w:r w:rsidRPr="007C698B">
        <w:rPr>
          <w:i/>
          <w:sz w:val="16"/>
          <w:szCs w:val="16"/>
          <w:lang w:val="en-US"/>
        </w:rPr>
        <w:t xml:space="preserve">Means in charge of implementing the Project on its own account as the owner of the investments financed by the funds of the Grant, which are [on-lent] </w:t>
      </w:r>
      <w:r w:rsidRPr="007C698B">
        <w:rPr>
          <w:b/>
          <w:i/>
          <w:sz w:val="16"/>
          <w:szCs w:val="16"/>
          <w:lang w:val="en-US"/>
        </w:rPr>
        <w:t>or</w:t>
      </w:r>
      <w:r w:rsidRPr="007C698B">
        <w:rPr>
          <w:i/>
          <w:sz w:val="16"/>
          <w:szCs w:val="16"/>
          <w:lang w:val="en-US"/>
        </w:rPr>
        <w:t xml:space="preserve"> [on-granted] by the Beneficiary.</w:t>
      </w:r>
    </w:p>
  </w:footnote>
  <w:footnote w:id="3">
    <w:p w14:paraId="22CF6AFF" w14:textId="77777777" w:rsidR="008D76CE" w:rsidRPr="00630044" w:rsidRDefault="008D76CE" w:rsidP="000B46A8">
      <w:pPr>
        <w:autoSpaceDE w:val="0"/>
        <w:autoSpaceDN w:val="0"/>
        <w:spacing w:after="0" w:line="240" w:lineRule="auto"/>
        <w:jc w:val="both"/>
        <w:rPr>
          <w:i/>
          <w:sz w:val="16"/>
          <w:szCs w:val="20"/>
          <w:lang w:val="en-US"/>
        </w:rPr>
      </w:pPr>
      <w:r>
        <w:rPr>
          <w:rStyle w:val="Appelnotedebasdep"/>
          <w:lang w:val="en"/>
        </w:rPr>
        <w:footnoteRef/>
      </w:r>
      <w:r>
        <w:rPr>
          <w:i/>
          <w:iCs/>
          <w:sz w:val="16"/>
          <w:szCs w:val="20"/>
          <w:lang w:val="en"/>
        </w:rPr>
        <w:t>Act of Terrorism refers to:</w:t>
      </w:r>
    </w:p>
    <w:p w14:paraId="0A48812C" w14:textId="77777777" w:rsidR="008D76CE" w:rsidRPr="00630044" w:rsidRDefault="008D76CE" w:rsidP="000B46A8">
      <w:pPr>
        <w:pStyle w:val="Paragraphedeliste"/>
        <w:numPr>
          <w:ilvl w:val="0"/>
          <w:numId w:val="5"/>
        </w:numPr>
        <w:autoSpaceDE w:val="0"/>
        <w:autoSpaceDN w:val="0"/>
        <w:adjustRightInd w:val="0"/>
        <w:jc w:val="both"/>
        <w:rPr>
          <w:i/>
          <w:sz w:val="16"/>
          <w:szCs w:val="20"/>
          <w:lang w:val="en-US"/>
        </w:rPr>
      </w:pPr>
      <w:r>
        <w:rPr>
          <w:i/>
          <w:iCs/>
          <w:sz w:val="16"/>
          <w:szCs w:val="20"/>
          <w:lang w:val="en"/>
        </w:rPr>
        <w:t xml:space="preserve">any act prohibited by the conventions and protocols of the United Nations relating to the fight against terrorism (which can be consulted at the following website: </w:t>
      </w:r>
      <w:hyperlink r:id="rId1" w:history="1">
        <w:r>
          <w:rPr>
            <w:i/>
            <w:iCs/>
            <w:sz w:val="16"/>
            <w:szCs w:val="20"/>
            <w:lang w:val="en"/>
          </w:rPr>
          <w:t>https://legal.un.org/ola/FR/Default.aspx</w:t>
        </w:r>
      </w:hyperlink>
      <w:r>
        <w:rPr>
          <w:i/>
          <w:iCs/>
          <w:sz w:val="16"/>
          <w:szCs w:val="20"/>
          <w:lang w:val="en"/>
        </w:rPr>
        <w:t>);</w:t>
      </w:r>
    </w:p>
    <w:p w14:paraId="1A9021DE" w14:textId="77777777" w:rsidR="008D76CE" w:rsidRPr="00630044" w:rsidRDefault="008D76CE" w:rsidP="000B46A8">
      <w:pPr>
        <w:pStyle w:val="Paragraphedeliste"/>
        <w:numPr>
          <w:ilvl w:val="0"/>
          <w:numId w:val="5"/>
        </w:numPr>
        <w:autoSpaceDE w:val="0"/>
        <w:autoSpaceDN w:val="0"/>
        <w:adjustRightInd w:val="0"/>
        <w:jc w:val="both"/>
        <w:rPr>
          <w:i/>
          <w:sz w:val="16"/>
          <w:szCs w:val="20"/>
          <w:lang w:val="en-US"/>
        </w:rPr>
      </w:pPr>
      <w:r>
        <w:rPr>
          <w:i/>
          <w:iCs/>
          <w:sz w:val="16"/>
          <w:szCs w:val="20"/>
          <w:lang w:val="en"/>
        </w:rPr>
        <w:t>any offense listed in Articles 3 to 10 of Directive (EU) 2017/541 of the European Parliament and of the Council of 15 March 2017 on combating terrorism; or</w:t>
      </w:r>
    </w:p>
    <w:p w14:paraId="267013EC" w14:textId="77777777" w:rsidR="008D76CE" w:rsidRPr="00630044" w:rsidRDefault="008D76CE" w:rsidP="000B46A8">
      <w:pPr>
        <w:pStyle w:val="Paragraphedeliste"/>
        <w:numPr>
          <w:ilvl w:val="0"/>
          <w:numId w:val="5"/>
        </w:numPr>
        <w:autoSpaceDE w:val="0"/>
        <w:autoSpaceDN w:val="0"/>
        <w:adjustRightInd w:val="0"/>
        <w:jc w:val="both"/>
        <w:rPr>
          <w:i/>
          <w:sz w:val="16"/>
          <w:szCs w:val="20"/>
          <w:lang w:val="en-US"/>
        </w:rPr>
      </w:pPr>
      <w:r>
        <w:rPr>
          <w:i/>
          <w:iCs/>
          <w:sz w:val="16"/>
          <w:szCs w:val="20"/>
          <w:lang w:val="en"/>
        </w:rPr>
        <w:t>any other act intended to kill or seriously injure a civilian or any other person not directly participating in hostilities in an armed conflict situation, where by its nature or context such act is intended to intimidate a population or to compel a government or international organization to perform or refrain from performing any act.</w:t>
      </w:r>
    </w:p>
  </w:footnote>
  <w:footnote w:id="4">
    <w:p w14:paraId="34B90925" w14:textId="1297E6C7" w:rsidR="008D76CE" w:rsidRPr="00630044" w:rsidRDefault="008D76CE" w:rsidP="005261F0">
      <w:pPr>
        <w:pStyle w:val="Notedebasdepage"/>
        <w:jc w:val="both"/>
        <w:rPr>
          <w:i/>
          <w:sz w:val="18"/>
          <w:lang w:val="en-US"/>
        </w:rPr>
      </w:pPr>
      <w:r>
        <w:rPr>
          <w:rStyle w:val="Appelnotedebasdep"/>
          <w:lang w:val="en"/>
        </w:rPr>
        <w:footnoteRef/>
      </w:r>
      <w:r>
        <w:rPr>
          <w:i/>
          <w:iCs/>
          <w:lang w:val="en"/>
        </w:rPr>
        <w:t xml:space="preserve"> </w:t>
      </w:r>
      <w:r>
        <w:rPr>
          <w:i/>
          <w:iCs/>
          <w:sz w:val="18"/>
          <w:lang w:val="en"/>
        </w:rPr>
        <w:t xml:space="preserve"> Sanctions lists are foreign policy instruments relating to a given country or issue, prohibiting the direct or indirect provision of funds or economic resources to listed persons. These lists may be published by international organization with a multilateral or regional focus or by a country. In France, under Article L.562-4 of the Monetary and Financial Code, all French individuals or legal entities are required to comply with the sanctions lists maintained by the United Nations, the EU and France.</w:t>
      </w:r>
    </w:p>
  </w:footnote>
  <w:footnote w:id="5">
    <w:p w14:paraId="39A0A410" w14:textId="77777777" w:rsidR="008D76CE" w:rsidRPr="00630044" w:rsidRDefault="008D76CE" w:rsidP="005261F0">
      <w:pPr>
        <w:pStyle w:val="Notedebasdepage"/>
        <w:jc w:val="both"/>
        <w:rPr>
          <w:lang w:val="en-US"/>
        </w:rPr>
      </w:pPr>
      <w:r>
        <w:rPr>
          <w:rStyle w:val="Appelnotedebasdep"/>
          <w:sz w:val="18"/>
          <w:lang w:val="en"/>
        </w:rPr>
        <w:footnoteRef/>
      </w:r>
      <w:r>
        <w:rPr>
          <w:i/>
          <w:iCs/>
          <w:sz w:val="18"/>
          <w:lang w:val="en"/>
        </w:rPr>
        <w:t>These lists may be published by the UN, the European Union (EU), the French government, the American government (the United States of America, including the Office of Foreign Assets Control of the United States Department of the Treasury, the United States Department of Commerce, the United States Department of State or any other agency of the United States Government).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294803" w14:textId="6D1B3B98" w:rsidR="008D76CE" w:rsidRDefault="008D76CE">
    <w:pPr>
      <w:pStyle w:val="En-tte"/>
    </w:pPr>
    <w:r>
      <w:rPr>
        <w:noProof/>
        <w:lang w:eastAsia="fr-FR"/>
      </w:rPr>
      <mc:AlternateContent>
        <mc:Choice Requires="wpg">
          <w:drawing>
            <wp:anchor distT="0" distB="0" distL="114300" distR="114300" simplePos="0" relativeHeight="251664384" behindDoc="0" locked="0" layoutInCell="1" allowOverlap="1" wp14:anchorId="6EC5A09D" wp14:editId="68750A5B">
              <wp:simplePos x="0" y="0"/>
              <wp:positionH relativeFrom="margin">
                <wp:posOffset>-232410</wp:posOffset>
              </wp:positionH>
              <wp:positionV relativeFrom="margin">
                <wp:posOffset>-139065</wp:posOffset>
              </wp:positionV>
              <wp:extent cx="7287895" cy="9306560"/>
              <wp:effectExtent l="0" t="0" r="0" b="3175"/>
              <wp:wrapNone/>
              <wp:docPr id="1109547269" name="Groupe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7895" cy="9306560"/>
                        <a:chOff x="-20" y="2761"/>
                        <a:chExt cx="72898" cy="93052"/>
                      </a:xfrm>
                    </wpg:grpSpPr>
                    <wps:wsp>
                      <wps:cNvPr id="2130251525" name="Rectangle 3"/>
                      <wps:cNvSpPr>
                        <a:spLocks noChangeArrowheads="1"/>
                      </wps:cNvSpPr>
                      <wps:spPr bwMode="auto">
                        <a:xfrm>
                          <a:off x="0" y="12649"/>
                          <a:ext cx="72877" cy="83165"/>
                        </a:xfrm>
                        <a:prstGeom prst="rect">
                          <a:avLst/>
                        </a:prstGeom>
                        <a:solidFill>
                          <a:schemeClr val="bg1">
                            <a:lumMod val="95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pic:pic xmlns:pic="http://schemas.openxmlformats.org/drawingml/2006/picture">
                      <pic:nvPicPr>
                        <pic:cNvPr id="464336215"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20" y="2761"/>
                          <a:ext cx="72897" cy="12586"/>
                        </a:xfrm>
                        <a:prstGeom prst="rect">
                          <a:avLst/>
                        </a:prstGeom>
                        <a:solidFill>
                          <a:schemeClr val="tx2">
                            <a:lumMod val="60000"/>
                            <a:lumOff val="40000"/>
                          </a:schemeClr>
                        </a:solidFill>
                      </pic:spPr>
                    </pic:pic>
                    <wpg:grpSp>
                      <wpg:cNvPr id="738072497" name="Groupe 21"/>
                      <wpg:cNvGrpSpPr>
                        <a:grpSpLocks/>
                      </wpg:cNvGrpSpPr>
                      <wpg:grpSpPr bwMode="auto">
                        <a:xfrm>
                          <a:off x="2057" y="3124"/>
                          <a:ext cx="6444" cy="6444"/>
                          <a:chOff x="0" y="0"/>
                          <a:chExt cx="6444" cy="6444"/>
                        </a:xfrm>
                      </wpg:grpSpPr>
                      <wps:wsp>
                        <wps:cNvPr id="2066976226" name="Ovale 22"/>
                        <wps:cNvSpPr>
                          <a:spLocks noChangeArrowheads="1"/>
                        </wps:cNvSpPr>
                        <wps:spPr bwMode="auto">
                          <a:xfrm>
                            <a:off x="0" y="0"/>
                            <a:ext cx="6444" cy="6444"/>
                          </a:xfrm>
                          <a:prstGeom prst="ellipse">
                            <a:avLst/>
                          </a:prstGeom>
                          <a:solidFill>
                            <a:schemeClr val="bg1">
                              <a:lumMod val="100000"/>
                              <a:lumOff val="0"/>
                              <a:alpha val="23921"/>
                            </a:schemeClr>
                          </a:solidFill>
                          <a:ln>
                            <a:noFill/>
                          </a:ln>
                          <a:extLst>
                            <a:ext uri="{91240B29-F687-4F45-9708-019B960494DF}">
                              <a14:hiddenLine xmlns:a14="http://schemas.microsoft.com/office/drawing/2010/main" w="12700">
                                <a:solidFill>
                                  <a:srgbClr val="000000"/>
                                </a:solidFill>
                                <a:round/>
                                <a:headEnd/>
                                <a:tailEnd/>
                              </a14:hiddenLine>
                            </a:ext>
                          </a:extLst>
                        </wps:spPr>
                        <wps:bodyPr rot="0" vert="horz" wrap="square" lIns="91440" tIns="45720" rIns="91440" bIns="45720" anchor="ctr" anchorCtr="0" upright="1">
                          <a:noAutofit/>
                        </wps:bodyPr>
                      </wps:wsp>
                      <wpg:grpSp>
                        <wpg:cNvPr id="124558786" name="Groupe 22" descr="Icône de mise à jour d’informations"/>
                        <wpg:cNvGrpSpPr>
                          <a:grpSpLocks/>
                        </wpg:cNvGrpSpPr>
                        <wpg:grpSpPr bwMode="auto">
                          <a:xfrm>
                            <a:off x="1447" y="1447"/>
                            <a:ext cx="3561" cy="3600"/>
                            <a:chOff x="0" y="0"/>
                            <a:chExt cx="41381" cy="41843"/>
                          </a:xfrm>
                        </wpg:grpSpPr>
                        <wps:wsp>
                          <wps:cNvPr id="2045582112" name="Forme libre : Forme 24"/>
                          <wps:cNvSpPr>
                            <a:spLocks/>
                          </wps:cNvSpPr>
                          <wps:spPr bwMode="auto">
                            <a:xfrm>
                              <a:off x="0" y="2028"/>
                              <a:ext cx="39147" cy="39815"/>
                            </a:xfrm>
                            <a:custGeom>
                              <a:avLst/>
                              <a:gdLst>
                                <a:gd name="T0" fmla="*/ 3750469 w 3914775"/>
                                <a:gd name="T1" fmla="*/ 1936909 h 3981450"/>
                                <a:gd name="T2" fmla="*/ 3588544 w 3914775"/>
                                <a:gd name="T3" fmla="*/ 2098834 h 3981450"/>
                                <a:gd name="T4" fmla="*/ 3588544 w 3914775"/>
                                <a:gd name="T5" fmla="*/ 3438049 h 3981450"/>
                                <a:gd name="T6" fmla="*/ 3368516 w 3914775"/>
                                <a:gd name="T7" fmla="*/ 3655219 h 3981450"/>
                                <a:gd name="T8" fmla="*/ 552926 w 3914775"/>
                                <a:gd name="T9" fmla="*/ 3655219 h 3981450"/>
                                <a:gd name="T10" fmla="*/ 330994 w 3914775"/>
                                <a:gd name="T11" fmla="*/ 3438049 h 3981450"/>
                                <a:gd name="T12" fmla="*/ 330994 w 3914775"/>
                                <a:gd name="T13" fmla="*/ 545306 h 3981450"/>
                                <a:gd name="T14" fmla="*/ 552926 w 3914775"/>
                                <a:gd name="T15" fmla="*/ 330994 h 3981450"/>
                                <a:gd name="T16" fmla="*/ 1644491 w 3914775"/>
                                <a:gd name="T17" fmla="*/ 330994 h 3981450"/>
                                <a:gd name="T18" fmla="*/ 1806416 w 3914775"/>
                                <a:gd name="T19" fmla="*/ 169069 h 3981450"/>
                                <a:gd name="T20" fmla="*/ 1644491 w 3914775"/>
                                <a:gd name="T21" fmla="*/ 7144 h 3981450"/>
                                <a:gd name="T22" fmla="*/ 552926 w 3914775"/>
                                <a:gd name="T23" fmla="*/ 7144 h 3981450"/>
                                <a:gd name="T24" fmla="*/ 7144 w 3914775"/>
                                <a:gd name="T25" fmla="*/ 545306 h 3981450"/>
                                <a:gd name="T26" fmla="*/ 7144 w 3914775"/>
                                <a:gd name="T27" fmla="*/ 3438049 h 3981450"/>
                                <a:gd name="T28" fmla="*/ 552926 w 3914775"/>
                                <a:gd name="T29" fmla="*/ 3979069 h 3981450"/>
                                <a:gd name="T30" fmla="*/ 3368516 w 3914775"/>
                                <a:gd name="T31" fmla="*/ 3979069 h 3981450"/>
                                <a:gd name="T32" fmla="*/ 3912394 w 3914775"/>
                                <a:gd name="T33" fmla="*/ 3438049 h 3981450"/>
                                <a:gd name="T34" fmla="*/ 3912394 w 3914775"/>
                                <a:gd name="T35" fmla="*/ 2098834 h 3981450"/>
                                <a:gd name="T36" fmla="*/ 3750469 w 3914775"/>
                                <a:gd name="T37" fmla="*/ 1936909 h 3981450"/>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3914775" h="3981450">
                                  <a:moveTo>
                                    <a:pt x="3750469" y="1936909"/>
                                  </a:moveTo>
                                  <a:cubicBezTo>
                                    <a:pt x="3660934" y="1936909"/>
                                    <a:pt x="3588544" y="2009299"/>
                                    <a:pt x="3588544" y="2098834"/>
                                  </a:cubicBezTo>
                                  <a:lnTo>
                                    <a:pt x="3588544" y="3438049"/>
                                  </a:lnTo>
                                  <a:cubicBezTo>
                                    <a:pt x="3588544" y="3559016"/>
                                    <a:pt x="3488531" y="3655219"/>
                                    <a:pt x="3368516" y="3655219"/>
                                  </a:cubicBezTo>
                                  <a:lnTo>
                                    <a:pt x="552926" y="3655219"/>
                                  </a:lnTo>
                                  <a:cubicBezTo>
                                    <a:pt x="431959" y="3655219"/>
                                    <a:pt x="330994" y="3559016"/>
                                    <a:pt x="330994" y="3438049"/>
                                  </a:cubicBezTo>
                                  <a:lnTo>
                                    <a:pt x="330994" y="545306"/>
                                  </a:lnTo>
                                  <a:cubicBezTo>
                                    <a:pt x="330994" y="424339"/>
                                    <a:pt x="431959" y="330994"/>
                                    <a:pt x="552926" y="330994"/>
                                  </a:cubicBezTo>
                                  <a:lnTo>
                                    <a:pt x="1644491" y="330994"/>
                                  </a:lnTo>
                                  <a:cubicBezTo>
                                    <a:pt x="1734026" y="330994"/>
                                    <a:pt x="1806416" y="258604"/>
                                    <a:pt x="1806416" y="169069"/>
                                  </a:cubicBezTo>
                                  <a:cubicBezTo>
                                    <a:pt x="1806416" y="79534"/>
                                    <a:pt x="1734026" y="7144"/>
                                    <a:pt x="1644491" y="7144"/>
                                  </a:cubicBezTo>
                                  <a:lnTo>
                                    <a:pt x="552926" y="7144"/>
                                  </a:lnTo>
                                  <a:cubicBezTo>
                                    <a:pt x="253841" y="7144"/>
                                    <a:pt x="7144" y="246221"/>
                                    <a:pt x="7144" y="545306"/>
                                  </a:cubicBezTo>
                                  <a:lnTo>
                                    <a:pt x="7144" y="3438049"/>
                                  </a:lnTo>
                                  <a:cubicBezTo>
                                    <a:pt x="7144" y="3737134"/>
                                    <a:pt x="253841" y="3979069"/>
                                    <a:pt x="552926" y="3979069"/>
                                  </a:cubicBezTo>
                                  <a:lnTo>
                                    <a:pt x="3368516" y="3979069"/>
                                  </a:lnTo>
                                  <a:cubicBezTo>
                                    <a:pt x="3667601" y="3979069"/>
                                    <a:pt x="3912394" y="3738086"/>
                                    <a:pt x="3912394" y="3438049"/>
                                  </a:cubicBezTo>
                                  <a:lnTo>
                                    <a:pt x="3912394" y="2098834"/>
                                  </a:lnTo>
                                  <a:cubicBezTo>
                                    <a:pt x="3912394" y="2010251"/>
                                    <a:pt x="3840004" y="1936909"/>
                                    <a:pt x="3750469" y="1936909"/>
                                  </a:cubicBez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1265803434" name="Forme libre : Forme 25"/>
                          <wps:cNvSpPr>
                            <a:spLocks/>
                          </wps:cNvSpPr>
                          <wps:spPr bwMode="auto">
                            <a:xfrm>
                              <a:off x="12711" y="0"/>
                              <a:ext cx="28670" cy="28956"/>
                            </a:xfrm>
                            <a:custGeom>
                              <a:avLst/>
                              <a:gdLst>
                                <a:gd name="T0" fmla="*/ 2471711 w 2867025"/>
                                <a:gd name="T1" fmla="*/ 141446 h 2895600"/>
                                <a:gd name="T2" fmla="*/ 2154528 w 2867025"/>
                                <a:gd name="T3" fmla="*/ 7144 h 2895600"/>
                                <a:gd name="T4" fmla="*/ 1836393 w 2867025"/>
                                <a:gd name="T5" fmla="*/ 138589 h 2895600"/>
                                <a:gd name="T6" fmla="*/ 380973 w 2867025"/>
                                <a:gd name="T7" fmla="*/ 1594009 h 2895600"/>
                                <a:gd name="T8" fmla="*/ 266673 w 2867025"/>
                                <a:gd name="T9" fmla="*/ 1789271 h 2895600"/>
                                <a:gd name="T10" fmla="*/ 13308 w 2867025"/>
                                <a:gd name="T11" fmla="*/ 2686526 h 2895600"/>
                                <a:gd name="T12" fmla="*/ 56171 w 2867025"/>
                                <a:gd name="T13" fmla="*/ 2846546 h 2895600"/>
                                <a:gd name="T14" fmla="*/ 169518 w 2867025"/>
                                <a:gd name="T15" fmla="*/ 2892266 h 2895600"/>
                                <a:gd name="T16" fmla="*/ 217143 w 2867025"/>
                                <a:gd name="T17" fmla="*/ 2884646 h 2895600"/>
                                <a:gd name="T18" fmla="*/ 1089633 w 2867025"/>
                                <a:gd name="T19" fmla="*/ 2616041 h 2895600"/>
                                <a:gd name="T20" fmla="*/ 1274418 w 2867025"/>
                                <a:gd name="T21" fmla="*/ 2504599 h 2895600"/>
                                <a:gd name="T22" fmla="*/ 1274418 w 2867025"/>
                                <a:gd name="T23" fmla="*/ 2504599 h 2895600"/>
                                <a:gd name="T24" fmla="*/ 2735553 w 2867025"/>
                                <a:gd name="T25" fmla="*/ 1043464 h 2895600"/>
                                <a:gd name="T26" fmla="*/ 2738411 w 2867025"/>
                                <a:gd name="T27" fmla="*/ 412909 h 2895600"/>
                                <a:gd name="T28" fmla="*/ 2471711 w 2867025"/>
                                <a:gd name="T29" fmla="*/ 141446 h 2895600"/>
                                <a:gd name="T30" fmla="*/ 1747811 w 2867025"/>
                                <a:gd name="T31" fmla="*/ 685324 h 2895600"/>
                                <a:gd name="T32" fmla="*/ 2187866 w 2867025"/>
                                <a:gd name="T33" fmla="*/ 1134904 h 2895600"/>
                                <a:gd name="T34" fmla="*/ 2080233 w 2867025"/>
                                <a:gd name="T35" fmla="*/ 1242536 h 2895600"/>
                                <a:gd name="T36" fmla="*/ 1640178 w 2867025"/>
                                <a:gd name="T37" fmla="*/ 792956 h 2895600"/>
                                <a:gd name="T38" fmla="*/ 1747811 w 2867025"/>
                                <a:gd name="T39" fmla="*/ 685324 h 2895600"/>
                                <a:gd name="T40" fmla="*/ 1044866 w 2867025"/>
                                <a:gd name="T41" fmla="*/ 2276951 h 2895600"/>
                                <a:gd name="T42" fmla="*/ 993431 w 2867025"/>
                                <a:gd name="T43" fmla="*/ 2307431 h 2895600"/>
                                <a:gd name="T44" fmla="*/ 404786 w 2867025"/>
                                <a:gd name="T45" fmla="*/ 2488406 h 2895600"/>
                                <a:gd name="T46" fmla="*/ 577188 w 2867025"/>
                                <a:gd name="T47" fmla="*/ 1876901 h 2895600"/>
                                <a:gd name="T48" fmla="*/ 608621 w 2867025"/>
                                <a:gd name="T49" fmla="*/ 1822609 h 2895600"/>
                                <a:gd name="T50" fmla="*/ 1409673 w 2867025"/>
                                <a:gd name="T51" fmla="*/ 1021556 h 2895600"/>
                                <a:gd name="T52" fmla="*/ 1849728 w 2867025"/>
                                <a:gd name="T53" fmla="*/ 1471136 h 2895600"/>
                                <a:gd name="T54" fmla="*/ 1044866 w 2867025"/>
                                <a:gd name="T55" fmla="*/ 2276951 h 2895600"/>
                                <a:gd name="T56" fmla="*/ 2506953 w 2867025"/>
                                <a:gd name="T57" fmla="*/ 814864 h 2895600"/>
                                <a:gd name="T58" fmla="*/ 2416466 w 2867025"/>
                                <a:gd name="T59" fmla="*/ 905351 h 2895600"/>
                                <a:gd name="T60" fmla="*/ 1976411 w 2867025"/>
                                <a:gd name="T61" fmla="*/ 455771 h 2895600"/>
                                <a:gd name="T62" fmla="*/ 2064041 w 2867025"/>
                                <a:gd name="T63" fmla="*/ 369094 h 2895600"/>
                                <a:gd name="T64" fmla="*/ 2151671 w 2867025"/>
                                <a:gd name="T65" fmla="*/ 333851 h 2895600"/>
                                <a:gd name="T66" fmla="*/ 2152624 w 2867025"/>
                                <a:gd name="T67" fmla="*/ 333851 h 2895600"/>
                                <a:gd name="T68" fmla="*/ 2240253 w 2867025"/>
                                <a:gd name="T69" fmla="*/ 370046 h 2895600"/>
                                <a:gd name="T70" fmla="*/ 2506953 w 2867025"/>
                                <a:gd name="T71" fmla="*/ 641509 h 2895600"/>
                                <a:gd name="T72" fmla="*/ 2506953 w 2867025"/>
                                <a:gd name="T73" fmla="*/ 814864 h 2895600"/>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Lst>
                              <a:ahLst/>
                              <a:cxnLst>
                                <a:cxn ang="T74">
                                  <a:pos x="T0" y="T1"/>
                                </a:cxn>
                                <a:cxn ang="T75">
                                  <a:pos x="T2" y="T3"/>
                                </a:cxn>
                                <a:cxn ang="T76">
                                  <a:pos x="T4" y="T5"/>
                                </a:cxn>
                                <a:cxn ang="T77">
                                  <a:pos x="T6" y="T7"/>
                                </a:cxn>
                                <a:cxn ang="T78">
                                  <a:pos x="T8" y="T9"/>
                                </a:cxn>
                                <a:cxn ang="T79">
                                  <a:pos x="T10" y="T11"/>
                                </a:cxn>
                                <a:cxn ang="T80">
                                  <a:pos x="T12" y="T13"/>
                                </a:cxn>
                                <a:cxn ang="T81">
                                  <a:pos x="T14" y="T15"/>
                                </a:cxn>
                                <a:cxn ang="T82">
                                  <a:pos x="T16" y="T17"/>
                                </a:cxn>
                                <a:cxn ang="T83">
                                  <a:pos x="T18" y="T19"/>
                                </a:cxn>
                                <a:cxn ang="T84">
                                  <a:pos x="T20" y="T21"/>
                                </a:cxn>
                                <a:cxn ang="T85">
                                  <a:pos x="T22" y="T23"/>
                                </a:cxn>
                                <a:cxn ang="T86">
                                  <a:pos x="T24" y="T25"/>
                                </a:cxn>
                                <a:cxn ang="T87">
                                  <a:pos x="T26" y="T27"/>
                                </a:cxn>
                                <a:cxn ang="T88">
                                  <a:pos x="T28" y="T29"/>
                                </a:cxn>
                                <a:cxn ang="T89">
                                  <a:pos x="T30" y="T31"/>
                                </a:cxn>
                                <a:cxn ang="T90">
                                  <a:pos x="T32" y="T33"/>
                                </a:cxn>
                                <a:cxn ang="T91">
                                  <a:pos x="T34" y="T35"/>
                                </a:cxn>
                                <a:cxn ang="T92">
                                  <a:pos x="T36" y="T37"/>
                                </a:cxn>
                                <a:cxn ang="T93">
                                  <a:pos x="T38" y="T39"/>
                                </a:cxn>
                                <a:cxn ang="T94">
                                  <a:pos x="T40" y="T41"/>
                                </a:cxn>
                                <a:cxn ang="T95">
                                  <a:pos x="T42" y="T43"/>
                                </a:cxn>
                                <a:cxn ang="T96">
                                  <a:pos x="T44" y="T45"/>
                                </a:cxn>
                                <a:cxn ang="T97">
                                  <a:pos x="T46" y="T47"/>
                                </a:cxn>
                                <a:cxn ang="T98">
                                  <a:pos x="T48" y="T49"/>
                                </a:cxn>
                                <a:cxn ang="T99">
                                  <a:pos x="T50" y="T51"/>
                                </a:cxn>
                                <a:cxn ang="T100">
                                  <a:pos x="T52" y="T53"/>
                                </a:cxn>
                                <a:cxn ang="T101">
                                  <a:pos x="T54" y="T55"/>
                                </a:cxn>
                                <a:cxn ang="T102">
                                  <a:pos x="T56" y="T57"/>
                                </a:cxn>
                                <a:cxn ang="T103">
                                  <a:pos x="T58" y="T59"/>
                                </a:cxn>
                                <a:cxn ang="T104">
                                  <a:pos x="T60" y="T61"/>
                                </a:cxn>
                                <a:cxn ang="T105">
                                  <a:pos x="T62" y="T63"/>
                                </a:cxn>
                                <a:cxn ang="T106">
                                  <a:pos x="T64" y="T65"/>
                                </a:cxn>
                                <a:cxn ang="T107">
                                  <a:pos x="T66" y="T67"/>
                                </a:cxn>
                                <a:cxn ang="T108">
                                  <a:pos x="T68" y="T69"/>
                                </a:cxn>
                                <a:cxn ang="T109">
                                  <a:pos x="T70" y="T71"/>
                                </a:cxn>
                                <a:cxn ang="T110">
                                  <a:pos x="T72" y="T73"/>
                                </a:cxn>
                              </a:cxnLst>
                              <a:rect l="0" t="0" r="r" b="b"/>
                              <a:pathLst>
                                <a:path w="2867025" h="2895600">
                                  <a:moveTo>
                                    <a:pt x="2471711" y="141446"/>
                                  </a:moveTo>
                                  <a:cubicBezTo>
                                    <a:pt x="2386938" y="55721"/>
                                    <a:pt x="2274543" y="8096"/>
                                    <a:pt x="2154528" y="7144"/>
                                  </a:cubicBezTo>
                                  <a:cubicBezTo>
                                    <a:pt x="2034513" y="7144"/>
                                    <a:pt x="1921166" y="52864"/>
                                    <a:pt x="1836393" y="138589"/>
                                  </a:cubicBezTo>
                                  <a:lnTo>
                                    <a:pt x="380973" y="1594009"/>
                                  </a:lnTo>
                                  <a:cubicBezTo>
                                    <a:pt x="326681" y="1648301"/>
                                    <a:pt x="287628" y="1715929"/>
                                    <a:pt x="266673" y="1789271"/>
                                  </a:cubicBezTo>
                                  <a:lnTo>
                                    <a:pt x="13308" y="2686526"/>
                                  </a:lnTo>
                                  <a:cubicBezTo>
                                    <a:pt x="-2884" y="2743676"/>
                                    <a:pt x="13308" y="2804636"/>
                                    <a:pt x="56171" y="2846546"/>
                                  </a:cubicBezTo>
                                  <a:cubicBezTo>
                                    <a:pt x="86651" y="2876074"/>
                                    <a:pt x="127608" y="2892266"/>
                                    <a:pt x="169518" y="2892266"/>
                                  </a:cubicBezTo>
                                  <a:cubicBezTo>
                                    <a:pt x="185711" y="2892266"/>
                                    <a:pt x="201903" y="2890361"/>
                                    <a:pt x="217143" y="2884646"/>
                                  </a:cubicBezTo>
                                  <a:lnTo>
                                    <a:pt x="1089633" y="2616041"/>
                                  </a:lnTo>
                                  <a:cubicBezTo>
                                    <a:pt x="1159166" y="2595086"/>
                                    <a:pt x="1222983" y="2556034"/>
                                    <a:pt x="1274418" y="2504599"/>
                                  </a:cubicBezTo>
                                  <a:lnTo>
                                    <a:pt x="2735553" y="1043464"/>
                                  </a:lnTo>
                                  <a:cubicBezTo>
                                    <a:pt x="2908909" y="870109"/>
                                    <a:pt x="2909861" y="588169"/>
                                    <a:pt x="2738411" y="412909"/>
                                  </a:cubicBezTo>
                                  <a:lnTo>
                                    <a:pt x="2471711" y="141446"/>
                                  </a:lnTo>
                                  <a:close/>
                                  <a:moveTo>
                                    <a:pt x="1747811" y="685324"/>
                                  </a:moveTo>
                                  <a:lnTo>
                                    <a:pt x="2187866" y="1134904"/>
                                  </a:lnTo>
                                  <a:lnTo>
                                    <a:pt x="2080233" y="1242536"/>
                                  </a:lnTo>
                                  <a:lnTo>
                                    <a:pt x="1640178" y="792956"/>
                                  </a:lnTo>
                                  <a:lnTo>
                                    <a:pt x="1747811" y="685324"/>
                                  </a:lnTo>
                                  <a:close/>
                                  <a:moveTo>
                                    <a:pt x="1044866" y="2276951"/>
                                  </a:moveTo>
                                  <a:cubicBezTo>
                                    <a:pt x="1030578" y="2291239"/>
                                    <a:pt x="1013433" y="2301716"/>
                                    <a:pt x="993431" y="2307431"/>
                                  </a:cubicBezTo>
                                  <a:lnTo>
                                    <a:pt x="404786" y="2488406"/>
                                  </a:lnTo>
                                  <a:lnTo>
                                    <a:pt x="577188" y="1876901"/>
                                  </a:lnTo>
                                  <a:cubicBezTo>
                                    <a:pt x="582903" y="1856899"/>
                                    <a:pt x="594333" y="1837849"/>
                                    <a:pt x="608621" y="1822609"/>
                                  </a:cubicBezTo>
                                  <a:lnTo>
                                    <a:pt x="1409673" y="1021556"/>
                                  </a:lnTo>
                                  <a:lnTo>
                                    <a:pt x="1849728" y="1471136"/>
                                  </a:lnTo>
                                  <a:lnTo>
                                    <a:pt x="1044866" y="2276951"/>
                                  </a:lnTo>
                                  <a:close/>
                                  <a:moveTo>
                                    <a:pt x="2506953" y="814864"/>
                                  </a:moveTo>
                                  <a:lnTo>
                                    <a:pt x="2416466" y="905351"/>
                                  </a:lnTo>
                                  <a:lnTo>
                                    <a:pt x="1976411" y="455771"/>
                                  </a:lnTo>
                                  <a:lnTo>
                                    <a:pt x="2064041" y="369094"/>
                                  </a:lnTo>
                                  <a:cubicBezTo>
                                    <a:pt x="2087853" y="345281"/>
                                    <a:pt x="2118334" y="333851"/>
                                    <a:pt x="2151671" y="333851"/>
                                  </a:cubicBezTo>
                                  <a:cubicBezTo>
                                    <a:pt x="2151671" y="333851"/>
                                    <a:pt x="2151671" y="333851"/>
                                    <a:pt x="2152624" y="333851"/>
                                  </a:cubicBezTo>
                                  <a:cubicBezTo>
                                    <a:pt x="2185961" y="333851"/>
                                    <a:pt x="2217393" y="346234"/>
                                    <a:pt x="2240253" y="370046"/>
                                  </a:cubicBezTo>
                                  <a:lnTo>
                                    <a:pt x="2506953" y="641509"/>
                                  </a:lnTo>
                                  <a:cubicBezTo>
                                    <a:pt x="2554578" y="689134"/>
                                    <a:pt x="2554578" y="767239"/>
                                    <a:pt x="2506953" y="814864"/>
                                  </a:cubicBez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grpSp>
                    </wpg:grp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3F46250D" id="Groupe 26" o:spid="_x0000_s1026" style="position:absolute;margin-left:-18.3pt;margin-top:-10.95pt;width:573.85pt;height:732.8pt;z-index:251664384;mso-position-horizontal-relative:margin;mso-position-vertical-relative:margin;mso-width-relative:margin;mso-height-relative:margin" coordorigin="-20,2761" coordsize="72898,930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">
              <v:rect id="Rectangle 3" o:spid="_x0000_s1027" style="position:absolute;top:12649;width:72877;height:831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" fillcolor="#f2f2f2 [3052]"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8" type="#_x0000_t75" style="position:absolute;left:-20;top:2761;width:72897;height:125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" filled="t" fillcolor="#548dd4 [1951]">
                <v:imagedata r:id="rId2" o:title=""/>
              </v:shape>
              <v:group id="Groupe 21" o:spid="_x0000_s1029" style="position:absolute;left:2057;top:3124;width:6444;height:6444" coordsize="6444,6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">
                <v:oval id="Ovale 22" o:spid="_x0000_s1030" style="position:absolute;width:6444;height:64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" fillcolor="white [3212]" stroked="f" strokeweight="1pt">
                  <v:fill opacity="15677f"/>
                </v:oval>
                <v:group id="Groupe 22" o:spid="_x0000_s1031" alt="Icône de mise à jour d’informations" style="position:absolute;left:1447;top:1447;width:3561;height:3600" coordsize="41381,4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">
                  <v:shape id="Forme libre : Forme 24" o:spid="_x0000_s1032" style="position:absolute;top:2028;width:39147;height:39815;visibility:visible;mso-wrap-style:square;v-text-anchor:middle" coordsize="3914775,3981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" path="m3750469,1936909v-89535,,-161925,72390,-161925,161925l3588544,3438049v,120967,-100013,217170,-220028,217170l552926,3655219v-120967,,-221932,-96203,-221932,-217170l330994,545306v,-120967,100965,-214312,221932,-214312l1644491,330994v89535,,161925,-72390,161925,-161925c1806416,79534,1734026,7144,1644491,7144r-1091565,c253841,7144,7144,246221,7144,545306r,2892743c7144,3737134,253841,3979069,552926,3979069r2815590,c3667601,3979069,3912394,3738086,3912394,3438049r,-1339215c3912394,2010251,3840004,1936909,3750469,1936909xe" filled="f" stroked="f">
                    <v:stroke joinstyle="miter"/>
                    <v:path arrowok="t" o:connecttype="custom" o:connectlocs="37504,19369;35885,20989;35885,34381;33685,36553;5529,36553;3310,34381;3310,5453;5529,3310;16445,3310;18064,1691;16445,71;5529,71;71,5453;71,34381;5529,39791;33685,39791;39123,34381;39123,20989;37504,19369" o:connectangles="0,0,0,0,0,0,0,0,0,0,0,0,0,0,0,0,0,0,0"/>
                  </v:shape>
                  <v:shape id="Forme libre : Forme 25" o:spid="_x0000_s1033" style="position:absolute;left:12711;width:28670;height:28956;visibility:visible;mso-wrap-style:square;v-text-anchor:middle" coordsize="2867025,2895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" path="m2471711,141446c2386938,55721,2274543,8096,2154528,7144v-120015,,-233362,45720,-318135,131445l380973,1594009v-54292,54292,-93345,121920,-114300,195262l13308,2686526v-16192,57150,,118110,42863,160020c86651,2876074,127608,2892266,169518,2892266v16193,,32385,-1905,47625,-7620l1089633,2616041v69533,-20955,133350,-60007,184785,-111442l2735553,1043464v173356,-173355,174308,-455295,2858,-630555l2471711,141446xm1747811,685324r440055,449580l2080233,1242536,1640178,792956,1747811,685324xm1044866,2276951v-14288,14288,-31433,24765,-51435,30480l404786,2488406,577188,1876901v5715,-20002,17145,-39052,31433,-54292l1409673,1021556r440055,449580l1044866,2276951xm2506953,814864r-90487,90487l1976411,455771r87630,-86677c2087853,345281,2118334,333851,2151671,333851v,,,,953,c2185961,333851,2217393,346234,2240253,370046r266700,271463c2554578,689134,2554578,767239,2506953,814864xe" filled="f" stroked="f">
                    <v:stroke joinstyle="miter"/>
                    <v:path arrowok="t" o:connecttype="custom" o:connectlocs="24717,1414;21545,71;18364,1386;3810,15940;2667,17893;133,26865;562,28465;1695,28923;2171,28846;10896,26160;12744,25046;12744,25046;27355,10435;27384,4129;24717,1414;17478,6853;21878,11349;20802,12425;16402,7930;17478,6853;10449,22770;9934,23074;4048,24884;5772,18769;6086,18226;14097,10216;18497,14711;10449,22770;25069,8149;24164,9054;19764,4558;20640,3691;21517,3339;21526,3339;22402,3700;25069,6415;25069,8149" o:connectangles="0,0,0,0,0,0,0,0,0,0,0,0,0,0,0,0,0,0,0,0,0,0,0,0,0,0,0,0,0,0,0,0,0,0,0,0,0"/>
                  </v:shape>
                </v:group>
              </v:group>
              <w10:wrap anchorx="margin" anchory="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15pt;height:9.15pt" o:bullet="t">
        <v:imagedata r:id="rId1" o:title="BD21298_"/>
      </v:shape>
    </w:pict>
  </w:numPicBullet>
  <w:numPicBullet w:numPicBulletId="1">
    <w:pict>
      <v:shape id="_x0000_i1029" type="#_x0000_t75" style="width:9.15pt;height:9.15pt" o:bullet="t">
        <v:imagedata r:id="rId2" o:title="j0115844"/>
      </v:shape>
    </w:pict>
  </w:numPicBullet>
  <w:abstractNum w:abstractNumId="0" w15:restartNumberingAfterBreak="0">
    <w:nsid w:val="FFFFFF88"/>
    <w:multiLevelType w:val="singleLevel"/>
    <w:tmpl w:val="B3486CCC"/>
    <w:lvl w:ilvl="0">
      <w:start w:val="1"/>
      <w:numFmt w:val="decimal"/>
      <w:lvlText w:val="%1."/>
      <w:lvlJc w:val="left"/>
      <w:pPr>
        <w:tabs>
          <w:tab w:val="num" w:pos="360"/>
        </w:tabs>
        <w:ind w:left="360" w:hanging="360"/>
      </w:pPr>
    </w:lvl>
  </w:abstractNum>
  <w:abstractNum w:abstractNumId="1" w15:restartNumberingAfterBreak="0">
    <w:nsid w:val="00000013"/>
    <w:multiLevelType w:val="hybridMultilevel"/>
    <w:tmpl w:val="53882168"/>
    <w:lvl w:ilvl="0" w:tplc="EE9ED740">
      <w:start w:val="1"/>
      <w:numFmt w:val="lowerLetter"/>
      <w:lvlText w:val="(%1)"/>
      <w:lvlJc w:val="right"/>
      <w:pPr>
        <w:tabs>
          <w:tab w:val="num" w:pos="1440"/>
        </w:tabs>
        <w:ind w:left="1440" w:hanging="360"/>
      </w:pPr>
      <w:rPr>
        <w:rFonts w:ascii="Times New Roman" w:eastAsiaTheme="minorEastAsia" w:hAnsi="Times New Roman" w:cs="Times New Roman"/>
      </w:rPr>
    </w:lvl>
    <w:lvl w:ilvl="1" w:tplc="040C0019">
      <w:start w:val="1"/>
      <w:numFmt w:val="lowerLetter"/>
      <w:lvlText w:val="%2."/>
      <w:lvlJc w:val="left"/>
      <w:pPr>
        <w:tabs>
          <w:tab w:val="num" w:pos="2160"/>
        </w:tabs>
        <w:ind w:left="2160" w:hanging="360"/>
      </w:pPr>
      <w:rPr>
        <w:rFonts w:cs="Times New Roman"/>
      </w:rPr>
    </w:lvl>
    <w:lvl w:ilvl="2" w:tplc="040C001B">
      <w:start w:val="1"/>
      <w:numFmt w:val="lowerRoman"/>
      <w:lvlText w:val="%3."/>
      <w:lvlJc w:val="right"/>
      <w:pPr>
        <w:tabs>
          <w:tab w:val="num" w:pos="2880"/>
        </w:tabs>
        <w:ind w:left="2880" w:hanging="180"/>
      </w:pPr>
      <w:rPr>
        <w:rFonts w:cs="Times New Roman"/>
      </w:rPr>
    </w:lvl>
    <w:lvl w:ilvl="3" w:tplc="040C000F">
      <w:start w:val="1"/>
      <w:numFmt w:val="decimal"/>
      <w:lvlText w:val="%4."/>
      <w:lvlJc w:val="left"/>
      <w:pPr>
        <w:tabs>
          <w:tab w:val="num" w:pos="3600"/>
        </w:tabs>
        <w:ind w:left="3600" w:hanging="360"/>
      </w:pPr>
      <w:rPr>
        <w:rFonts w:cs="Times New Roman"/>
      </w:rPr>
    </w:lvl>
    <w:lvl w:ilvl="4" w:tplc="040C0019">
      <w:start w:val="1"/>
      <w:numFmt w:val="lowerLetter"/>
      <w:lvlText w:val="%5."/>
      <w:lvlJc w:val="left"/>
      <w:pPr>
        <w:tabs>
          <w:tab w:val="num" w:pos="4320"/>
        </w:tabs>
        <w:ind w:left="4320" w:hanging="360"/>
      </w:pPr>
      <w:rPr>
        <w:rFonts w:cs="Times New Roman"/>
      </w:rPr>
    </w:lvl>
    <w:lvl w:ilvl="5" w:tplc="040C001B">
      <w:start w:val="1"/>
      <w:numFmt w:val="lowerRoman"/>
      <w:lvlText w:val="%6."/>
      <w:lvlJc w:val="right"/>
      <w:pPr>
        <w:tabs>
          <w:tab w:val="num" w:pos="5040"/>
        </w:tabs>
        <w:ind w:left="5040" w:hanging="180"/>
      </w:pPr>
      <w:rPr>
        <w:rFonts w:cs="Times New Roman"/>
      </w:rPr>
    </w:lvl>
    <w:lvl w:ilvl="6" w:tplc="040C000F">
      <w:start w:val="1"/>
      <w:numFmt w:val="decimal"/>
      <w:lvlText w:val="%7."/>
      <w:lvlJc w:val="left"/>
      <w:pPr>
        <w:tabs>
          <w:tab w:val="num" w:pos="5760"/>
        </w:tabs>
        <w:ind w:left="5760" w:hanging="360"/>
      </w:pPr>
      <w:rPr>
        <w:rFonts w:cs="Times New Roman"/>
      </w:rPr>
    </w:lvl>
    <w:lvl w:ilvl="7" w:tplc="040C0019">
      <w:start w:val="1"/>
      <w:numFmt w:val="lowerLetter"/>
      <w:lvlText w:val="%8."/>
      <w:lvlJc w:val="left"/>
      <w:pPr>
        <w:tabs>
          <w:tab w:val="num" w:pos="6480"/>
        </w:tabs>
        <w:ind w:left="6480" w:hanging="360"/>
      </w:pPr>
      <w:rPr>
        <w:rFonts w:cs="Times New Roman"/>
      </w:rPr>
    </w:lvl>
    <w:lvl w:ilvl="8" w:tplc="040C001B">
      <w:start w:val="1"/>
      <w:numFmt w:val="lowerRoman"/>
      <w:lvlText w:val="%9."/>
      <w:lvlJc w:val="right"/>
      <w:pPr>
        <w:tabs>
          <w:tab w:val="num" w:pos="7200"/>
        </w:tabs>
        <w:ind w:left="7200" w:hanging="180"/>
      </w:pPr>
      <w:rPr>
        <w:rFonts w:cs="Times New Roman"/>
      </w:rPr>
    </w:lvl>
  </w:abstractNum>
  <w:abstractNum w:abstractNumId="2" w15:restartNumberingAfterBreak="0">
    <w:nsid w:val="3C0F4A19"/>
    <w:multiLevelType w:val="hybridMultilevel"/>
    <w:tmpl w:val="7368DBFE"/>
    <w:lvl w:ilvl="0" w:tplc="2612EC9A">
      <w:numFmt w:val="bullet"/>
      <w:lvlText w:val="•"/>
      <w:lvlJc w:val="left"/>
      <w:pPr>
        <w:ind w:left="720" w:hanging="360"/>
      </w:pPr>
      <w:rPr>
        <w:rFonts w:asciiTheme="minorHAnsi" w:eastAsiaTheme="minorHAnsi" w:hAnsiTheme="minorHAnsi"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B7165D2"/>
    <w:multiLevelType w:val="hybridMultilevel"/>
    <w:tmpl w:val="8FE48F8A"/>
    <w:lvl w:ilvl="0" w:tplc="F8AEC17C">
      <w:start w:val="1"/>
      <w:numFmt w:val="bullet"/>
      <w:lvlText w:val=""/>
      <w:lvlPicBulletId w:val="0"/>
      <w:lvlJc w:val="left"/>
      <w:pPr>
        <w:ind w:left="1571" w:hanging="360"/>
      </w:pPr>
      <w:rPr>
        <w:rFonts w:ascii="Symbol" w:hAnsi="Symbol" w:hint="default"/>
        <w:color w:val="auto"/>
      </w:rPr>
    </w:lvl>
    <w:lvl w:ilvl="1" w:tplc="47948480">
      <w:start w:val="1"/>
      <w:numFmt w:val="bullet"/>
      <w:lvlText w:val=""/>
      <w:lvlPicBulletId w:val="1"/>
      <w:lvlJc w:val="left"/>
      <w:pPr>
        <w:ind w:left="1440" w:hanging="360"/>
      </w:pPr>
      <w:rPr>
        <w:rFonts w:ascii="Symbol" w:hAnsi="Symbol" w:hint="default"/>
        <w:color w:val="auto"/>
        <w:sz w:val="20"/>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797C6AFB"/>
    <w:multiLevelType w:val="hybridMultilevel"/>
    <w:tmpl w:val="26E6C440"/>
    <w:lvl w:ilvl="0" w:tplc="79120B62">
      <w:start w:val="1"/>
      <w:numFmt w:val="decimal"/>
      <w:pStyle w:val="Listenumros"/>
      <w:lvlText w:val="%1."/>
      <w:lvlJc w:val="left"/>
      <w:pPr>
        <w:tabs>
          <w:tab w:val="num" w:pos="720"/>
        </w:tabs>
        <w:ind w:left="720" w:hanging="360"/>
      </w:pPr>
    </w:lvl>
    <w:lvl w:ilvl="1" w:tplc="798ED9BA" w:tentative="1">
      <w:start w:val="1"/>
      <w:numFmt w:val="decimal"/>
      <w:lvlText w:val="%2."/>
      <w:lvlJc w:val="left"/>
      <w:pPr>
        <w:tabs>
          <w:tab w:val="num" w:pos="1440"/>
        </w:tabs>
        <w:ind w:left="1440" w:hanging="360"/>
      </w:pPr>
    </w:lvl>
    <w:lvl w:ilvl="2" w:tplc="586ED95A" w:tentative="1">
      <w:start w:val="1"/>
      <w:numFmt w:val="decimal"/>
      <w:lvlText w:val="%3."/>
      <w:lvlJc w:val="left"/>
      <w:pPr>
        <w:tabs>
          <w:tab w:val="num" w:pos="2160"/>
        </w:tabs>
        <w:ind w:left="2160" w:hanging="360"/>
      </w:pPr>
    </w:lvl>
    <w:lvl w:ilvl="3" w:tplc="113446B4" w:tentative="1">
      <w:start w:val="1"/>
      <w:numFmt w:val="decimal"/>
      <w:lvlText w:val="%4."/>
      <w:lvlJc w:val="left"/>
      <w:pPr>
        <w:tabs>
          <w:tab w:val="num" w:pos="2880"/>
        </w:tabs>
        <w:ind w:left="2880" w:hanging="360"/>
      </w:pPr>
    </w:lvl>
    <w:lvl w:ilvl="4" w:tplc="F3E40F32" w:tentative="1">
      <w:start w:val="1"/>
      <w:numFmt w:val="decimal"/>
      <w:lvlText w:val="%5."/>
      <w:lvlJc w:val="left"/>
      <w:pPr>
        <w:tabs>
          <w:tab w:val="num" w:pos="3600"/>
        </w:tabs>
        <w:ind w:left="3600" w:hanging="360"/>
      </w:pPr>
    </w:lvl>
    <w:lvl w:ilvl="5" w:tplc="317012FE" w:tentative="1">
      <w:start w:val="1"/>
      <w:numFmt w:val="decimal"/>
      <w:lvlText w:val="%6."/>
      <w:lvlJc w:val="left"/>
      <w:pPr>
        <w:tabs>
          <w:tab w:val="num" w:pos="4320"/>
        </w:tabs>
        <w:ind w:left="4320" w:hanging="360"/>
      </w:pPr>
    </w:lvl>
    <w:lvl w:ilvl="6" w:tplc="1E400132" w:tentative="1">
      <w:start w:val="1"/>
      <w:numFmt w:val="decimal"/>
      <w:lvlText w:val="%7."/>
      <w:lvlJc w:val="left"/>
      <w:pPr>
        <w:tabs>
          <w:tab w:val="num" w:pos="5040"/>
        </w:tabs>
        <w:ind w:left="5040" w:hanging="360"/>
      </w:pPr>
    </w:lvl>
    <w:lvl w:ilvl="7" w:tplc="1C0AEF64" w:tentative="1">
      <w:start w:val="1"/>
      <w:numFmt w:val="decimal"/>
      <w:lvlText w:val="%8."/>
      <w:lvlJc w:val="left"/>
      <w:pPr>
        <w:tabs>
          <w:tab w:val="num" w:pos="5760"/>
        </w:tabs>
        <w:ind w:left="5760" w:hanging="360"/>
      </w:pPr>
    </w:lvl>
    <w:lvl w:ilvl="8" w:tplc="97CE25A6" w:tentative="1">
      <w:start w:val="1"/>
      <w:numFmt w:val="decimal"/>
      <w:lvlText w:val="%9."/>
      <w:lvlJc w:val="left"/>
      <w:pPr>
        <w:tabs>
          <w:tab w:val="num" w:pos="6480"/>
        </w:tabs>
        <w:ind w:left="6480" w:hanging="360"/>
      </w:pPr>
    </w:lvl>
  </w:abstractNum>
  <w:abstractNum w:abstractNumId="5" w15:restartNumberingAfterBreak="0">
    <w:nsid w:val="7EA5628E"/>
    <w:multiLevelType w:val="hybridMultilevel"/>
    <w:tmpl w:val="B86ECF4A"/>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abstractNumId w:val="4"/>
  </w:num>
  <w:num w:numId="2">
    <w:abstractNumId w:val="0"/>
  </w:num>
  <w:num w:numId="3">
    <w:abstractNumId w:val="5"/>
  </w:num>
  <w:num w:numId="4">
    <w:abstractNumId w:val="3"/>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PersonalInformation/>
  <w:removeDateAndTim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NDQ1MLAwMjIAUpYWRko6SsGpxcWZ+XkgBaa1AFmRMl0sAAAA"/>
  </w:docVars>
  <w:rsids>
    <w:rsidRoot w:val="00097E2E"/>
    <w:rsid w:val="000257A1"/>
    <w:rsid w:val="00056186"/>
    <w:rsid w:val="0007037C"/>
    <w:rsid w:val="000745DD"/>
    <w:rsid w:val="0008018A"/>
    <w:rsid w:val="000950B3"/>
    <w:rsid w:val="00097323"/>
    <w:rsid w:val="00097E2E"/>
    <w:rsid w:val="000B46A8"/>
    <w:rsid w:val="000C67E6"/>
    <w:rsid w:val="000D0038"/>
    <w:rsid w:val="000D217B"/>
    <w:rsid w:val="000D3044"/>
    <w:rsid w:val="000E4F77"/>
    <w:rsid w:val="00142FDC"/>
    <w:rsid w:val="001433AE"/>
    <w:rsid w:val="00145AF3"/>
    <w:rsid w:val="00162CC5"/>
    <w:rsid w:val="0019677B"/>
    <w:rsid w:val="001A0130"/>
    <w:rsid w:val="001B569A"/>
    <w:rsid w:val="001B6076"/>
    <w:rsid w:val="001B67E9"/>
    <w:rsid w:val="001B693F"/>
    <w:rsid w:val="001E4112"/>
    <w:rsid w:val="001E42E3"/>
    <w:rsid w:val="00202DC4"/>
    <w:rsid w:val="002061C7"/>
    <w:rsid w:val="00232876"/>
    <w:rsid w:val="0023346C"/>
    <w:rsid w:val="0023694F"/>
    <w:rsid w:val="00266FB1"/>
    <w:rsid w:val="00267116"/>
    <w:rsid w:val="0027155C"/>
    <w:rsid w:val="002917EA"/>
    <w:rsid w:val="002A43F3"/>
    <w:rsid w:val="002D02F8"/>
    <w:rsid w:val="002E550A"/>
    <w:rsid w:val="002F58E0"/>
    <w:rsid w:val="003256FD"/>
    <w:rsid w:val="00343073"/>
    <w:rsid w:val="00355DEE"/>
    <w:rsid w:val="003561BC"/>
    <w:rsid w:val="00362210"/>
    <w:rsid w:val="003A0585"/>
    <w:rsid w:val="003B49EC"/>
    <w:rsid w:val="003D189C"/>
    <w:rsid w:val="003D55FB"/>
    <w:rsid w:val="003D6962"/>
    <w:rsid w:val="003F5910"/>
    <w:rsid w:val="00402433"/>
    <w:rsid w:val="00416920"/>
    <w:rsid w:val="00421F9A"/>
    <w:rsid w:val="00437BB4"/>
    <w:rsid w:val="00440DA8"/>
    <w:rsid w:val="00450498"/>
    <w:rsid w:val="00484166"/>
    <w:rsid w:val="00487480"/>
    <w:rsid w:val="004A1DE0"/>
    <w:rsid w:val="004B47A9"/>
    <w:rsid w:val="004C60B1"/>
    <w:rsid w:val="004F0368"/>
    <w:rsid w:val="004F4D8B"/>
    <w:rsid w:val="0051124E"/>
    <w:rsid w:val="00511873"/>
    <w:rsid w:val="005261F0"/>
    <w:rsid w:val="00541C3B"/>
    <w:rsid w:val="00581FEC"/>
    <w:rsid w:val="005A20B8"/>
    <w:rsid w:val="005A6CB8"/>
    <w:rsid w:val="005E6FA8"/>
    <w:rsid w:val="005F62C9"/>
    <w:rsid w:val="00630044"/>
    <w:rsid w:val="006662D2"/>
    <w:rsid w:val="00666373"/>
    <w:rsid w:val="006669FD"/>
    <w:rsid w:val="00687CFB"/>
    <w:rsid w:val="0069561D"/>
    <w:rsid w:val="00696B6E"/>
    <w:rsid w:val="006A5F0E"/>
    <w:rsid w:val="006C28FD"/>
    <w:rsid w:val="006C61AC"/>
    <w:rsid w:val="00703872"/>
    <w:rsid w:val="0072357B"/>
    <w:rsid w:val="00730F74"/>
    <w:rsid w:val="00746013"/>
    <w:rsid w:val="0075169B"/>
    <w:rsid w:val="007718C6"/>
    <w:rsid w:val="0078541D"/>
    <w:rsid w:val="007A1B6B"/>
    <w:rsid w:val="007B18CA"/>
    <w:rsid w:val="007C698B"/>
    <w:rsid w:val="007D72F5"/>
    <w:rsid w:val="008045C5"/>
    <w:rsid w:val="00823171"/>
    <w:rsid w:val="008300FF"/>
    <w:rsid w:val="00835F7E"/>
    <w:rsid w:val="00866BB6"/>
    <w:rsid w:val="00872D54"/>
    <w:rsid w:val="008755E4"/>
    <w:rsid w:val="00880CBB"/>
    <w:rsid w:val="00883936"/>
    <w:rsid w:val="00890934"/>
    <w:rsid w:val="008940BE"/>
    <w:rsid w:val="008A19C6"/>
    <w:rsid w:val="008C5BB3"/>
    <w:rsid w:val="008D76CE"/>
    <w:rsid w:val="008E15B2"/>
    <w:rsid w:val="008E2EE4"/>
    <w:rsid w:val="008F3E20"/>
    <w:rsid w:val="0090101B"/>
    <w:rsid w:val="009033D4"/>
    <w:rsid w:val="009075D1"/>
    <w:rsid w:val="00923EA5"/>
    <w:rsid w:val="00963F3B"/>
    <w:rsid w:val="009A009F"/>
    <w:rsid w:val="009A0D9E"/>
    <w:rsid w:val="009A3096"/>
    <w:rsid w:val="009B79A4"/>
    <w:rsid w:val="009E70CA"/>
    <w:rsid w:val="009F42BF"/>
    <w:rsid w:val="00A010A6"/>
    <w:rsid w:val="00A03AF0"/>
    <w:rsid w:val="00A27658"/>
    <w:rsid w:val="00A42956"/>
    <w:rsid w:val="00A45B91"/>
    <w:rsid w:val="00A66385"/>
    <w:rsid w:val="00A84384"/>
    <w:rsid w:val="00AC7171"/>
    <w:rsid w:val="00AF1F6A"/>
    <w:rsid w:val="00AF43E8"/>
    <w:rsid w:val="00B12071"/>
    <w:rsid w:val="00B6605C"/>
    <w:rsid w:val="00B6716E"/>
    <w:rsid w:val="00B7704D"/>
    <w:rsid w:val="00B87454"/>
    <w:rsid w:val="00B95D72"/>
    <w:rsid w:val="00B97984"/>
    <w:rsid w:val="00BA66C3"/>
    <w:rsid w:val="00BB5CFC"/>
    <w:rsid w:val="00BC6C73"/>
    <w:rsid w:val="00C2080C"/>
    <w:rsid w:val="00C54324"/>
    <w:rsid w:val="00C637B7"/>
    <w:rsid w:val="00C708A0"/>
    <w:rsid w:val="00C82426"/>
    <w:rsid w:val="00CB16D2"/>
    <w:rsid w:val="00CD05DC"/>
    <w:rsid w:val="00CD5B0D"/>
    <w:rsid w:val="00CE5C74"/>
    <w:rsid w:val="00D0279C"/>
    <w:rsid w:val="00D360B3"/>
    <w:rsid w:val="00D45C50"/>
    <w:rsid w:val="00D56055"/>
    <w:rsid w:val="00D6184B"/>
    <w:rsid w:val="00D955F3"/>
    <w:rsid w:val="00DA5CE8"/>
    <w:rsid w:val="00DB3723"/>
    <w:rsid w:val="00DC1831"/>
    <w:rsid w:val="00DC6708"/>
    <w:rsid w:val="00DD31C8"/>
    <w:rsid w:val="00DD7C04"/>
    <w:rsid w:val="00DF579D"/>
    <w:rsid w:val="00E07294"/>
    <w:rsid w:val="00E3286D"/>
    <w:rsid w:val="00E413DD"/>
    <w:rsid w:val="00E47890"/>
    <w:rsid w:val="00E7103D"/>
    <w:rsid w:val="00E73DC8"/>
    <w:rsid w:val="00E90020"/>
    <w:rsid w:val="00EA769C"/>
    <w:rsid w:val="00EB0A03"/>
    <w:rsid w:val="00EF5627"/>
    <w:rsid w:val="00F33C38"/>
    <w:rsid w:val="00F40180"/>
    <w:rsid w:val="00F42570"/>
    <w:rsid w:val="00F47D61"/>
    <w:rsid w:val="00F53FDC"/>
    <w:rsid w:val="00F745CE"/>
    <w:rsid w:val="00F7506E"/>
    <w:rsid w:val="00F8351B"/>
    <w:rsid w:val="00F87558"/>
    <w:rsid w:val="00F90138"/>
    <w:rsid w:val="00F9534B"/>
    <w:rsid w:val="00FA1E04"/>
    <w:rsid w:val="00FA393F"/>
    <w:rsid w:val="00FA3EB3"/>
    <w:rsid w:val="00FB5FB7"/>
    <w:rsid w:val="00FD35A6"/>
    <w:rsid w:val="00FE3646"/>
    <w:rsid w:val="00FF01B0"/>
    <w:rsid w:val="00FF33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2245C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35A6"/>
  </w:style>
  <w:style w:type="paragraph" w:styleId="Titre1">
    <w:name w:val="heading 1"/>
    <w:basedOn w:val="Normal"/>
    <w:next w:val="Normal"/>
    <w:link w:val="Titre1Car"/>
    <w:uiPriority w:val="9"/>
    <w:qFormat/>
    <w:rsid w:val="00F53FDC"/>
    <w:pPr>
      <w:keepNext/>
      <w:keepLines/>
      <w:spacing w:before="240" w:after="0"/>
      <w:outlineLvl w:val="0"/>
    </w:pPr>
    <w:rPr>
      <w:rFonts w:asciiTheme="majorHAnsi" w:eastAsiaTheme="majorEastAsia" w:hAnsiTheme="majorHAnsi" w:cstheme="majorBidi"/>
      <w:b/>
      <w:color w:val="1F497D" w:themeColor="text2"/>
      <w:sz w:val="32"/>
      <w:szCs w:val="32"/>
    </w:rPr>
  </w:style>
  <w:style w:type="paragraph" w:styleId="Titre2">
    <w:name w:val="heading 2"/>
    <w:basedOn w:val="Normal"/>
    <w:next w:val="Normal"/>
    <w:link w:val="Titre2Car"/>
    <w:uiPriority w:val="9"/>
    <w:semiHidden/>
    <w:qFormat/>
    <w:rsid w:val="00F7506E"/>
    <w:pPr>
      <w:keepNext/>
      <w:keepLines/>
      <w:spacing w:before="40" w:after="0"/>
      <w:outlineLvl w:val="1"/>
    </w:pPr>
    <w:rPr>
      <w:rFonts w:asciiTheme="majorHAnsi" w:eastAsiaTheme="majorEastAsia" w:hAnsiTheme="majorHAnsi" w:cstheme="majorBidi"/>
      <w:color w:val="DAD08B" w:themeColor="accent1" w:themeShade="BF"/>
      <w:sz w:val="26"/>
      <w:szCs w:val="26"/>
    </w:rPr>
  </w:style>
  <w:style w:type="paragraph" w:styleId="Titre3">
    <w:name w:val="heading 3"/>
    <w:basedOn w:val="Normal"/>
    <w:next w:val="Normal"/>
    <w:link w:val="Titre3Car"/>
    <w:uiPriority w:val="9"/>
    <w:semiHidden/>
    <w:qFormat/>
    <w:rsid w:val="001B569A"/>
    <w:pPr>
      <w:keepNext/>
      <w:keepLines/>
      <w:spacing w:before="40" w:after="0"/>
      <w:outlineLvl w:val="2"/>
    </w:pPr>
    <w:rPr>
      <w:rFonts w:asciiTheme="majorHAnsi" w:eastAsiaTheme="majorEastAsia" w:hAnsiTheme="majorHAnsi" w:cstheme="majorBidi"/>
      <w:color w:val="B3A539"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semiHidden/>
    <w:rsid w:val="001A0130"/>
    <w:pPr>
      <w:tabs>
        <w:tab w:val="center" w:pos="4680"/>
        <w:tab w:val="right" w:pos="9360"/>
      </w:tabs>
      <w:spacing w:after="0" w:line="240" w:lineRule="auto"/>
    </w:pPr>
  </w:style>
  <w:style w:type="character" w:customStyle="1" w:styleId="En-tteCar">
    <w:name w:val="En-tête Car"/>
    <w:basedOn w:val="Policepardfaut"/>
    <w:link w:val="En-tte"/>
    <w:uiPriority w:val="99"/>
    <w:semiHidden/>
    <w:rsid w:val="00CB16D2"/>
  </w:style>
  <w:style w:type="paragraph" w:styleId="Pieddepage">
    <w:name w:val="footer"/>
    <w:basedOn w:val="Normal"/>
    <w:link w:val="PieddepageCar"/>
    <w:uiPriority w:val="99"/>
    <w:rsid w:val="001A0130"/>
    <w:pPr>
      <w:tabs>
        <w:tab w:val="center" w:pos="4680"/>
        <w:tab w:val="right" w:pos="9360"/>
      </w:tabs>
      <w:spacing w:after="0" w:line="240" w:lineRule="auto"/>
    </w:pPr>
  </w:style>
  <w:style w:type="character" w:customStyle="1" w:styleId="PieddepageCar">
    <w:name w:val="Pied de page Car"/>
    <w:basedOn w:val="Policepardfaut"/>
    <w:link w:val="Pieddepage"/>
    <w:uiPriority w:val="99"/>
    <w:rsid w:val="00CB16D2"/>
  </w:style>
  <w:style w:type="paragraph" w:styleId="NormalWeb">
    <w:name w:val="Normal (Web)"/>
    <w:basedOn w:val="Normal"/>
    <w:uiPriority w:val="99"/>
    <w:rsid w:val="001A0130"/>
    <w:pPr>
      <w:spacing w:before="100" w:beforeAutospacing="1" w:after="100" w:afterAutospacing="1" w:line="240" w:lineRule="auto"/>
    </w:pPr>
    <w:rPr>
      <w:rFonts w:ascii="Times New Roman" w:eastAsiaTheme="minorEastAsia" w:hAnsi="Times New Roman" w:cs="Times New Roman"/>
      <w:sz w:val="24"/>
      <w:szCs w:val="24"/>
    </w:rPr>
  </w:style>
  <w:style w:type="paragraph" w:styleId="Paragraphedeliste">
    <w:name w:val="List Paragraph"/>
    <w:basedOn w:val="Normal"/>
    <w:uiPriority w:val="34"/>
    <w:qFormat/>
    <w:rsid w:val="001A0130"/>
    <w:pPr>
      <w:spacing w:after="0" w:line="240" w:lineRule="auto"/>
      <w:ind w:left="720"/>
      <w:contextualSpacing/>
    </w:pPr>
    <w:rPr>
      <w:rFonts w:ascii="Times New Roman" w:eastAsiaTheme="minorEastAsia" w:hAnsi="Times New Roman" w:cs="Times New Roman"/>
      <w:sz w:val="24"/>
      <w:szCs w:val="24"/>
    </w:rPr>
  </w:style>
  <w:style w:type="table" w:styleId="Grilledutableau">
    <w:name w:val="Table Grid"/>
    <w:basedOn w:val="TableauNormal"/>
    <w:uiPriority w:val="39"/>
    <w:rsid w:val="00E328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Web"/>
    <w:next w:val="Normal"/>
    <w:link w:val="TitreCar"/>
    <w:uiPriority w:val="10"/>
    <w:qFormat/>
    <w:rsid w:val="00E3286D"/>
    <w:pPr>
      <w:spacing w:before="0" w:beforeAutospacing="0" w:after="0" w:afterAutospacing="0" w:line="560" w:lineRule="exact"/>
    </w:pPr>
    <w:rPr>
      <w:rFonts w:ascii="Constantia" w:eastAsia="Times New Roman" w:hAnsi="Constantia"/>
      <w:b/>
      <w:bCs/>
      <w:color w:val="FFFFFF"/>
      <w:sz w:val="60"/>
      <w:szCs w:val="60"/>
    </w:rPr>
  </w:style>
  <w:style w:type="character" w:customStyle="1" w:styleId="TitreCar">
    <w:name w:val="Titre Car"/>
    <w:basedOn w:val="Policepardfaut"/>
    <w:link w:val="Titre"/>
    <w:uiPriority w:val="10"/>
    <w:rsid w:val="00E3286D"/>
    <w:rPr>
      <w:rFonts w:ascii="Constantia" w:eastAsia="Times New Roman" w:hAnsi="Constantia" w:cs="Times New Roman"/>
      <w:b/>
      <w:bCs/>
      <w:color w:val="FFFFFF"/>
      <w:sz w:val="60"/>
      <w:szCs w:val="60"/>
    </w:rPr>
  </w:style>
  <w:style w:type="character" w:styleId="Textedelespacerserv">
    <w:name w:val="Placeholder Text"/>
    <w:basedOn w:val="Policepardfaut"/>
    <w:uiPriority w:val="99"/>
    <w:semiHidden/>
    <w:rsid w:val="00E3286D"/>
    <w:rPr>
      <w:color w:val="808080"/>
    </w:rPr>
  </w:style>
  <w:style w:type="paragraph" w:styleId="Listenumros">
    <w:name w:val="List Number"/>
    <w:basedOn w:val="Normal"/>
    <w:uiPriority w:val="99"/>
    <w:rsid w:val="004F0368"/>
    <w:pPr>
      <w:numPr>
        <w:numId w:val="1"/>
      </w:numPr>
    </w:pPr>
    <w:rPr>
      <w:sz w:val="18"/>
      <w:lang w:val="en-ZA"/>
    </w:rPr>
  </w:style>
  <w:style w:type="character" w:styleId="Accentuation">
    <w:name w:val="Emphasis"/>
    <w:basedOn w:val="Policepardfaut"/>
    <w:uiPriority w:val="20"/>
    <w:qFormat/>
    <w:rsid w:val="00FA3EB3"/>
    <w:rPr>
      <w:rFonts w:asciiTheme="minorHAnsi" w:hAnsiTheme="minorHAnsi"/>
      <w:b w:val="0"/>
      <w:i w:val="0"/>
      <w:iCs/>
      <w:caps w:val="0"/>
      <w:smallCaps w:val="0"/>
    </w:rPr>
  </w:style>
  <w:style w:type="paragraph" w:customStyle="1" w:styleId="Champ">
    <w:name w:val="Champ"/>
    <w:basedOn w:val="Normal"/>
    <w:qFormat/>
    <w:rsid w:val="00232876"/>
    <w:pPr>
      <w:spacing w:after="0" w:line="216" w:lineRule="auto"/>
    </w:pPr>
    <w:rPr>
      <w:i/>
      <w:sz w:val="16"/>
    </w:rPr>
  </w:style>
  <w:style w:type="paragraph" w:styleId="Signature">
    <w:name w:val="Signature"/>
    <w:basedOn w:val="Normal"/>
    <w:link w:val="SignatureCar"/>
    <w:uiPriority w:val="99"/>
    <w:rsid w:val="00CB16D2"/>
    <w:pPr>
      <w:spacing w:after="0" w:line="240" w:lineRule="auto"/>
      <w:ind w:left="4320"/>
      <w:jc w:val="right"/>
    </w:pPr>
    <w:rPr>
      <w:sz w:val="18"/>
    </w:rPr>
  </w:style>
  <w:style w:type="character" w:customStyle="1" w:styleId="SignatureCar">
    <w:name w:val="Signature Car"/>
    <w:basedOn w:val="Policepardfaut"/>
    <w:link w:val="Signature"/>
    <w:uiPriority w:val="99"/>
    <w:rsid w:val="00CB16D2"/>
    <w:rPr>
      <w:sz w:val="18"/>
    </w:rPr>
  </w:style>
  <w:style w:type="paragraph" w:styleId="Sansinterligne">
    <w:name w:val="No Spacing"/>
    <w:uiPriority w:val="1"/>
    <w:qFormat/>
    <w:rsid w:val="00696B6E"/>
    <w:pPr>
      <w:spacing w:after="0" w:line="240" w:lineRule="auto"/>
    </w:pPr>
  </w:style>
  <w:style w:type="character" w:customStyle="1" w:styleId="Titre1Car">
    <w:name w:val="Titre 1 Car"/>
    <w:basedOn w:val="Policepardfaut"/>
    <w:link w:val="Titre1"/>
    <w:uiPriority w:val="9"/>
    <w:rsid w:val="00F53FDC"/>
    <w:rPr>
      <w:rFonts w:asciiTheme="majorHAnsi" w:eastAsiaTheme="majorEastAsia" w:hAnsiTheme="majorHAnsi" w:cstheme="majorBidi"/>
      <w:b/>
      <w:color w:val="1F497D" w:themeColor="text2"/>
      <w:sz w:val="32"/>
      <w:szCs w:val="32"/>
    </w:rPr>
  </w:style>
  <w:style w:type="paragraph" w:customStyle="1" w:styleId="tiquettes">
    <w:name w:val="Étiquettes"/>
    <w:basedOn w:val="Normal"/>
    <w:qFormat/>
    <w:rsid w:val="00FD35A6"/>
    <w:pPr>
      <w:spacing w:after="0"/>
    </w:pPr>
    <w:rPr>
      <w:sz w:val="18"/>
    </w:rPr>
  </w:style>
  <w:style w:type="table" w:customStyle="1" w:styleId="Heuresdouverture">
    <w:name w:val="Heures d’ouverture"/>
    <w:basedOn w:val="TableauNormal"/>
    <w:uiPriority w:val="99"/>
    <w:rsid w:val="00FD35A6"/>
    <w:pPr>
      <w:spacing w:after="0" w:line="240" w:lineRule="auto"/>
    </w:pPr>
    <w:tblPr>
      <w:tblCellMar>
        <w:left w:w="216" w:type="dxa"/>
        <w:right w:w="216" w:type="dxa"/>
      </w:tblCellMar>
    </w:tblPr>
    <w:tcPr>
      <w:vAlign w:val="bottom"/>
    </w:tcPr>
    <w:tblStylePr w:type="firstRow">
      <w:pPr>
        <w:jc w:val="center"/>
      </w:pPr>
      <w:rPr>
        <w:b/>
      </w:rPr>
      <w:tblPr/>
      <w:tcPr>
        <w:vAlign w:val="top"/>
      </w:tcPr>
    </w:tblStylePr>
  </w:style>
  <w:style w:type="paragraph" w:styleId="Textedebulles">
    <w:name w:val="Balloon Text"/>
    <w:basedOn w:val="Normal"/>
    <w:link w:val="TextedebullesCar"/>
    <w:uiPriority w:val="99"/>
    <w:semiHidden/>
    <w:unhideWhenUsed/>
    <w:rsid w:val="009075D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075D1"/>
    <w:rPr>
      <w:rFonts w:ascii="Segoe UI" w:hAnsi="Segoe UI" w:cs="Segoe UI"/>
      <w:sz w:val="18"/>
      <w:szCs w:val="18"/>
    </w:rPr>
  </w:style>
  <w:style w:type="paragraph" w:customStyle="1" w:styleId="Multiplechoice3">
    <w:name w:val="Multiple choice | 3"/>
    <w:basedOn w:val="Normal"/>
    <w:qFormat/>
    <w:rsid w:val="00A66385"/>
    <w:pPr>
      <w:tabs>
        <w:tab w:val="left" w:pos="3600"/>
        <w:tab w:val="left" w:pos="7200"/>
      </w:tabs>
      <w:spacing w:before="120" w:after="200" w:line="276" w:lineRule="auto"/>
      <w:contextualSpacing/>
    </w:pPr>
    <w:rPr>
      <w:rFonts w:eastAsiaTheme="minorEastAsia"/>
      <w:lang w:val="en-US" w:eastAsia="ja-JP"/>
    </w:rPr>
  </w:style>
  <w:style w:type="character" w:customStyle="1" w:styleId="Titre3Car">
    <w:name w:val="Titre 3 Car"/>
    <w:basedOn w:val="Policepardfaut"/>
    <w:link w:val="Titre3"/>
    <w:uiPriority w:val="9"/>
    <w:semiHidden/>
    <w:rsid w:val="001B569A"/>
    <w:rPr>
      <w:rFonts w:asciiTheme="majorHAnsi" w:eastAsiaTheme="majorEastAsia" w:hAnsiTheme="majorHAnsi" w:cstheme="majorBidi"/>
      <w:color w:val="B3A539" w:themeColor="accent1" w:themeShade="7F"/>
      <w:sz w:val="24"/>
      <w:szCs w:val="24"/>
    </w:rPr>
  </w:style>
  <w:style w:type="character" w:customStyle="1" w:styleId="Style1">
    <w:name w:val="Style1"/>
    <w:basedOn w:val="Policepardfaut"/>
    <w:uiPriority w:val="1"/>
    <w:rsid w:val="00162CC5"/>
    <w:rPr>
      <w:rFonts w:ascii="Calibri" w:hAnsi="Calibri"/>
      <w:color w:val="auto"/>
      <w:sz w:val="22"/>
    </w:rPr>
  </w:style>
  <w:style w:type="paragraph" w:customStyle="1" w:styleId="Style2">
    <w:name w:val="Style2"/>
    <w:basedOn w:val="Titre2"/>
    <w:link w:val="Style2Car"/>
    <w:qFormat/>
    <w:rsid w:val="00F7506E"/>
    <w:pPr>
      <w:pBdr>
        <w:top w:val="single" w:sz="6" w:space="1" w:color="B5A63A" w:themeColor="accent1" w:themeShade="80"/>
      </w:pBdr>
      <w:shd w:val="clear" w:color="auto" w:fill="FDFDF9" w:themeFill="accent1" w:themeFillTint="33"/>
      <w:tabs>
        <w:tab w:val="center" w:pos="5400"/>
      </w:tabs>
      <w:spacing w:before="240" w:after="240" w:line="276" w:lineRule="auto"/>
    </w:pPr>
    <w:rPr>
      <w:b/>
      <w:bCs/>
      <w:color w:val="000000" w:themeColor="accent5" w:themeShade="BF"/>
      <w:sz w:val="24"/>
      <w:lang w:val="en-US" w:eastAsia="ja-JP"/>
    </w:rPr>
  </w:style>
  <w:style w:type="character" w:customStyle="1" w:styleId="Style2Car">
    <w:name w:val="Style2 Car"/>
    <w:basedOn w:val="Titre2Car"/>
    <w:link w:val="Style2"/>
    <w:rsid w:val="00F7506E"/>
    <w:rPr>
      <w:rFonts w:asciiTheme="majorHAnsi" w:eastAsiaTheme="majorEastAsia" w:hAnsiTheme="majorHAnsi" w:cstheme="majorBidi"/>
      <w:b/>
      <w:bCs/>
      <w:color w:val="000000" w:themeColor="accent5" w:themeShade="BF"/>
      <w:sz w:val="24"/>
      <w:szCs w:val="26"/>
      <w:shd w:val="clear" w:color="auto" w:fill="FDFDF9" w:themeFill="accent1" w:themeFillTint="33"/>
      <w:lang w:val="en-US" w:eastAsia="ja-JP"/>
    </w:rPr>
  </w:style>
  <w:style w:type="character" w:customStyle="1" w:styleId="Titre2Car">
    <w:name w:val="Titre 2 Car"/>
    <w:basedOn w:val="Policepardfaut"/>
    <w:link w:val="Titre2"/>
    <w:uiPriority w:val="9"/>
    <w:semiHidden/>
    <w:rsid w:val="00F7506E"/>
    <w:rPr>
      <w:rFonts w:asciiTheme="majorHAnsi" w:eastAsiaTheme="majorEastAsia" w:hAnsiTheme="majorHAnsi" w:cstheme="majorBidi"/>
      <w:color w:val="DAD08B" w:themeColor="accent1" w:themeShade="BF"/>
      <w:sz w:val="26"/>
      <w:szCs w:val="26"/>
    </w:rPr>
  </w:style>
  <w:style w:type="paragraph" w:customStyle="1" w:styleId="Multiplechoice4">
    <w:name w:val="Multiple choice | 4"/>
    <w:basedOn w:val="Normal"/>
    <w:qFormat/>
    <w:rsid w:val="000B46A8"/>
    <w:pPr>
      <w:tabs>
        <w:tab w:val="left" w:pos="2700"/>
        <w:tab w:val="left" w:pos="5391"/>
        <w:tab w:val="left" w:pos="8091"/>
      </w:tabs>
      <w:spacing w:before="120" w:after="200" w:line="276" w:lineRule="auto"/>
      <w:contextualSpacing/>
    </w:pPr>
    <w:rPr>
      <w:rFonts w:eastAsiaTheme="minorEastAsia"/>
      <w:lang w:val="en-US" w:eastAsia="ja-JP"/>
    </w:rPr>
  </w:style>
  <w:style w:type="character" w:styleId="Appelnotedebasdep">
    <w:name w:val="footnote reference"/>
    <w:basedOn w:val="Policepardfaut"/>
    <w:uiPriority w:val="99"/>
    <w:semiHidden/>
    <w:unhideWhenUsed/>
    <w:rsid w:val="000B46A8"/>
    <w:rPr>
      <w:vertAlign w:val="superscript"/>
    </w:rPr>
  </w:style>
  <w:style w:type="paragraph" w:styleId="Notedebasdepage">
    <w:name w:val="footnote text"/>
    <w:basedOn w:val="Normal"/>
    <w:link w:val="NotedebasdepageCar"/>
    <w:uiPriority w:val="99"/>
    <w:semiHidden/>
    <w:unhideWhenUsed/>
    <w:rsid w:val="005261F0"/>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5261F0"/>
    <w:rPr>
      <w:sz w:val="20"/>
      <w:szCs w:val="20"/>
    </w:rPr>
  </w:style>
  <w:style w:type="character" w:styleId="Lienhypertexte">
    <w:name w:val="Hyperlink"/>
    <w:basedOn w:val="Policepardfaut"/>
    <w:uiPriority w:val="99"/>
    <w:unhideWhenUsed/>
    <w:rsid w:val="003D189C"/>
    <w:rPr>
      <w:color w:val="0000FF"/>
      <w:u w:val="single"/>
    </w:rPr>
  </w:style>
  <w:style w:type="character" w:styleId="Marquedecommentaire">
    <w:name w:val="annotation reference"/>
    <w:basedOn w:val="Policepardfaut"/>
    <w:uiPriority w:val="99"/>
    <w:semiHidden/>
    <w:unhideWhenUsed/>
    <w:rsid w:val="00D360B3"/>
    <w:rPr>
      <w:sz w:val="16"/>
      <w:szCs w:val="16"/>
    </w:rPr>
  </w:style>
  <w:style w:type="paragraph" w:styleId="Commentaire">
    <w:name w:val="annotation text"/>
    <w:basedOn w:val="Normal"/>
    <w:link w:val="CommentaireCar"/>
    <w:uiPriority w:val="99"/>
    <w:semiHidden/>
    <w:unhideWhenUsed/>
    <w:rsid w:val="00D360B3"/>
    <w:pPr>
      <w:spacing w:line="240" w:lineRule="auto"/>
    </w:pPr>
    <w:rPr>
      <w:sz w:val="20"/>
      <w:szCs w:val="20"/>
    </w:rPr>
  </w:style>
  <w:style w:type="character" w:customStyle="1" w:styleId="CommentaireCar">
    <w:name w:val="Commentaire Car"/>
    <w:basedOn w:val="Policepardfaut"/>
    <w:link w:val="Commentaire"/>
    <w:uiPriority w:val="99"/>
    <w:semiHidden/>
    <w:rsid w:val="00D360B3"/>
    <w:rPr>
      <w:sz w:val="20"/>
      <w:szCs w:val="20"/>
    </w:rPr>
  </w:style>
  <w:style w:type="paragraph" w:styleId="Objetducommentaire">
    <w:name w:val="annotation subject"/>
    <w:basedOn w:val="Commentaire"/>
    <w:next w:val="Commentaire"/>
    <w:link w:val="ObjetducommentaireCar"/>
    <w:uiPriority w:val="99"/>
    <w:semiHidden/>
    <w:unhideWhenUsed/>
    <w:rsid w:val="00D360B3"/>
    <w:rPr>
      <w:b/>
      <w:bCs/>
    </w:rPr>
  </w:style>
  <w:style w:type="character" w:customStyle="1" w:styleId="ObjetducommentaireCar">
    <w:name w:val="Objet du commentaire Car"/>
    <w:basedOn w:val="CommentaireCar"/>
    <w:link w:val="Objetducommentaire"/>
    <w:uiPriority w:val="99"/>
    <w:semiHidden/>
    <w:rsid w:val="00D360B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codes/article_lc/LEGIARTI000020196371" TargetMode="Externa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privacyportal-eu.onetrust.com/webform/805a28e1-162f-481b-a801-affbef1aca04/d7ccb1bf-0f65-4743-8153-2acdac54e1de"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fd.fr/sites/afd/files/2022-02-11-22-54/Cadre%20d%27utilisation_AFD.pdf"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legal.un.org/ola/FR/Default.asp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IMHAOULINF\AppData\Roaming\Microsoft\Templates\Formulaire%20de%20mise%20&#224;%20jour%20pour%20cabinet%20-%20Sant&#23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38"/>
        <w:category>
          <w:name w:val="Général"/>
          <w:gallery w:val="placeholder"/>
        </w:category>
        <w:types>
          <w:type w:val="bbPlcHdr"/>
        </w:types>
        <w:behaviors>
          <w:behavior w:val="content"/>
        </w:behaviors>
        <w:guid w:val="{4470303A-C60A-47B6-881D-1F6AFA17A7F6}"/>
      </w:docPartPr>
      <w:docPartBody>
        <w:p w:rsidR="00A07ADE" w:rsidRDefault="000D741C">
          <w:r w:rsidRPr="00F12659">
            <w:rPr>
              <w:rStyle w:val="Textedelespacerserv"/>
            </w:rPr>
            <w:t>Cliquez ou appuyez ici pour entrer une date.</w:t>
          </w:r>
        </w:p>
      </w:docPartBody>
    </w:docPart>
    <w:docPart>
      <w:docPartPr>
        <w:name w:val="DefaultPlaceholder_-1854013440"/>
        <w:category>
          <w:name w:val="Général"/>
          <w:gallery w:val="placeholder"/>
        </w:category>
        <w:types>
          <w:type w:val="bbPlcHdr"/>
        </w:types>
        <w:behaviors>
          <w:behavior w:val="content"/>
        </w:behaviors>
        <w:guid w:val="{30EABF3B-6430-4256-B2B4-90A82A9C9BF2}"/>
      </w:docPartPr>
      <w:docPartBody>
        <w:p w:rsidR="00A07ADE" w:rsidRDefault="000D741C">
          <w:r w:rsidRPr="00F12659">
            <w:rPr>
              <w:rStyle w:val="Textedelespacerserv"/>
            </w:rPr>
            <w:t>Cliquez ou appuyez ici pour entrer du texte.</w:t>
          </w:r>
        </w:p>
      </w:docPartBody>
    </w:docPart>
    <w:docPart>
      <w:docPartPr>
        <w:name w:val="60AAD36CE90A4AF089E057C50A506B7D"/>
        <w:category>
          <w:name w:val="Général"/>
          <w:gallery w:val="placeholder"/>
        </w:category>
        <w:types>
          <w:type w:val="bbPlcHdr"/>
        </w:types>
        <w:behaviors>
          <w:behavior w:val="content"/>
        </w:behaviors>
        <w:guid w:val="{E409FBFA-92D9-4FCA-9EFE-CF5692756E73}"/>
      </w:docPartPr>
      <w:docPartBody>
        <w:p w:rsidR="00A07ADE" w:rsidRDefault="000D741C" w:rsidP="000D741C">
          <w:pPr>
            <w:pStyle w:val="60AAD36CE90A4AF089E057C50A506B7D"/>
          </w:pPr>
          <w:r w:rsidRPr="00F12659">
            <w:rPr>
              <w:rStyle w:val="Textedelespacerserv"/>
            </w:rPr>
            <w:t>Cliquez ou appuyez ici pour entrer du texte.</w:t>
          </w:r>
        </w:p>
      </w:docPartBody>
    </w:docPart>
    <w:docPart>
      <w:docPartPr>
        <w:name w:val="D7EA38F540AC4814B9AFA138F9E80ACB"/>
        <w:category>
          <w:name w:val="Général"/>
          <w:gallery w:val="placeholder"/>
        </w:category>
        <w:types>
          <w:type w:val="bbPlcHdr"/>
        </w:types>
        <w:behaviors>
          <w:behavior w:val="content"/>
        </w:behaviors>
        <w:guid w:val="{8A80BF01-89BA-4ADB-8A3E-1BD6A9AE63AF}"/>
      </w:docPartPr>
      <w:docPartBody>
        <w:p w:rsidR="00A07ADE" w:rsidRDefault="000D741C" w:rsidP="000D741C">
          <w:pPr>
            <w:pStyle w:val="D7EA38F540AC4814B9AFA138F9E80ACB"/>
          </w:pPr>
          <w:r w:rsidRPr="00F12659">
            <w:rPr>
              <w:rStyle w:val="Textedelespacerserv"/>
            </w:rPr>
            <w:t>Cliquez ou appuyez ici pour entrer du texte.</w:t>
          </w:r>
        </w:p>
      </w:docPartBody>
    </w:docPart>
    <w:docPart>
      <w:docPartPr>
        <w:name w:val="06000FCBC0B44D2FBD5AC97675AAB1AE"/>
        <w:category>
          <w:name w:val="Général"/>
          <w:gallery w:val="placeholder"/>
        </w:category>
        <w:types>
          <w:type w:val="bbPlcHdr"/>
        </w:types>
        <w:behaviors>
          <w:behavior w:val="content"/>
        </w:behaviors>
        <w:guid w:val="{F4E5D7BE-4F90-4DBA-B237-811222E35D43}"/>
      </w:docPartPr>
      <w:docPartBody>
        <w:p w:rsidR="00A07ADE" w:rsidRDefault="000D741C" w:rsidP="000D741C">
          <w:pPr>
            <w:pStyle w:val="06000FCBC0B44D2FBD5AC97675AAB1AE"/>
          </w:pPr>
          <w:r w:rsidRPr="00F12659">
            <w:rPr>
              <w:rStyle w:val="Textedelespacerserv"/>
            </w:rPr>
            <w:t>Cliquez ou appuyez ici pour entrer du texte.</w:t>
          </w:r>
        </w:p>
      </w:docPartBody>
    </w:docPart>
    <w:docPart>
      <w:docPartPr>
        <w:name w:val="F5295708ED60460092B371058550AF8F"/>
        <w:category>
          <w:name w:val="Général"/>
          <w:gallery w:val="placeholder"/>
        </w:category>
        <w:types>
          <w:type w:val="bbPlcHdr"/>
        </w:types>
        <w:behaviors>
          <w:behavior w:val="content"/>
        </w:behaviors>
        <w:guid w:val="{4414F04D-8A69-40F9-AE2D-1B876093FB6E}"/>
      </w:docPartPr>
      <w:docPartBody>
        <w:p w:rsidR="00A07ADE" w:rsidRDefault="000D741C" w:rsidP="000D741C">
          <w:pPr>
            <w:pStyle w:val="F5295708ED60460092B371058550AF8F"/>
          </w:pPr>
          <w:r w:rsidRPr="00F12659">
            <w:rPr>
              <w:rStyle w:val="Textedelespacerserv"/>
            </w:rPr>
            <w:t>Cliquez ou appuyez ici pour entrer du texte.</w:t>
          </w:r>
        </w:p>
      </w:docPartBody>
    </w:docPart>
    <w:docPart>
      <w:docPartPr>
        <w:name w:val="D156ECBB9AB34B5C864DE4A27E7035EF"/>
        <w:category>
          <w:name w:val="Général"/>
          <w:gallery w:val="placeholder"/>
        </w:category>
        <w:types>
          <w:type w:val="bbPlcHdr"/>
        </w:types>
        <w:behaviors>
          <w:behavior w:val="content"/>
        </w:behaviors>
        <w:guid w:val="{119CAFCD-8E9C-4AF2-A46F-D89943AC9F9A}"/>
      </w:docPartPr>
      <w:docPartBody>
        <w:p w:rsidR="00A07ADE" w:rsidRDefault="000D741C" w:rsidP="000D741C">
          <w:pPr>
            <w:pStyle w:val="D156ECBB9AB34B5C864DE4A27E7035EF"/>
          </w:pPr>
          <w:r w:rsidRPr="00F12659">
            <w:rPr>
              <w:rStyle w:val="Textedelespacerserv"/>
            </w:rPr>
            <w:t>Cliquez ou appuyez ici pour entrer du texte.</w:t>
          </w:r>
        </w:p>
      </w:docPartBody>
    </w:docPart>
    <w:docPart>
      <w:docPartPr>
        <w:name w:val="187B31B027A74573A85421DAAD105246"/>
        <w:category>
          <w:name w:val="Général"/>
          <w:gallery w:val="placeholder"/>
        </w:category>
        <w:types>
          <w:type w:val="bbPlcHdr"/>
        </w:types>
        <w:behaviors>
          <w:behavior w:val="content"/>
        </w:behaviors>
        <w:guid w:val="{2FE57D86-0F36-490B-A61B-AD918E7428AF}"/>
      </w:docPartPr>
      <w:docPartBody>
        <w:p w:rsidR="00A07ADE" w:rsidRDefault="000D741C" w:rsidP="000D741C">
          <w:pPr>
            <w:pStyle w:val="187B31B027A74573A85421DAAD105246"/>
          </w:pPr>
          <w:r w:rsidRPr="00F12659">
            <w:rPr>
              <w:rStyle w:val="Textedelespacerserv"/>
            </w:rPr>
            <w:t>Cliquez ou appuyez ici pour entrer du texte.</w:t>
          </w:r>
        </w:p>
      </w:docPartBody>
    </w:docPart>
    <w:docPart>
      <w:docPartPr>
        <w:name w:val="4852B5C765434F44AD25A60F463CA4C7"/>
        <w:category>
          <w:name w:val="Général"/>
          <w:gallery w:val="placeholder"/>
        </w:category>
        <w:types>
          <w:type w:val="bbPlcHdr"/>
        </w:types>
        <w:behaviors>
          <w:behavior w:val="content"/>
        </w:behaviors>
        <w:guid w:val="{84550C56-3611-44C7-BDE8-87C3B5A52823}"/>
      </w:docPartPr>
      <w:docPartBody>
        <w:p w:rsidR="00A07ADE" w:rsidRDefault="000D741C" w:rsidP="000D741C">
          <w:pPr>
            <w:pStyle w:val="4852B5C765434F44AD25A60F463CA4C7"/>
          </w:pPr>
          <w:r w:rsidRPr="00F12659">
            <w:rPr>
              <w:rStyle w:val="Textedelespacerserv"/>
            </w:rPr>
            <w:t>Cliquez ou appuyez ici pour entrer du texte.</w:t>
          </w:r>
        </w:p>
      </w:docPartBody>
    </w:docPart>
    <w:docPart>
      <w:docPartPr>
        <w:name w:val="B346A07E78764941B03F4087160ED964"/>
        <w:category>
          <w:name w:val="Général"/>
          <w:gallery w:val="placeholder"/>
        </w:category>
        <w:types>
          <w:type w:val="bbPlcHdr"/>
        </w:types>
        <w:behaviors>
          <w:behavior w:val="content"/>
        </w:behaviors>
        <w:guid w:val="{EAE31E48-6889-47F2-86B4-672348B27758}"/>
      </w:docPartPr>
      <w:docPartBody>
        <w:p w:rsidR="00A07ADE" w:rsidRDefault="000D741C" w:rsidP="000D741C">
          <w:pPr>
            <w:pStyle w:val="B346A07E78764941B03F4087160ED964"/>
          </w:pPr>
          <w:r w:rsidRPr="00F12659">
            <w:rPr>
              <w:rStyle w:val="Textedelespacerserv"/>
            </w:rPr>
            <w:t>Cliquez ou appuyez ici pour entrer du texte.</w:t>
          </w:r>
        </w:p>
      </w:docPartBody>
    </w:docPart>
    <w:docPart>
      <w:docPartPr>
        <w:name w:val="E492E50072FF4F9BBF2B921F468EBA61"/>
        <w:category>
          <w:name w:val="Général"/>
          <w:gallery w:val="placeholder"/>
        </w:category>
        <w:types>
          <w:type w:val="bbPlcHdr"/>
        </w:types>
        <w:behaviors>
          <w:behavior w:val="content"/>
        </w:behaviors>
        <w:guid w:val="{AB9B1AEA-7934-4BCA-A26F-765EF8989301}"/>
      </w:docPartPr>
      <w:docPartBody>
        <w:p w:rsidR="00A07ADE" w:rsidRDefault="000D741C" w:rsidP="000D741C">
          <w:pPr>
            <w:pStyle w:val="E492E50072FF4F9BBF2B921F468EBA61"/>
          </w:pPr>
          <w:r w:rsidRPr="00F12659">
            <w:rPr>
              <w:rStyle w:val="Textedelespacerserv"/>
            </w:rPr>
            <w:t>Cliquez ou appuyez ici pour entrer du texte.</w:t>
          </w:r>
        </w:p>
      </w:docPartBody>
    </w:docPart>
    <w:docPart>
      <w:docPartPr>
        <w:name w:val="4F52CB7B9AA74650AA2D661C52B230FD"/>
        <w:category>
          <w:name w:val="Général"/>
          <w:gallery w:val="placeholder"/>
        </w:category>
        <w:types>
          <w:type w:val="bbPlcHdr"/>
        </w:types>
        <w:behaviors>
          <w:behavior w:val="content"/>
        </w:behaviors>
        <w:guid w:val="{54A1A864-9C1B-4475-B273-60C311E0077A}"/>
      </w:docPartPr>
      <w:docPartBody>
        <w:p w:rsidR="00A07ADE" w:rsidRDefault="000D741C" w:rsidP="000D741C">
          <w:pPr>
            <w:pStyle w:val="4F52CB7B9AA74650AA2D661C52B230FD"/>
          </w:pPr>
          <w:r w:rsidRPr="00F12659">
            <w:rPr>
              <w:rStyle w:val="Textedelespacerserv"/>
            </w:rPr>
            <w:t>Cliquez ou appuyez ici pour entrer du texte.</w:t>
          </w:r>
        </w:p>
      </w:docPartBody>
    </w:docPart>
    <w:docPart>
      <w:docPartPr>
        <w:name w:val="97B85F91D5AF4187A29DC90A6D1513C6"/>
        <w:category>
          <w:name w:val="Général"/>
          <w:gallery w:val="placeholder"/>
        </w:category>
        <w:types>
          <w:type w:val="bbPlcHdr"/>
        </w:types>
        <w:behaviors>
          <w:behavior w:val="content"/>
        </w:behaviors>
        <w:guid w:val="{1B228E38-ECEE-478E-AA26-3B371E45212D}"/>
      </w:docPartPr>
      <w:docPartBody>
        <w:p w:rsidR="00A07ADE" w:rsidRDefault="000D741C" w:rsidP="000D741C">
          <w:pPr>
            <w:pStyle w:val="97B85F91D5AF4187A29DC90A6D1513C6"/>
          </w:pPr>
          <w:r w:rsidRPr="00F12659">
            <w:rPr>
              <w:rStyle w:val="Textedelespacerserv"/>
            </w:rPr>
            <w:t>Cliquez ou appuyez ici pour entrer du texte.</w:t>
          </w:r>
        </w:p>
      </w:docPartBody>
    </w:docPart>
    <w:docPart>
      <w:docPartPr>
        <w:name w:val="FF033B40E9F6434FBF0A3ECAA929B651"/>
        <w:category>
          <w:name w:val="Général"/>
          <w:gallery w:val="placeholder"/>
        </w:category>
        <w:types>
          <w:type w:val="bbPlcHdr"/>
        </w:types>
        <w:behaviors>
          <w:behavior w:val="content"/>
        </w:behaviors>
        <w:guid w:val="{BB24129D-C7D5-478D-B16D-DDD6925AE776}"/>
      </w:docPartPr>
      <w:docPartBody>
        <w:p w:rsidR="00A07ADE" w:rsidRDefault="000D741C" w:rsidP="000D741C">
          <w:pPr>
            <w:pStyle w:val="FF033B40E9F6434FBF0A3ECAA929B651"/>
          </w:pPr>
          <w:r w:rsidRPr="00F12659">
            <w:rPr>
              <w:rStyle w:val="Textedelespacerserv"/>
            </w:rPr>
            <w:t>Cliquez ou appuyez ici pour entrer du texte.</w:t>
          </w:r>
        </w:p>
      </w:docPartBody>
    </w:docPart>
    <w:docPart>
      <w:docPartPr>
        <w:name w:val="38A170790ED946B6B27D70DB569BF0A3"/>
        <w:category>
          <w:name w:val="Général"/>
          <w:gallery w:val="placeholder"/>
        </w:category>
        <w:types>
          <w:type w:val="bbPlcHdr"/>
        </w:types>
        <w:behaviors>
          <w:behavior w:val="content"/>
        </w:behaviors>
        <w:guid w:val="{C9B73D7A-E66F-4AB3-83B6-23C8B6FE2AF2}"/>
      </w:docPartPr>
      <w:docPartBody>
        <w:p w:rsidR="00A07ADE" w:rsidRDefault="000D741C" w:rsidP="000D741C">
          <w:pPr>
            <w:pStyle w:val="38A170790ED946B6B27D70DB569BF0A3"/>
          </w:pPr>
          <w:r w:rsidRPr="00F12659">
            <w:rPr>
              <w:rStyle w:val="Textedelespacerserv"/>
            </w:rPr>
            <w:t>Cliquez ou appuyez ici pour entrer du texte.</w:t>
          </w:r>
        </w:p>
      </w:docPartBody>
    </w:docPart>
    <w:docPart>
      <w:docPartPr>
        <w:name w:val="78466BD9656741BAB6F752B0C1BD9E46"/>
        <w:category>
          <w:name w:val="Général"/>
          <w:gallery w:val="placeholder"/>
        </w:category>
        <w:types>
          <w:type w:val="bbPlcHdr"/>
        </w:types>
        <w:behaviors>
          <w:behavior w:val="content"/>
        </w:behaviors>
        <w:guid w:val="{087B70F8-F120-4267-B2E4-4493D6A95775}"/>
      </w:docPartPr>
      <w:docPartBody>
        <w:p w:rsidR="00A07ADE" w:rsidRDefault="000D741C" w:rsidP="000D741C">
          <w:pPr>
            <w:pStyle w:val="78466BD9656741BAB6F752B0C1BD9E46"/>
          </w:pPr>
          <w:r w:rsidRPr="00F12659">
            <w:rPr>
              <w:rStyle w:val="Textedelespacerserv"/>
            </w:rPr>
            <w:t>Cliquez ou appuyez ici pour entrer du texte.</w:t>
          </w:r>
        </w:p>
      </w:docPartBody>
    </w:docPart>
    <w:docPart>
      <w:docPartPr>
        <w:name w:val="E00CA28E7E594DC48F9C94F0A440914E"/>
        <w:category>
          <w:name w:val="Général"/>
          <w:gallery w:val="placeholder"/>
        </w:category>
        <w:types>
          <w:type w:val="bbPlcHdr"/>
        </w:types>
        <w:behaviors>
          <w:behavior w:val="content"/>
        </w:behaviors>
        <w:guid w:val="{FED070DF-9285-4212-A25E-04684978658A}"/>
      </w:docPartPr>
      <w:docPartBody>
        <w:p w:rsidR="00A07ADE" w:rsidRDefault="000D741C" w:rsidP="000D741C">
          <w:pPr>
            <w:pStyle w:val="E00CA28E7E594DC48F9C94F0A440914E"/>
          </w:pPr>
          <w:r w:rsidRPr="00F12659">
            <w:rPr>
              <w:rStyle w:val="Textedelespacerserv"/>
            </w:rPr>
            <w:t>Cliquez ou appuyez ici pour entrer du texte.</w:t>
          </w:r>
        </w:p>
      </w:docPartBody>
    </w:docPart>
    <w:docPart>
      <w:docPartPr>
        <w:name w:val="E4688DD6E7B948A1BD1CAEF450272476"/>
        <w:category>
          <w:name w:val="Général"/>
          <w:gallery w:val="placeholder"/>
        </w:category>
        <w:types>
          <w:type w:val="bbPlcHdr"/>
        </w:types>
        <w:behaviors>
          <w:behavior w:val="content"/>
        </w:behaviors>
        <w:guid w:val="{FFD9460A-C8D9-4974-ABF3-19EA085B96E2}"/>
      </w:docPartPr>
      <w:docPartBody>
        <w:p w:rsidR="00A07ADE" w:rsidRDefault="000D741C" w:rsidP="000D741C">
          <w:pPr>
            <w:pStyle w:val="E4688DD6E7B948A1BD1CAEF450272476"/>
          </w:pPr>
          <w:r w:rsidRPr="00F12659">
            <w:rPr>
              <w:rStyle w:val="Textedelespacerserv"/>
            </w:rPr>
            <w:t>Cliquez ou appuyez ici pour entrer du texte.</w:t>
          </w:r>
        </w:p>
      </w:docPartBody>
    </w:docPart>
    <w:docPart>
      <w:docPartPr>
        <w:name w:val="D85E55E0266648D98A17D9F7F4B2F166"/>
        <w:category>
          <w:name w:val="Général"/>
          <w:gallery w:val="placeholder"/>
        </w:category>
        <w:types>
          <w:type w:val="bbPlcHdr"/>
        </w:types>
        <w:behaviors>
          <w:behavior w:val="content"/>
        </w:behaviors>
        <w:guid w:val="{C89C952B-2F57-4A9B-AB72-F99C2AC2218B}"/>
      </w:docPartPr>
      <w:docPartBody>
        <w:p w:rsidR="0000378F" w:rsidRDefault="00217EDE" w:rsidP="00217EDE">
          <w:pPr>
            <w:pStyle w:val="D85E55E0266648D98A17D9F7F4B2F166"/>
          </w:pPr>
          <w:r w:rsidRPr="00F12659">
            <w:rPr>
              <w:rStyle w:val="Textedelespacerserv"/>
            </w:rPr>
            <w:t>Cliquez ou appuyez ici pour entrer du texte.</w:t>
          </w:r>
        </w:p>
      </w:docPartBody>
    </w:docPart>
    <w:docPart>
      <w:docPartPr>
        <w:name w:val="E5120A95989340D9A917806293311064"/>
        <w:category>
          <w:name w:val="Général"/>
          <w:gallery w:val="placeholder"/>
        </w:category>
        <w:types>
          <w:type w:val="bbPlcHdr"/>
        </w:types>
        <w:behaviors>
          <w:behavior w:val="content"/>
        </w:behaviors>
        <w:guid w:val="{E37C185A-AE97-42FD-B8DA-5D6200C27CEA}"/>
      </w:docPartPr>
      <w:docPartBody>
        <w:p w:rsidR="003B4844" w:rsidRDefault="003B4844" w:rsidP="003B4844">
          <w:pPr>
            <w:pStyle w:val="E5120A95989340D9A917806293311064"/>
          </w:pPr>
          <w:r w:rsidRPr="00F12659">
            <w:rPr>
              <w:rStyle w:val="Textedelespacerserv"/>
            </w:rPr>
            <w:t>Cliquez ou appuyez ici pour entrer du texte.</w:t>
          </w:r>
        </w:p>
      </w:docPartBody>
    </w:docPart>
    <w:docPart>
      <w:docPartPr>
        <w:name w:val="8DFF88B08F624DAD8FA2B4063061977D"/>
        <w:category>
          <w:name w:val="Général"/>
          <w:gallery w:val="placeholder"/>
        </w:category>
        <w:types>
          <w:type w:val="bbPlcHdr"/>
        </w:types>
        <w:behaviors>
          <w:behavior w:val="content"/>
        </w:behaviors>
        <w:guid w:val="{E7223ED8-3B23-43ED-B1B5-CB9B3654D167}"/>
      </w:docPartPr>
      <w:docPartBody>
        <w:p w:rsidR="0015424D" w:rsidRDefault="0015424D" w:rsidP="0015424D">
          <w:pPr>
            <w:pStyle w:val="8DFF88B08F624DAD8FA2B4063061977D"/>
          </w:pPr>
          <w:r w:rsidRPr="00F12659">
            <w:rPr>
              <w:rStyle w:val="Textedelespacerserv"/>
            </w:rPr>
            <w:t>Cliquez ou appuyez ici pour entrer du texte.</w:t>
          </w:r>
        </w:p>
      </w:docPartBody>
    </w:docPart>
    <w:docPart>
      <w:docPartPr>
        <w:name w:val="12790F67396D480AA8A00D67802E58F2"/>
        <w:category>
          <w:name w:val="Général"/>
          <w:gallery w:val="placeholder"/>
        </w:category>
        <w:types>
          <w:type w:val="bbPlcHdr"/>
        </w:types>
        <w:behaviors>
          <w:behavior w:val="content"/>
        </w:behaviors>
        <w:guid w:val="{91BE8CF6-DC89-4BD1-9BB0-9472D66B4E9E}"/>
      </w:docPartPr>
      <w:docPartBody>
        <w:p w:rsidR="0015424D" w:rsidRDefault="0015424D" w:rsidP="0015424D">
          <w:pPr>
            <w:pStyle w:val="12790F67396D480AA8A00D67802E58F2"/>
          </w:pPr>
          <w:r w:rsidRPr="00F12659">
            <w:rPr>
              <w:rStyle w:val="Textedelespacerserv"/>
            </w:rPr>
            <w:t>Cliquez ou appuyez ici pour entrer du texte.</w:t>
          </w:r>
        </w:p>
      </w:docPartBody>
    </w:docPart>
    <w:docPart>
      <w:docPartPr>
        <w:name w:val="0D625B68E77446828849E8F15DB4E917"/>
        <w:category>
          <w:name w:val="Général"/>
          <w:gallery w:val="placeholder"/>
        </w:category>
        <w:types>
          <w:type w:val="bbPlcHdr"/>
        </w:types>
        <w:behaviors>
          <w:behavior w:val="content"/>
        </w:behaviors>
        <w:guid w:val="{59C883F1-71EA-4682-B0CC-E241A8C31AA2}"/>
      </w:docPartPr>
      <w:docPartBody>
        <w:p w:rsidR="0015424D" w:rsidRDefault="0015424D" w:rsidP="0015424D">
          <w:pPr>
            <w:pStyle w:val="0D625B68E77446828849E8F15DB4E917"/>
          </w:pPr>
          <w:r w:rsidRPr="00F12659">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entury Gothic">
    <w:panose1 w:val="020B0502020202020204"/>
    <w:charset w:val="00"/>
    <w:family w:val="swiss"/>
    <w:pitch w:val="variable"/>
    <w:sig w:usb0="00000287" w:usb1="00000000" w:usb2="00000000" w:usb3="00000000" w:csb0="0000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7DAA"/>
    <w:rsid w:val="0000378F"/>
    <w:rsid w:val="00060FEB"/>
    <w:rsid w:val="000D741C"/>
    <w:rsid w:val="000E24F4"/>
    <w:rsid w:val="0015424D"/>
    <w:rsid w:val="00194665"/>
    <w:rsid w:val="001A7E6C"/>
    <w:rsid w:val="00217EDE"/>
    <w:rsid w:val="003B4844"/>
    <w:rsid w:val="004914FB"/>
    <w:rsid w:val="00495273"/>
    <w:rsid w:val="00557A54"/>
    <w:rsid w:val="00594CC8"/>
    <w:rsid w:val="006073C1"/>
    <w:rsid w:val="006F1D77"/>
    <w:rsid w:val="007108EE"/>
    <w:rsid w:val="00742A5E"/>
    <w:rsid w:val="00754595"/>
    <w:rsid w:val="00841C8C"/>
    <w:rsid w:val="00977993"/>
    <w:rsid w:val="00A07ADE"/>
    <w:rsid w:val="00A2471E"/>
    <w:rsid w:val="00A24DD6"/>
    <w:rsid w:val="00A47DAA"/>
    <w:rsid w:val="00A61C9F"/>
    <w:rsid w:val="00A75C60"/>
    <w:rsid w:val="00D63CF7"/>
    <w:rsid w:val="00D73D3B"/>
    <w:rsid w:val="00DE7C3F"/>
    <w:rsid w:val="00EC081D"/>
    <w:rsid w:val="00ED41B5"/>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ccentuation">
    <w:name w:val="Emphasis"/>
    <w:basedOn w:val="Policepardfaut"/>
    <w:uiPriority w:val="20"/>
    <w:qFormat/>
    <w:rsid w:val="00A47DAA"/>
    <w:rPr>
      <w:rFonts w:asciiTheme="minorHAnsi" w:hAnsiTheme="minorHAnsi"/>
      <w:b w:val="0"/>
      <w:i w:val="0"/>
      <w:iCs/>
      <w:caps w:val="0"/>
      <w:smallCaps w:val="0"/>
    </w:rPr>
  </w:style>
  <w:style w:type="character" w:styleId="Textedelespacerserv">
    <w:name w:val="Placeholder Text"/>
    <w:basedOn w:val="Policepardfaut"/>
    <w:uiPriority w:val="99"/>
    <w:semiHidden/>
    <w:rsid w:val="0015424D"/>
    <w:rPr>
      <w:color w:val="808080"/>
    </w:rPr>
  </w:style>
  <w:style w:type="paragraph" w:customStyle="1" w:styleId="60AAD36CE90A4AF089E057C50A506B7D">
    <w:name w:val="60AAD36CE90A4AF089E057C50A506B7D"/>
    <w:rsid w:val="000D741C"/>
  </w:style>
  <w:style w:type="paragraph" w:customStyle="1" w:styleId="D7EA38F540AC4814B9AFA138F9E80ACB">
    <w:name w:val="D7EA38F540AC4814B9AFA138F9E80ACB"/>
    <w:rsid w:val="000D741C"/>
  </w:style>
  <w:style w:type="paragraph" w:customStyle="1" w:styleId="06000FCBC0B44D2FBD5AC97675AAB1AE">
    <w:name w:val="06000FCBC0B44D2FBD5AC97675AAB1AE"/>
    <w:rsid w:val="000D741C"/>
  </w:style>
  <w:style w:type="paragraph" w:customStyle="1" w:styleId="F5295708ED60460092B371058550AF8F">
    <w:name w:val="F5295708ED60460092B371058550AF8F"/>
    <w:rsid w:val="000D741C"/>
  </w:style>
  <w:style w:type="paragraph" w:customStyle="1" w:styleId="D156ECBB9AB34B5C864DE4A27E7035EF">
    <w:name w:val="D156ECBB9AB34B5C864DE4A27E7035EF"/>
    <w:rsid w:val="000D741C"/>
  </w:style>
  <w:style w:type="paragraph" w:customStyle="1" w:styleId="187B31B027A74573A85421DAAD105246">
    <w:name w:val="187B31B027A74573A85421DAAD105246"/>
    <w:rsid w:val="000D741C"/>
  </w:style>
  <w:style w:type="paragraph" w:customStyle="1" w:styleId="4852B5C765434F44AD25A60F463CA4C7">
    <w:name w:val="4852B5C765434F44AD25A60F463CA4C7"/>
    <w:rsid w:val="000D741C"/>
  </w:style>
  <w:style w:type="paragraph" w:customStyle="1" w:styleId="B346A07E78764941B03F4087160ED964">
    <w:name w:val="B346A07E78764941B03F4087160ED964"/>
    <w:rsid w:val="000D741C"/>
  </w:style>
  <w:style w:type="paragraph" w:customStyle="1" w:styleId="E492E50072FF4F9BBF2B921F468EBA61">
    <w:name w:val="E492E50072FF4F9BBF2B921F468EBA61"/>
    <w:rsid w:val="000D741C"/>
  </w:style>
  <w:style w:type="paragraph" w:customStyle="1" w:styleId="4F52CB7B9AA74650AA2D661C52B230FD">
    <w:name w:val="4F52CB7B9AA74650AA2D661C52B230FD"/>
    <w:rsid w:val="000D741C"/>
  </w:style>
  <w:style w:type="paragraph" w:customStyle="1" w:styleId="97B85F91D5AF4187A29DC90A6D1513C6">
    <w:name w:val="97B85F91D5AF4187A29DC90A6D1513C6"/>
    <w:rsid w:val="000D741C"/>
  </w:style>
  <w:style w:type="paragraph" w:customStyle="1" w:styleId="FF033B40E9F6434FBF0A3ECAA929B651">
    <w:name w:val="FF033B40E9F6434FBF0A3ECAA929B651"/>
    <w:rsid w:val="000D741C"/>
  </w:style>
  <w:style w:type="paragraph" w:customStyle="1" w:styleId="38A170790ED946B6B27D70DB569BF0A3">
    <w:name w:val="38A170790ED946B6B27D70DB569BF0A3"/>
    <w:rsid w:val="000D741C"/>
  </w:style>
  <w:style w:type="paragraph" w:customStyle="1" w:styleId="6F5BEA5B7A864BBFA0A3EAE799C0F774">
    <w:name w:val="6F5BEA5B7A864BBFA0A3EAE799C0F774"/>
    <w:rsid w:val="000D741C"/>
  </w:style>
  <w:style w:type="paragraph" w:customStyle="1" w:styleId="F8644D1521EB4D7C905FDB144DEC3B0F">
    <w:name w:val="F8644D1521EB4D7C905FDB144DEC3B0F"/>
    <w:rsid w:val="000D741C"/>
  </w:style>
  <w:style w:type="paragraph" w:customStyle="1" w:styleId="78466BD9656741BAB6F752B0C1BD9E46">
    <w:name w:val="78466BD9656741BAB6F752B0C1BD9E46"/>
    <w:rsid w:val="000D741C"/>
  </w:style>
  <w:style w:type="paragraph" w:customStyle="1" w:styleId="E00CA28E7E594DC48F9C94F0A440914E">
    <w:name w:val="E00CA28E7E594DC48F9C94F0A440914E"/>
    <w:rsid w:val="000D741C"/>
  </w:style>
  <w:style w:type="paragraph" w:customStyle="1" w:styleId="E4688DD6E7B948A1BD1CAEF450272476">
    <w:name w:val="E4688DD6E7B948A1BD1CAEF450272476"/>
    <w:rsid w:val="000D741C"/>
  </w:style>
  <w:style w:type="paragraph" w:customStyle="1" w:styleId="D85E55E0266648D98A17D9F7F4B2F166">
    <w:name w:val="D85E55E0266648D98A17D9F7F4B2F166"/>
    <w:rsid w:val="00217EDE"/>
  </w:style>
  <w:style w:type="paragraph" w:customStyle="1" w:styleId="E5120A95989340D9A917806293311064">
    <w:name w:val="E5120A95989340D9A917806293311064"/>
    <w:rsid w:val="003B4844"/>
  </w:style>
  <w:style w:type="paragraph" w:customStyle="1" w:styleId="8DFF88B08F624DAD8FA2B4063061977D">
    <w:name w:val="8DFF88B08F624DAD8FA2B4063061977D"/>
    <w:rsid w:val="0015424D"/>
  </w:style>
  <w:style w:type="paragraph" w:customStyle="1" w:styleId="12790F67396D480AA8A00D67802E58F2">
    <w:name w:val="12790F67396D480AA8A00D67802E58F2"/>
    <w:rsid w:val="0015424D"/>
  </w:style>
  <w:style w:type="paragraph" w:customStyle="1" w:styleId="0D625B68E77446828849E8F15DB4E917">
    <w:name w:val="0D625B68E77446828849E8F15DB4E917"/>
    <w:rsid w:val="0015424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Business Theme to use">
  <a:themeElements>
    <a:clrScheme name="BUS_Activity Based Cost Tracker">
      <a:dk1>
        <a:sysClr val="windowText" lastClr="000000"/>
      </a:dk1>
      <a:lt1>
        <a:sysClr val="window" lastClr="FFFFFF"/>
      </a:lt1>
      <a:dk2>
        <a:srgbClr val="1F497D"/>
      </a:dk2>
      <a:lt2>
        <a:srgbClr val="EEECE1"/>
      </a:lt2>
      <a:accent1>
        <a:srgbClr val="F7F5E6"/>
      </a:accent1>
      <a:accent2>
        <a:srgbClr val="333A56"/>
      </a:accent2>
      <a:accent3>
        <a:srgbClr val="52658F"/>
      </a:accent3>
      <a:accent4>
        <a:srgbClr val="E8E8E8"/>
      </a:accent4>
      <a:accent5>
        <a:srgbClr val="000000"/>
      </a:accent5>
      <a:accent6>
        <a:srgbClr val="8A8A8A"/>
      </a:accent6>
      <a:hlink>
        <a:srgbClr val="0096D2"/>
      </a:hlink>
      <a:folHlink>
        <a:srgbClr val="00578B"/>
      </a:folHlink>
    </a:clrScheme>
    <a:fontScheme name="Custom 53">
      <a:majorFont>
        <a:latin typeface="Franklin Gothic Book"/>
        <a:ea typeface=""/>
        <a:cs typeface=""/>
      </a:majorFont>
      <a:minorFont>
        <a:latin typeface="Franklin Gothic Book"/>
        <a:ea typeface=""/>
        <a:cs typeface=""/>
      </a:minorFont>
    </a:fontScheme>
    <a:fmtScheme name="Office">
      <a:fillStyleLst>
        <a:solidFill>
          <a:schemeClr val="phClr"/>
        </a:solidFill>
        <a:gradFill rotWithShape="1">
          <a:gsLst>
            <a:gs pos="0">
              <a:schemeClr val="phClr">
                <a:tint val="67000"/>
                <a:satMod val="105000"/>
                <a:lumMod val="110000"/>
              </a:schemeClr>
            </a:gs>
            <a:gs pos="50000">
              <a:schemeClr val="phClr">
                <a:tint val="73000"/>
                <a:satMod val="103000"/>
                <a:lumMod val="105000"/>
              </a:schemeClr>
            </a:gs>
            <a:gs pos="100000">
              <a:schemeClr val="phClr">
                <a:tint val="81000"/>
                <a:satMod val="109000"/>
                <a:lumMod val="105000"/>
              </a:schemeClr>
            </a:gs>
          </a:gsLst>
          <a:lin ang="5400000" scaled="0"/>
        </a:gradFill>
        <a:gradFill rotWithShape="1">
          <a:gsLst>
            <a:gs pos="0">
              <a:schemeClr val="phClr">
                <a:tint val="94000"/>
                <a:satMod val="103000"/>
                <a:lumMod val="102000"/>
              </a:schemeClr>
            </a:gs>
            <a:gs pos="50000">
              <a:schemeClr val="phClr">
                <a:shade val="100000"/>
                <a:satMod val="110000"/>
                <a:lumMod val="100000"/>
              </a:schemeClr>
            </a:gs>
            <a:gs pos="100000">
              <a:schemeClr val="phClr">
                <a:shade val="78000"/>
                <a:satMod val="120000"/>
                <a:lumMod val="9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hade val="98000"/>
                <a:satMod val="150000"/>
                <a:lumMod val="102000"/>
              </a:schemeClr>
            </a:gs>
            <a:gs pos="50000">
              <a:schemeClr val="phClr">
                <a:tint val="98000"/>
                <a:shade val="90000"/>
                <a:satMod val="13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Dark" id="{D39323B7-B2D6-4C10-818B-A5CD4ACE85BD}" vid="{15FD9199-0511-4D87-8BFB-2FF3F0C5B5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0A489A-9285-41C3-9CE8-3D353681C6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C8FD774-1B5E-437E-BA97-7C2A38EA27E6}">
  <ds:schemaRefs>
    <ds:schemaRef ds:uri="http://schemas.microsoft.com/sharepoint/v3/contenttype/forms"/>
  </ds:schemaRefs>
</ds:datastoreItem>
</file>

<file path=customXml/itemProps3.xml><?xml version="1.0" encoding="utf-8"?>
<ds:datastoreItem xmlns:ds="http://schemas.openxmlformats.org/officeDocument/2006/customXml" ds:itemID="{6CCD373B-0576-4E44-A284-0B50CBA69FE3}">
  <ds:schemaRefs>
    <ds:schemaRef ds:uri="http://schemas.microsoft.com/office/2006/metadata/properties"/>
    <ds:schemaRef ds:uri="http://schemas.microsoft.com/office/infopath/2007/PartnerControls"/>
    <ds:schemaRef ds:uri="71af3243-3dd4-4a8d-8c0d-dd76da1f02a5"/>
  </ds:schemaRefs>
</ds:datastoreItem>
</file>

<file path=customXml/itemProps4.xml><?xml version="1.0" encoding="utf-8"?>
<ds:datastoreItem xmlns:ds="http://schemas.openxmlformats.org/officeDocument/2006/customXml" ds:itemID="{2EC42448-B87A-4885-A910-E00FBE6E6C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Formulaire de mise à jour pour cabinet - Santé.dotx</Template>
  <TotalTime>0</TotalTime>
  <Pages>8</Pages>
  <Words>2580</Words>
  <Characters>14193</Characters>
  <Application>Microsoft Office Word</Application>
  <DocSecurity>0</DocSecurity>
  <Lines>118</Lines>
  <Paragraphs>33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2024-02-12T15:33:00Z</dcterms:created>
  <dcterms:modified xsi:type="dcterms:W3CDTF">2025-05-09T06:56:00Z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