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1080" w:type="dxa"/>
        <w:shd w:val="clear" w:color="auto" w:fill="8A8A8A" w:themeFill="accent6"/>
        <w:tblLook w:val="0600" w:firstRow="0" w:lastRow="0" w:firstColumn="0" w:lastColumn="0" w:noHBand="1" w:noVBand="1"/>
      </w:tblPr>
      <w:tblGrid>
        <w:gridCol w:w="6930"/>
        <w:gridCol w:w="2060"/>
      </w:tblGrid>
      <w:tr w:rsidR="00E3286D" w:rsidRPr="00FF3323" w14:paraId="2BEDB400" w14:textId="77777777" w:rsidTr="005F62C9">
        <w:trPr>
          <w:trHeight w:val="1728"/>
        </w:trPr>
        <w:tc>
          <w:tcPr>
            <w:tcW w:w="6930" w:type="dxa"/>
            <w:shd w:val="clear" w:color="auto" w:fill="auto"/>
            <w:vAlign w:val="center"/>
          </w:tcPr>
          <w:p w14:paraId="485117B3" w14:textId="7E1DF2F9" w:rsidR="00E3286D" w:rsidRPr="00FF3323" w:rsidRDefault="00A66385" w:rsidP="00A66385">
            <w:pPr>
              <w:pStyle w:val="Titre"/>
            </w:pPr>
            <w:r w:rsidRPr="00160DA9">
              <w:rPr>
                <w:color w:val="FFFFFF" w:themeColor="background1"/>
                <w:sz w:val="32"/>
                <w:szCs w:val="32"/>
              </w:rPr>
              <w:t>Questionnaire de Conformité :</w:t>
            </w:r>
            <w:r w:rsidR="00145AF3" w:rsidRPr="00160DA9">
              <w:rPr>
                <w:color w:val="FFFFFF" w:themeColor="background1"/>
                <w:sz w:val="32"/>
                <w:szCs w:val="32"/>
              </w:rPr>
              <w:t xml:space="preserve"> </w:t>
            </w:r>
            <w:r w:rsidRPr="00160DA9">
              <w:rPr>
                <w:color w:val="FFFFFF" w:themeColor="background1"/>
                <w:sz w:val="32"/>
                <w:szCs w:val="32"/>
              </w:rPr>
              <w:t>Analyse du dispositif des contreparties OSC/Fondations</w:t>
            </w:r>
          </w:p>
        </w:tc>
        <w:tc>
          <w:tcPr>
            <w:tcW w:w="2060" w:type="dxa"/>
            <w:shd w:val="clear" w:color="auto" w:fill="auto"/>
            <w:vAlign w:val="center"/>
          </w:tcPr>
          <w:p w14:paraId="6A070F95" w14:textId="12BD2F77" w:rsidR="00E3286D" w:rsidRPr="00FF3323" w:rsidRDefault="00A66385" w:rsidP="00E3286D">
            <w:pPr>
              <w:spacing w:after="0"/>
              <w:jc w:val="right"/>
            </w:pPr>
            <w:r w:rsidRPr="00DE3C97">
              <w:rPr>
                <w:noProof/>
                <w:lang w:eastAsia="fr-FR"/>
              </w:rPr>
              <w:drawing>
                <wp:inline distT="0" distB="0" distL="0" distR="0" wp14:anchorId="2A52B7C9" wp14:editId="42615F41">
                  <wp:extent cx="1103811" cy="642575"/>
                  <wp:effectExtent l="0" t="0" r="0" b="0"/>
                  <wp:docPr id="2" name="Image 2"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591F3AEA" w14:textId="77777777" w:rsidR="00E3286D" w:rsidRPr="00F87558" w:rsidRDefault="00E3286D" w:rsidP="001B693F">
      <w:pPr>
        <w:spacing w:after="120" w:line="240" w:lineRule="auto"/>
        <w:rPr>
          <w:sz w:val="16"/>
        </w:rPr>
      </w:pPr>
    </w:p>
    <w:p w14:paraId="5954C6FB" w14:textId="77777777" w:rsidR="009359BD" w:rsidRDefault="009359BD" w:rsidP="001B693F">
      <w:pPr>
        <w:pStyle w:val="Titre1"/>
        <w:spacing w:before="0" w:after="120" w:line="240" w:lineRule="auto"/>
      </w:pPr>
    </w:p>
    <w:p w14:paraId="1E2417D3" w14:textId="7C4760AD" w:rsidR="00E3286D" w:rsidRPr="00FF3323" w:rsidRDefault="00A66385" w:rsidP="001B693F">
      <w:pPr>
        <w:pStyle w:val="Titre1"/>
        <w:spacing w:before="0" w:after="120" w:line="240" w:lineRule="auto"/>
      </w:pPr>
      <w:r>
        <w:t>Préambule :</w:t>
      </w:r>
    </w:p>
    <w:p w14:paraId="69B2B3F2" w14:textId="77777777" w:rsidR="00A66385" w:rsidRDefault="00A66385" w:rsidP="00A66385">
      <w:pPr>
        <w:spacing w:after="0"/>
        <w:jc w:val="both"/>
        <w:rPr>
          <w:i/>
          <w:sz w:val="20"/>
          <w:szCs w:val="20"/>
        </w:rPr>
      </w:pPr>
      <w:r w:rsidRPr="00A965A8">
        <w:rPr>
          <w:i/>
          <w:sz w:val="20"/>
          <w:szCs w:val="20"/>
        </w:rPr>
        <w:t xml:space="preserve">L’objectif du présent questionnaire est de permettre au groupe AFD d’évaluer </w:t>
      </w:r>
      <w:r>
        <w:rPr>
          <w:i/>
          <w:sz w:val="20"/>
          <w:szCs w:val="20"/>
        </w:rPr>
        <w:t xml:space="preserve">la qualité, l’exhaustivité et le degré de maturité du dispositif visant à encadrer le risque de non-conformité </w:t>
      </w:r>
      <w:r w:rsidRPr="00A965A8">
        <w:rPr>
          <w:i/>
          <w:sz w:val="20"/>
          <w:szCs w:val="20"/>
        </w:rPr>
        <w:t xml:space="preserve">des </w:t>
      </w:r>
      <w:r w:rsidRPr="00E85348">
        <w:rPr>
          <w:i/>
          <w:sz w:val="20"/>
          <w:szCs w:val="20"/>
        </w:rPr>
        <w:t>contreparties</w:t>
      </w:r>
      <w:r w:rsidRPr="00A965A8">
        <w:rPr>
          <w:i/>
          <w:sz w:val="20"/>
          <w:szCs w:val="20"/>
        </w:rPr>
        <w:t xml:space="preserve"> OSC</w:t>
      </w:r>
      <w:r>
        <w:rPr>
          <w:i/>
          <w:sz w:val="20"/>
          <w:szCs w:val="20"/>
        </w:rPr>
        <w:t xml:space="preserve"> notamment en lien avec les </w:t>
      </w:r>
      <w:r w:rsidRPr="00D43225">
        <w:rPr>
          <w:i/>
          <w:sz w:val="20"/>
          <w:szCs w:val="20"/>
        </w:rPr>
        <w:t>risques de blanchiment de capitaux</w:t>
      </w:r>
      <w:r>
        <w:rPr>
          <w:i/>
          <w:sz w:val="20"/>
          <w:szCs w:val="20"/>
        </w:rPr>
        <w:t xml:space="preserve">, </w:t>
      </w:r>
      <w:r w:rsidRPr="00D43225">
        <w:rPr>
          <w:i/>
          <w:sz w:val="20"/>
          <w:szCs w:val="20"/>
        </w:rPr>
        <w:t>de financement du terrorisme</w:t>
      </w:r>
      <w:r>
        <w:rPr>
          <w:i/>
          <w:sz w:val="20"/>
          <w:szCs w:val="20"/>
        </w:rPr>
        <w:t>, de comportements prohibés (incluant la fraude, la corruption et le détournement de l’aide)</w:t>
      </w:r>
      <w:r w:rsidRPr="00D43225">
        <w:rPr>
          <w:i/>
          <w:sz w:val="20"/>
          <w:szCs w:val="20"/>
        </w:rPr>
        <w:t xml:space="preserve"> </w:t>
      </w:r>
      <w:r>
        <w:rPr>
          <w:i/>
          <w:sz w:val="20"/>
          <w:szCs w:val="20"/>
        </w:rPr>
        <w:t xml:space="preserve">et de violation de la réglementation sanctions, </w:t>
      </w:r>
      <w:r w:rsidRPr="00D43225">
        <w:rPr>
          <w:i/>
          <w:sz w:val="20"/>
          <w:szCs w:val="20"/>
        </w:rPr>
        <w:t xml:space="preserve">pendant toute la durée de la relation d’affaires. </w:t>
      </w:r>
      <w:r>
        <w:rPr>
          <w:i/>
          <w:sz w:val="20"/>
          <w:szCs w:val="20"/>
        </w:rPr>
        <w:t xml:space="preserve">La durée de validité du présent questionnaire est de trois ans. </w:t>
      </w:r>
    </w:p>
    <w:p w14:paraId="07AE30E5" w14:textId="77777777" w:rsidR="00F87558" w:rsidRPr="00F87558" w:rsidRDefault="00F87558" w:rsidP="001B569A">
      <w:pPr>
        <w:spacing w:after="120" w:line="240" w:lineRule="auto"/>
        <w:rPr>
          <w:sz w:val="12"/>
        </w:rPr>
      </w:pPr>
    </w:p>
    <w:p w14:paraId="40967CD6" w14:textId="77777777" w:rsidR="00A66385" w:rsidRPr="00A66385" w:rsidRDefault="00A66385" w:rsidP="00A66385">
      <w:pPr>
        <w:pStyle w:val="Titre1"/>
        <w:rPr>
          <w:bCs/>
        </w:rPr>
      </w:pPr>
      <w:r w:rsidRPr="00A66385">
        <w:rPr>
          <w:bCs/>
        </w:rPr>
        <w:t xml:space="preserve">1. </w:t>
      </w:r>
      <w:r w:rsidRPr="00A66385">
        <w:rPr>
          <w:bCs/>
          <w:sz w:val="28"/>
        </w:rPr>
        <w:t xml:space="preserve">PRESENTATION DE L’OSC/FONDATION ET DE SES ZONES D’INTERVENTION </w:t>
      </w: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2688"/>
        <w:gridCol w:w="3047"/>
        <w:gridCol w:w="2765"/>
        <w:gridCol w:w="2244"/>
      </w:tblGrid>
      <w:tr w:rsidR="00A66385" w:rsidRPr="00FF3323" w14:paraId="311AE7FD" w14:textId="77777777" w:rsidTr="00AF1F6A">
        <w:trPr>
          <w:trHeight w:val="544"/>
        </w:trPr>
        <w:tc>
          <w:tcPr>
            <w:tcW w:w="2688" w:type="dxa"/>
            <w:vMerge w:val="restart"/>
          </w:tcPr>
          <w:p w14:paraId="683FE7B2" w14:textId="77777777" w:rsidR="00687CFB" w:rsidRPr="0007037C" w:rsidRDefault="00A66385" w:rsidP="00F7506E">
            <w:pPr>
              <w:pStyle w:val="tiquettes"/>
              <w:rPr>
                <w:b/>
              </w:rPr>
            </w:pPr>
            <w:r w:rsidRPr="0007037C">
              <w:rPr>
                <w:b/>
              </w:rPr>
              <w:t xml:space="preserve">Nom </w:t>
            </w:r>
            <w:r w:rsidR="00F7506E">
              <w:rPr>
                <w:b/>
              </w:rPr>
              <w:t>et O</w:t>
            </w:r>
            <w:r w:rsidRPr="0007037C">
              <w:rPr>
                <w:b/>
              </w:rPr>
              <w:t xml:space="preserve">bjet </w:t>
            </w:r>
            <w:r w:rsidR="00F7506E">
              <w:rPr>
                <w:b/>
              </w:rPr>
              <w:t>S</w:t>
            </w:r>
            <w:r w:rsidRPr="0007037C">
              <w:rPr>
                <w:b/>
              </w:rPr>
              <w:t>ocial  de l’OSC/FONDATION:</w:t>
            </w:r>
          </w:p>
        </w:tc>
        <w:sdt>
          <w:sdtPr>
            <w:rPr>
              <w:sz w:val="20"/>
            </w:rPr>
            <w:id w:val="995142855"/>
            <w:placeholder>
              <w:docPart w:val="DefaultPlaceholder_-1854013440"/>
            </w:placeholder>
            <w:showingPlcHdr/>
          </w:sdtPr>
          <w:sdtEndPr>
            <w:rPr>
              <w:sz w:val="22"/>
            </w:rPr>
          </w:sdtEndPr>
          <w:sdtContent>
            <w:tc>
              <w:tcPr>
                <w:tcW w:w="3047" w:type="dxa"/>
                <w:shd w:val="clear" w:color="auto" w:fill="FFFFFF" w:themeFill="background1"/>
              </w:tcPr>
              <w:p w14:paraId="76A87C37" w14:textId="77777777" w:rsidR="00687CFB" w:rsidRPr="00FF3323" w:rsidRDefault="00A66385" w:rsidP="00FD35A6">
                <w:r w:rsidRPr="001B569A">
                  <w:rPr>
                    <w:rStyle w:val="Textedelespacerserv"/>
                    <w:sz w:val="20"/>
                  </w:rPr>
                  <w:t>Cliquez ou appuyez ici pour entrer du texte.</w:t>
                </w:r>
              </w:p>
            </w:tc>
          </w:sdtContent>
        </w:sdt>
        <w:tc>
          <w:tcPr>
            <w:tcW w:w="2765" w:type="dxa"/>
            <w:vMerge w:val="restart"/>
          </w:tcPr>
          <w:p w14:paraId="38B2410B" w14:textId="77777777" w:rsidR="00687CFB" w:rsidRPr="0007037C" w:rsidRDefault="00A66385" w:rsidP="00FD35A6">
            <w:pPr>
              <w:pStyle w:val="tiquettes"/>
              <w:rPr>
                <w:b/>
              </w:rPr>
            </w:pPr>
            <w:r w:rsidRPr="0007037C">
              <w:rPr>
                <w:b/>
              </w:rPr>
              <w:t>Date de création :</w:t>
            </w:r>
          </w:p>
        </w:tc>
        <w:sdt>
          <w:sdtPr>
            <w:rPr>
              <w:sz w:val="20"/>
            </w:rPr>
            <w:id w:val="-953711517"/>
            <w:placeholder>
              <w:docPart w:val="DefaultPlaceholder_-1854013438"/>
            </w:placeholder>
            <w:showingPlcHdr/>
            <w:date w:fullDate="2023-10-11T00:00:00Z">
              <w:dateFormat w:val="dd/MM/yyyy"/>
              <w:lid w:val="fr-FR"/>
              <w:storeMappedDataAs w:val="dateTime"/>
              <w:calendar w:val="gregorian"/>
            </w:date>
          </w:sdtPr>
          <w:sdtEndPr>
            <w:rPr>
              <w:sz w:val="22"/>
            </w:rPr>
          </w:sdtEndPr>
          <w:sdtContent>
            <w:tc>
              <w:tcPr>
                <w:tcW w:w="2244" w:type="dxa"/>
                <w:vMerge w:val="restart"/>
                <w:shd w:val="clear" w:color="auto" w:fill="FFFFFF" w:themeFill="background1"/>
              </w:tcPr>
              <w:p w14:paraId="29760E9A" w14:textId="77777777" w:rsidR="00687CFB" w:rsidRPr="00FF3323" w:rsidRDefault="00A66385" w:rsidP="00FD35A6">
                <w:r w:rsidRPr="001B569A">
                  <w:rPr>
                    <w:rStyle w:val="Textedelespacerserv"/>
                    <w:sz w:val="20"/>
                  </w:rPr>
                  <w:t>Cliquez ou appuyez ici pour entrer une date.</w:t>
                </w:r>
              </w:p>
            </w:tc>
          </w:sdtContent>
        </w:sdt>
      </w:tr>
      <w:tr w:rsidR="00A66385" w:rsidRPr="00FF3323" w14:paraId="361DEF94" w14:textId="77777777" w:rsidTr="001B569A">
        <w:trPr>
          <w:trHeight w:val="116"/>
        </w:trPr>
        <w:tc>
          <w:tcPr>
            <w:tcW w:w="2688" w:type="dxa"/>
            <w:vMerge/>
          </w:tcPr>
          <w:p w14:paraId="704297AB" w14:textId="77777777" w:rsidR="00687CFB" w:rsidRPr="00FF3323" w:rsidRDefault="00687CFB" w:rsidP="00FD35A6">
            <w:pPr>
              <w:pStyle w:val="tiquettes"/>
            </w:pPr>
          </w:p>
        </w:tc>
        <w:tc>
          <w:tcPr>
            <w:tcW w:w="3047" w:type="dxa"/>
          </w:tcPr>
          <w:p w14:paraId="45C17541" w14:textId="77777777" w:rsidR="00687CFB" w:rsidRPr="00FF3323" w:rsidRDefault="00687CFB" w:rsidP="00FD35A6"/>
        </w:tc>
        <w:tc>
          <w:tcPr>
            <w:tcW w:w="2765" w:type="dxa"/>
            <w:vMerge/>
          </w:tcPr>
          <w:p w14:paraId="29BC1B73" w14:textId="77777777" w:rsidR="00687CFB" w:rsidRPr="00FF3323" w:rsidRDefault="00687CFB" w:rsidP="00FD35A6">
            <w:pPr>
              <w:pStyle w:val="tiquettes"/>
            </w:pPr>
          </w:p>
        </w:tc>
        <w:tc>
          <w:tcPr>
            <w:tcW w:w="2244" w:type="dxa"/>
            <w:vMerge/>
            <w:shd w:val="clear" w:color="auto" w:fill="FFFFFF" w:themeFill="background1"/>
          </w:tcPr>
          <w:p w14:paraId="3075E6A4" w14:textId="77777777" w:rsidR="00687CFB" w:rsidRPr="00FF3323" w:rsidRDefault="00687CFB" w:rsidP="00FD35A6"/>
        </w:tc>
      </w:tr>
      <w:tr w:rsidR="00A66385" w:rsidRPr="00FF3323" w14:paraId="5A5CFFD8" w14:textId="77777777" w:rsidTr="001B569A">
        <w:trPr>
          <w:trHeight w:val="662"/>
        </w:trPr>
        <w:tc>
          <w:tcPr>
            <w:tcW w:w="2688" w:type="dxa"/>
          </w:tcPr>
          <w:p w14:paraId="3F9B9E49" w14:textId="77777777" w:rsidR="00FD35A6" w:rsidRDefault="00A66385" w:rsidP="00FD35A6">
            <w:pPr>
              <w:pStyle w:val="tiquettes"/>
              <w:rPr>
                <w:b/>
              </w:rPr>
            </w:pPr>
            <w:r w:rsidRPr="0007037C">
              <w:rPr>
                <w:b/>
              </w:rPr>
              <w:t>Nombre de salariés :</w:t>
            </w:r>
          </w:p>
          <w:p w14:paraId="58686568" w14:textId="77777777" w:rsidR="000D0038" w:rsidRDefault="000D0038" w:rsidP="00FD35A6">
            <w:pPr>
              <w:pStyle w:val="tiquettes"/>
              <w:rPr>
                <w:b/>
              </w:rPr>
            </w:pPr>
          </w:p>
          <w:p w14:paraId="357CDDFA" w14:textId="53632A2E" w:rsidR="000D0038" w:rsidRPr="0007037C" w:rsidRDefault="000D0038" w:rsidP="00FD35A6">
            <w:pPr>
              <w:pStyle w:val="tiquettes"/>
              <w:rPr>
                <w:b/>
              </w:rPr>
            </w:pPr>
          </w:p>
        </w:tc>
        <w:tc>
          <w:tcPr>
            <w:tcW w:w="3047" w:type="dxa"/>
            <w:shd w:val="clear" w:color="auto" w:fill="FFFFFF" w:themeFill="background1"/>
          </w:tcPr>
          <w:p w14:paraId="125C982A" w14:textId="77777777" w:rsidR="00FD35A6" w:rsidRPr="001B569A" w:rsidRDefault="00FD35A6" w:rsidP="00FD35A6">
            <w:pPr>
              <w:rPr>
                <w:sz w:val="20"/>
              </w:rPr>
            </w:pPr>
          </w:p>
        </w:tc>
        <w:tc>
          <w:tcPr>
            <w:tcW w:w="2765" w:type="dxa"/>
          </w:tcPr>
          <w:p w14:paraId="05463CA8" w14:textId="77777777" w:rsidR="00FD35A6" w:rsidRPr="0007037C" w:rsidRDefault="00A66385" w:rsidP="00FD35A6">
            <w:pPr>
              <w:pStyle w:val="tiquettes"/>
              <w:rPr>
                <w:b/>
              </w:rPr>
            </w:pPr>
            <w:r w:rsidRPr="0007037C">
              <w:rPr>
                <w:b/>
              </w:rPr>
              <w:t>Principales zones d’intervention :</w:t>
            </w:r>
          </w:p>
        </w:tc>
        <w:sdt>
          <w:sdtPr>
            <w:id w:val="-1931498504"/>
            <w:placeholder>
              <w:docPart w:val="DefaultPlaceholder_-1854013440"/>
            </w:placeholder>
            <w:showingPlcHdr/>
          </w:sdtPr>
          <w:sdtEndPr/>
          <w:sdtContent>
            <w:tc>
              <w:tcPr>
                <w:tcW w:w="2244" w:type="dxa"/>
                <w:shd w:val="clear" w:color="auto" w:fill="FFFFFF" w:themeFill="background1"/>
              </w:tcPr>
              <w:p w14:paraId="7291B1C0" w14:textId="77777777" w:rsidR="00FD35A6" w:rsidRPr="00FF3323" w:rsidRDefault="00A66385" w:rsidP="00A66385">
                <w:r w:rsidRPr="001B569A">
                  <w:rPr>
                    <w:rStyle w:val="Textedelespacerserv"/>
                    <w:sz w:val="18"/>
                  </w:rPr>
                  <w:t>Cliquez ou appuyez ici pour entrer du texte.</w:t>
                </w:r>
              </w:p>
            </w:tc>
          </w:sdtContent>
        </w:sdt>
      </w:tr>
      <w:tr w:rsidR="00097323" w:rsidRPr="00FF3323" w14:paraId="794488B8" w14:textId="77777777" w:rsidTr="00097323">
        <w:trPr>
          <w:trHeight w:val="662"/>
        </w:trPr>
        <w:tc>
          <w:tcPr>
            <w:tcW w:w="268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5775335" w14:textId="79055585" w:rsidR="00097323" w:rsidRPr="0007037C" w:rsidRDefault="00097323" w:rsidP="00097323">
            <w:pPr>
              <w:pStyle w:val="tiquettes"/>
              <w:rPr>
                <w:b/>
              </w:rPr>
            </w:pPr>
            <w:r>
              <w:rPr>
                <w:b/>
              </w:rPr>
              <w:t>Lieu d’enregistrement :</w:t>
            </w:r>
          </w:p>
        </w:tc>
        <w:sdt>
          <w:sdtPr>
            <w:id w:val="1835413100"/>
            <w:placeholder>
              <w:docPart w:val="E5120A95989340D9A917806293311064"/>
            </w:placeholder>
            <w:showingPlcHdr/>
          </w:sdtPr>
          <w:sdtEndPr/>
          <w:sdtContent>
            <w:tc>
              <w:tcPr>
                <w:tcW w:w="8056" w:type="dxa"/>
                <w:gridSpan w:val="3"/>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607B67A8" w14:textId="77777777" w:rsidR="00097323" w:rsidRPr="00FF3323" w:rsidRDefault="00097323" w:rsidP="00097323">
                <w:r w:rsidRPr="00097323">
                  <w:rPr>
                    <w:rStyle w:val="Textedelespacerserv"/>
                    <w:color w:val="auto"/>
                  </w:rPr>
                  <w:t>Cliquez ou appuyez ici pour entrer du texte.</w:t>
                </w:r>
              </w:p>
            </w:tc>
          </w:sdtContent>
        </w:sdt>
      </w:tr>
    </w:tbl>
    <w:p w14:paraId="26546FDB" w14:textId="77777777" w:rsidR="00097323" w:rsidRDefault="00097323" w:rsidP="001B569A">
      <w:pPr>
        <w:spacing w:after="120" w:line="240" w:lineRule="auto"/>
        <w:rPr>
          <w:sz w:val="16"/>
        </w:rPr>
      </w:pPr>
    </w:p>
    <w:p w14:paraId="0FCF1856" w14:textId="77777777" w:rsidR="00A66385" w:rsidRDefault="00A66385" w:rsidP="00A66385">
      <w:pPr>
        <w:pStyle w:val="Titre1"/>
        <w:rPr>
          <w:bCs/>
          <w:sz w:val="28"/>
        </w:rPr>
      </w:pPr>
      <w:r w:rsidRPr="00A66385">
        <w:rPr>
          <w:bCs/>
          <w:sz w:val="28"/>
        </w:rPr>
        <w:t xml:space="preserve">2. REPRESENTATION ET RELATIONS AVEC DES AGENTS PUBLICS </w:t>
      </w:r>
    </w:p>
    <w:p w14:paraId="16E556AA" w14:textId="77777777" w:rsidR="001B569A" w:rsidRPr="00F87558" w:rsidRDefault="001B569A" w:rsidP="00A66385">
      <w:pPr>
        <w:rPr>
          <w:sz w:val="18"/>
        </w:rPr>
      </w:pPr>
      <w:r w:rsidRPr="00F87558">
        <w:rPr>
          <w:i/>
          <w:noProof/>
          <w:color w:val="002060"/>
          <w:sz w:val="16"/>
          <w:lang w:eastAsia="fr-FR"/>
        </w:rPr>
        <mc:AlternateContent>
          <mc:Choice Requires="wps">
            <w:drawing>
              <wp:anchor distT="0" distB="0" distL="114300" distR="114300" simplePos="0" relativeHeight="251664384" behindDoc="1" locked="0" layoutInCell="1" allowOverlap="1" wp14:anchorId="2C901429" wp14:editId="2E6230AD">
                <wp:simplePos x="0" y="0"/>
                <wp:positionH relativeFrom="column">
                  <wp:posOffset>-137160</wp:posOffset>
                </wp:positionH>
                <wp:positionV relativeFrom="paragraph">
                  <wp:posOffset>171450</wp:posOffset>
                </wp:positionV>
                <wp:extent cx="6824663" cy="890270"/>
                <wp:effectExtent l="0" t="0" r="14605" b="24130"/>
                <wp:wrapNone/>
                <wp:docPr id="7" name="Rectangle avec coins arrondis en diagonale 7"/>
                <wp:cNvGraphicFramePr/>
                <a:graphic xmlns:a="http://schemas.openxmlformats.org/drawingml/2006/main">
                  <a:graphicData uri="http://schemas.microsoft.com/office/word/2010/wordprocessingShape">
                    <wps:wsp>
                      <wps:cNvSpPr/>
                      <wps:spPr>
                        <a:xfrm>
                          <a:off x="0" y="0"/>
                          <a:ext cx="6824663" cy="890270"/>
                        </a:xfrm>
                        <a:prstGeom prst="round2Diag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57A074" id="Rectangle avec coins arrondis en diagonale 7" o:spid="_x0000_s1026" style="position:absolute;margin-left:-10.8pt;margin-top:13.5pt;width:537.4pt;height:70.1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824663,890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" path="m148381,l6824663,r,l6824663,741889v,81949,-66432,148381,-148381,148381l,890270r,l,148381c,66432,66432,,148381,xe" fillcolor="#c6d9f1 [671]" strokecolor="#b3a539 [1604]" strokeweight="1pt">
                <v:path arrowok="t" o:connecttype="custom" o:connectlocs="148381,0;6824663,0;6824663,0;6824663,741889;6676282,890270;0,890270;0,890270;0,148381;148381,0" o:connectangles="0,0,0,0,0,0,0,0,0"/>
              </v:shape>
            </w:pict>
          </mc:Fallback>
        </mc:AlternateContent>
      </w:r>
    </w:p>
    <w:p w14:paraId="773A6CCE" w14:textId="77777777" w:rsidR="001B569A" w:rsidRDefault="001B569A" w:rsidP="00A66385">
      <w:r w:rsidRPr="0007037C">
        <w:rPr>
          <w:i/>
          <w:color w:val="002060"/>
          <w:sz w:val="20"/>
        </w:rPr>
        <w:t xml:space="preserve">La notion de représentant légal d’une </w:t>
      </w:r>
      <w:r w:rsidRPr="0007037C">
        <w:rPr>
          <w:i/>
          <w:color w:val="002060"/>
          <w:sz w:val="20"/>
          <w:u w:val="single"/>
        </w:rPr>
        <w:t>association</w:t>
      </w:r>
      <w:r w:rsidRPr="0007037C">
        <w:rPr>
          <w:i/>
          <w:color w:val="002060"/>
          <w:sz w:val="20"/>
        </w:rPr>
        <w:t xml:space="preserve"> s’entend comme la ou les personnes disposant des pouvoirs d’engager la responsabilité de l’association et qui </w:t>
      </w:r>
      <w:r w:rsidRPr="0007037C">
        <w:rPr>
          <w:rFonts w:asciiTheme="majorHAnsi" w:hAnsiTheme="majorHAnsi" w:cstheme="majorBidi"/>
          <w:i/>
          <w:color w:val="002060"/>
          <w:sz w:val="20"/>
        </w:rPr>
        <w:t xml:space="preserve">agit au nom et pour le compte de </w:t>
      </w:r>
      <w:r w:rsidRPr="0007037C">
        <w:rPr>
          <w:i/>
          <w:color w:val="002060"/>
          <w:sz w:val="20"/>
        </w:rPr>
        <w:t>celle-ci</w:t>
      </w:r>
      <w:r w:rsidRPr="0007037C">
        <w:rPr>
          <w:rFonts w:asciiTheme="majorHAnsi" w:hAnsiTheme="majorHAnsi" w:cstheme="majorBidi"/>
          <w:i/>
          <w:color w:val="002060"/>
          <w:sz w:val="20"/>
        </w:rPr>
        <w:t>.</w:t>
      </w:r>
      <w:r w:rsidRPr="0007037C">
        <w:rPr>
          <w:i/>
          <w:color w:val="002060"/>
          <w:sz w:val="20"/>
        </w:rPr>
        <w:t xml:space="preserve"> Lorsqu’il s’agit d’une </w:t>
      </w:r>
      <w:r w:rsidRPr="0007037C">
        <w:rPr>
          <w:i/>
          <w:color w:val="002060"/>
          <w:sz w:val="20"/>
          <w:u w:val="single"/>
        </w:rPr>
        <w:t>fondation</w:t>
      </w:r>
      <w:r w:rsidRPr="0007037C">
        <w:rPr>
          <w:i/>
          <w:color w:val="002060"/>
          <w:sz w:val="20"/>
        </w:rPr>
        <w:t>, doivent être considérés comme représentants légaux le président, le directeur général et l(e)s membre(s) du directoire de la fondation (décret n°2018-284 du 18 avril 2018 renforçant le dispositif français de lutte contre le blanchiment de capitaux et le financement du terrorisme).</w:t>
      </w:r>
    </w:p>
    <w:p w14:paraId="176D0BC1" w14:textId="77777777" w:rsidR="001B569A" w:rsidRPr="001B569A" w:rsidRDefault="001B569A" w:rsidP="00A66385">
      <w:pPr>
        <w:rPr>
          <w:sz w:val="16"/>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4769"/>
      </w:tblGrid>
      <w:tr w:rsidR="001B569A" w:rsidRPr="00FF3323" w14:paraId="37A918CA" w14:textId="77777777" w:rsidTr="001B569A">
        <w:trPr>
          <w:trHeight w:val="43"/>
        </w:trPr>
        <w:tc>
          <w:tcPr>
            <w:tcW w:w="5098" w:type="dxa"/>
          </w:tcPr>
          <w:p w14:paraId="4D68BAC3" w14:textId="77777777" w:rsidR="001B569A" w:rsidRPr="001B569A" w:rsidRDefault="001B569A" w:rsidP="001B569A">
            <w:pPr>
              <w:pStyle w:val="tiquettes"/>
              <w:rPr>
                <w:b/>
              </w:rPr>
            </w:pPr>
            <w:r w:rsidRPr="001B569A">
              <w:rPr>
                <w:b/>
              </w:rPr>
              <w:t xml:space="preserve">Qui est/sont le ou les représentants légaux de votre institution ? </w:t>
            </w:r>
          </w:p>
          <w:p w14:paraId="45D1A7E7" w14:textId="77777777" w:rsidR="001B569A" w:rsidRPr="00FF3323" w:rsidRDefault="001B569A" w:rsidP="00D360B3">
            <w:pPr>
              <w:pStyle w:val="tiquettes"/>
            </w:pPr>
          </w:p>
        </w:tc>
        <w:sdt>
          <w:sdtPr>
            <w:id w:val="-2095621164"/>
            <w:placeholder>
              <w:docPart w:val="DefaultPlaceholder_-1854013440"/>
            </w:placeholder>
            <w:showingPlcHdr/>
          </w:sdtPr>
          <w:sdtEndPr/>
          <w:sdtContent>
            <w:tc>
              <w:tcPr>
                <w:tcW w:w="4769" w:type="dxa"/>
                <w:shd w:val="clear" w:color="auto" w:fill="FFFFFF" w:themeFill="background1"/>
              </w:tcPr>
              <w:p w14:paraId="17231353" w14:textId="77777777" w:rsidR="001B569A" w:rsidRPr="00FF3323" w:rsidRDefault="001B569A" w:rsidP="00D360B3">
                <w:r w:rsidRPr="00F12659">
                  <w:rPr>
                    <w:rStyle w:val="Textedelespacerserv"/>
                  </w:rPr>
                  <w:t>Cliquez ou appuyez ici pour entrer du texte.</w:t>
                </w:r>
              </w:p>
            </w:tc>
          </w:sdtContent>
        </w:sdt>
      </w:tr>
      <w:tr w:rsidR="001B569A" w:rsidRPr="00FF3323" w14:paraId="3AD26F38" w14:textId="77777777" w:rsidTr="001B569A">
        <w:tc>
          <w:tcPr>
            <w:tcW w:w="5098" w:type="dxa"/>
          </w:tcPr>
          <w:p w14:paraId="6D28DBB7" w14:textId="77777777" w:rsidR="001B569A" w:rsidRPr="001B569A" w:rsidRDefault="001B569A" w:rsidP="00D360B3">
            <w:pPr>
              <w:pStyle w:val="tiquettes"/>
              <w:rPr>
                <w:b/>
              </w:rPr>
            </w:pPr>
            <w:r w:rsidRPr="00F9534B">
              <w:rPr>
                <w:b/>
              </w:rPr>
              <w:t>Un ou plusieurs représentants légaux de votre institution ou personnes susceptibles d'intervenir dans le cadre du projet financé par le groupe AFD ont-ils également la qualité d’Agent public ?</w:t>
            </w:r>
          </w:p>
        </w:tc>
        <w:tc>
          <w:tcPr>
            <w:tcW w:w="4769" w:type="dxa"/>
            <w:shd w:val="clear" w:color="auto" w:fill="FFFFFF" w:themeFill="background1"/>
          </w:tcPr>
          <w:p w14:paraId="5381EF9E" w14:textId="77777777" w:rsidR="001B569A" w:rsidRPr="00FF3323" w:rsidRDefault="001B569A" w:rsidP="00F87558">
            <w:pPr>
              <w:tabs>
                <w:tab w:val="left" w:pos="2700"/>
                <w:tab w:val="left" w:pos="5391"/>
                <w:tab w:val="left" w:pos="8091"/>
              </w:tabs>
            </w:pPr>
          </w:p>
        </w:tc>
      </w:tr>
      <w:tr w:rsidR="00F87558" w:rsidRPr="00FF3323" w14:paraId="266A14D2" w14:textId="77777777" w:rsidTr="001B569A">
        <w:tc>
          <w:tcPr>
            <w:tcW w:w="5098" w:type="dxa"/>
          </w:tcPr>
          <w:p w14:paraId="3601839F" w14:textId="77777777" w:rsidR="00F87558" w:rsidRPr="001B569A" w:rsidRDefault="00F87558" w:rsidP="00D360B3">
            <w:pPr>
              <w:pStyle w:val="tiquettes"/>
              <w:rPr>
                <w:b/>
              </w:rPr>
            </w:pPr>
            <w:r>
              <w:rPr>
                <w:rFonts w:ascii="Calibri" w:hAnsi="Calibri"/>
                <w:i/>
                <w:szCs w:val="20"/>
              </w:rPr>
              <w:t>En cas de réponse posi</w:t>
            </w:r>
            <w:r w:rsidRPr="009033D4">
              <w:rPr>
                <w:rFonts w:ascii="Calibri" w:hAnsi="Calibri"/>
                <w:i/>
                <w:szCs w:val="20"/>
              </w:rPr>
              <w:t>tive,</w:t>
            </w:r>
            <w:r>
              <w:rPr>
                <w:rFonts w:ascii="Calibri" w:hAnsi="Calibri"/>
                <w:i/>
                <w:szCs w:val="20"/>
              </w:rPr>
              <w:t xml:space="preserve"> veuillez</w:t>
            </w:r>
            <w:r w:rsidRPr="009033D4">
              <w:rPr>
                <w:rFonts w:ascii="Calibri" w:hAnsi="Calibri"/>
                <w:i/>
                <w:szCs w:val="20"/>
              </w:rPr>
              <w:t xml:space="preserve"> </w:t>
            </w:r>
            <w:r w:rsidRPr="00F87558">
              <w:rPr>
                <w:rFonts w:ascii="Calibri" w:hAnsi="Calibri"/>
                <w:i/>
                <w:szCs w:val="20"/>
              </w:rPr>
              <w:t>identifier le représentant, le poste occupé en tant qu’agent public et son employeur</w:t>
            </w:r>
          </w:p>
        </w:tc>
        <w:tc>
          <w:tcPr>
            <w:tcW w:w="4769" w:type="dxa"/>
            <w:shd w:val="clear" w:color="auto" w:fill="FFFFFF" w:themeFill="background1"/>
          </w:tcPr>
          <w:sdt>
            <w:sdtPr>
              <w:id w:val="-1645650200"/>
              <w:placeholder>
                <w:docPart w:val="D85E55E0266648D98A17D9F7F4B2F166"/>
              </w:placeholder>
              <w:showingPlcHdr/>
            </w:sdtPr>
            <w:sdtEndPr/>
            <w:sdtContent>
              <w:p w14:paraId="73234127" w14:textId="77777777" w:rsidR="00F87558" w:rsidRDefault="00F87558" w:rsidP="00F87558">
                <w:r w:rsidRPr="00F12659">
                  <w:rPr>
                    <w:rStyle w:val="Textedelespacerserv"/>
                  </w:rPr>
                  <w:t>Cliquez ou appuyez ici pour entrer du texte.</w:t>
                </w:r>
              </w:p>
            </w:sdtContent>
          </w:sdt>
          <w:p w14:paraId="2A875F91" w14:textId="77777777" w:rsidR="00F87558" w:rsidRPr="00FF3323" w:rsidRDefault="00F87558" w:rsidP="00F87558">
            <w:pPr>
              <w:tabs>
                <w:tab w:val="left" w:pos="2700"/>
                <w:tab w:val="left" w:pos="5391"/>
                <w:tab w:val="left" w:pos="8091"/>
              </w:tabs>
            </w:pPr>
          </w:p>
        </w:tc>
      </w:tr>
    </w:tbl>
    <w:p w14:paraId="4EAD7948" w14:textId="77777777" w:rsidR="00A66385" w:rsidRPr="00F87558" w:rsidRDefault="00F87558" w:rsidP="00A66385">
      <w:pPr>
        <w:rPr>
          <w:sz w:val="16"/>
        </w:rPr>
      </w:pPr>
      <w:r>
        <w:rPr>
          <w:noProof/>
          <w:color w:val="002060"/>
          <w:sz w:val="20"/>
          <w:lang w:eastAsia="fr-FR"/>
        </w:rPr>
        <mc:AlternateContent>
          <mc:Choice Requires="wps">
            <w:drawing>
              <wp:anchor distT="0" distB="0" distL="114300" distR="114300" simplePos="0" relativeHeight="251663360" behindDoc="1" locked="0" layoutInCell="1" allowOverlap="1" wp14:anchorId="07F23724" wp14:editId="723A0ED5">
                <wp:simplePos x="0" y="0"/>
                <wp:positionH relativeFrom="margin">
                  <wp:posOffset>-118110</wp:posOffset>
                </wp:positionH>
                <wp:positionV relativeFrom="paragraph">
                  <wp:posOffset>149860</wp:posOffset>
                </wp:positionV>
                <wp:extent cx="6919595" cy="1228725"/>
                <wp:effectExtent l="0" t="0" r="14605" b="28575"/>
                <wp:wrapNone/>
                <wp:docPr id="6" name="Rectangle avec coins arrondis en diagonale 6"/>
                <wp:cNvGraphicFramePr/>
                <a:graphic xmlns:a="http://schemas.openxmlformats.org/drawingml/2006/main">
                  <a:graphicData uri="http://schemas.microsoft.com/office/word/2010/wordprocessingShape">
                    <wps:wsp>
                      <wps:cNvSpPr/>
                      <wps:spPr>
                        <a:xfrm>
                          <a:off x="0" y="0"/>
                          <a:ext cx="6919595" cy="1228725"/>
                        </a:xfrm>
                        <a:prstGeom prst="round2Diag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C356C9" id="Rectangle avec coins arrondis en diagonale 6" o:spid="_x0000_s1026" style="position:absolute;margin-left:-9.3pt;margin-top:11.8pt;width:544.85pt;height:96.7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919595,1228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" path="m204792,l6919595,r,l6919595,1023933v,113103,-91689,204792,-204792,204792l,1228725r,l,204792c,91689,91689,,204792,xe" fillcolor="#c6d9f1 [671]" strokecolor="#b3a539 [1604]" strokeweight="1pt">
                <v:path arrowok="t" o:connecttype="custom" o:connectlocs="204792,0;6919595,0;6919595,0;6919595,1023933;6714803,1228725;0,1228725;0,1228725;0,204792;204792,0" o:connectangles="0,0,0,0,0,0,0,0,0"/>
                <w10:wrap anchorx="margin"/>
              </v:shape>
            </w:pict>
          </mc:Fallback>
        </mc:AlternateContent>
      </w:r>
    </w:p>
    <w:p w14:paraId="70129373" w14:textId="77777777" w:rsidR="001B569A" w:rsidRPr="00F87558" w:rsidRDefault="001B569A" w:rsidP="001B569A">
      <w:pPr>
        <w:pStyle w:val="Multiplechoice3"/>
        <w:ind w:left="113" w:right="113"/>
        <w:jc w:val="both"/>
        <w:rPr>
          <w:i/>
          <w:color w:val="002060"/>
          <w:sz w:val="18"/>
          <w:lang w:val="fr-FR"/>
        </w:rPr>
      </w:pPr>
      <w:r w:rsidRPr="00F87558">
        <w:rPr>
          <w:i/>
          <w:color w:val="002060"/>
          <w:sz w:val="18"/>
          <w:lang w:val="fr-FR"/>
        </w:rPr>
        <w:t>La notion d’Agent public s’entend comme la ou les personnes dépositaires de l'autorité publique, chargées d'une mission de service public ou investies d'un mandat électif public dans un pays étranger ou au sein d'une organisation internationale publique :</w:t>
      </w:r>
    </w:p>
    <w:p w14:paraId="13AF89E2" w14:textId="77777777" w:rsidR="001B569A" w:rsidRPr="00F87558" w:rsidRDefault="001B569A" w:rsidP="001B569A">
      <w:pPr>
        <w:pStyle w:val="Multiplechoice3"/>
        <w:numPr>
          <w:ilvl w:val="0"/>
          <w:numId w:val="3"/>
        </w:numPr>
        <w:ind w:right="735"/>
        <w:jc w:val="both"/>
        <w:rPr>
          <w:i/>
          <w:color w:val="002060"/>
          <w:sz w:val="18"/>
          <w:lang w:val="fr-FR"/>
        </w:rPr>
      </w:pPr>
      <w:r w:rsidRPr="00F87558">
        <w:rPr>
          <w:i/>
          <w:color w:val="002060"/>
          <w:sz w:val="18"/>
          <w:lang w:val="fr-FR"/>
        </w:rPr>
        <w:t>Fonctionnaire ou agent d’un gouvernement / organisme / ministère / département du gouvernement</w:t>
      </w:r>
    </w:p>
    <w:p w14:paraId="5049542E" w14:textId="77777777" w:rsidR="001B569A" w:rsidRPr="00F87558" w:rsidRDefault="001B569A" w:rsidP="001B569A">
      <w:pPr>
        <w:pStyle w:val="Multiplechoice3"/>
        <w:numPr>
          <w:ilvl w:val="0"/>
          <w:numId w:val="3"/>
        </w:numPr>
        <w:ind w:right="735"/>
        <w:jc w:val="both"/>
        <w:rPr>
          <w:i/>
          <w:color w:val="002060"/>
          <w:sz w:val="18"/>
          <w:lang w:val="fr-FR"/>
        </w:rPr>
      </w:pPr>
      <w:r w:rsidRPr="00F87558">
        <w:rPr>
          <w:i/>
          <w:color w:val="002060"/>
          <w:sz w:val="18"/>
          <w:lang w:val="fr-FR"/>
        </w:rPr>
        <w:t>Cadre ou employé d’une société contrôlée, même en partie, par l’État (par exemple, une compagnie pétrolière d’État), à l’exclusion cependant des employés détachés dans ces sociétés</w:t>
      </w:r>
    </w:p>
    <w:p w14:paraId="282F4194" w14:textId="77777777" w:rsidR="001B569A" w:rsidRPr="00F87558" w:rsidRDefault="001B569A" w:rsidP="001B569A">
      <w:pPr>
        <w:pStyle w:val="Multiplechoice3"/>
        <w:numPr>
          <w:ilvl w:val="0"/>
          <w:numId w:val="3"/>
        </w:numPr>
        <w:ind w:right="735"/>
        <w:jc w:val="both"/>
        <w:rPr>
          <w:i/>
          <w:color w:val="002060"/>
          <w:sz w:val="18"/>
          <w:lang w:val="fr-FR"/>
        </w:rPr>
      </w:pPr>
      <w:r w:rsidRPr="00F87558">
        <w:rPr>
          <w:i/>
          <w:color w:val="002060"/>
          <w:sz w:val="18"/>
          <w:lang w:val="fr-FR"/>
        </w:rPr>
        <w:t>Magistrat ou personne détenant un mandat judiciaire</w:t>
      </w:r>
    </w:p>
    <w:p w14:paraId="37F38E94" w14:textId="77777777" w:rsidR="001B569A" w:rsidRPr="00F87558" w:rsidRDefault="001B569A" w:rsidP="00D360B3">
      <w:pPr>
        <w:pStyle w:val="Multiplechoice3"/>
        <w:numPr>
          <w:ilvl w:val="0"/>
          <w:numId w:val="3"/>
        </w:numPr>
        <w:ind w:right="735"/>
        <w:jc w:val="both"/>
        <w:rPr>
          <w:i/>
          <w:sz w:val="20"/>
          <w:lang w:val="fr-FR"/>
        </w:rPr>
      </w:pPr>
      <w:r w:rsidRPr="00F87558">
        <w:rPr>
          <w:i/>
          <w:color w:val="002060"/>
          <w:sz w:val="18"/>
          <w:lang w:val="fr-FR"/>
        </w:rPr>
        <w:t>Cadre ou employé d’une organisation publique internationale comme les Nations Unies ou la Banque mondiale.</w:t>
      </w:r>
    </w:p>
    <w:tbl>
      <w:tblPr>
        <w:tblW w:w="0" w:type="auto"/>
        <w:tblInd w:w="1080" w:type="dxa"/>
        <w:shd w:val="clear" w:color="auto" w:fill="3D4B6A" w:themeFill="accent3" w:themeFillShade="BF"/>
        <w:tblLook w:val="0600" w:firstRow="0" w:lastRow="0" w:firstColumn="0" w:lastColumn="0" w:noHBand="1" w:noVBand="1"/>
      </w:tblPr>
      <w:tblGrid>
        <w:gridCol w:w="6930"/>
        <w:gridCol w:w="2060"/>
      </w:tblGrid>
      <w:tr w:rsidR="005F62C9" w:rsidRPr="005F62C9" w14:paraId="21A0B7C2" w14:textId="77777777" w:rsidTr="005F62C9">
        <w:trPr>
          <w:trHeight w:val="1728"/>
        </w:trPr>
        <w:tc>
          <w:tcPr>
            <w:tcW w:w="6930" w:type="dxa"/>
            <w:shd w:val="clear" w:color="auto" w:fill="auto"/>
            <w:vAlign w:val="center"/>
          </w:tcPr>
          <w:p w14:paraId="15B18601" w14:textId="77777777" w:rsidR="0007037C" w:rsidRPr="00EB66AD" w:rsidRDefault="0007037C" w:rsidP="00D360B3">
            <w:pPr>
              <w:pStyle w:val="Titre"/>
              <w:rPr>
                <w:color w:val="FFFFFF" w:themeColor="background1"/>
                <w:sz w:val="36"/>
              </w:rPr>
            </w:pPr>
            <w:r w:rsidRPr="00EB66AD">
              <w:rPr>
                <w:color w:val="FFFFFF" w:themeColor="background1"/>
                <w:sz w:val="36"/>
              </w:rPr>
              <w:lastRenderedPageBreak/>
              <w:t>Questionnaire de Conformité :</w:t>
            </w:r>
          </w:p>
          <w:p w14:paraId="566E9DB8" w14:textId="77777777" w:rsidR="0007037C" w:rsidRPr="005F62C9" w:rsidRDefault="0007037C" w:rsidP="00D360B3">
            <w:pPr>
              <w:pStyle w:val="Titre"/>
              <w:rPr>
                <w:color w:val="auto"/>
              </w:rPr>
            </w:pPr>
            <w:r w:rsidRPr="00EB66AD">
              <w:rPr>
                <w:color w:val="FFFFFF" w:themeColor="background1"/>
                <w:sz w:val="36"/>
              </w:rPr>
              <w:t>Analyse du dispositif des contreparties OSC/Fondations</w:t>
            </w:r>
          </w:p>
        </w:tc>
        <w:tc>
          <w:tcPr>
            <w:tcW w:w="2060" w:type="dxa"/>
            <w:shd w:val="clear" w:color="auto" w:fill="auto"/>
            <w:vAlign w:val="center"/>
          </w:tcPr>
          <w:p w14:paraId="6CA56F03" w14:textId="77777777" w:rsidR="0007037C" w:rsidRPr="005F62C9" w:rsidRDefault="0007037C" w:rsidP="00D360B3">
            <w:pPr>
              <w:spacing w:after="0"/>
              <w:jc w:val="right"/>
            </w:pPr>
            <w:r w:rsidRPr="005F62C9">
              <w:rPr>
                <w:noProof/>
                <w:lang w:eastAsia="fr-FR"/>
              </w:rPr>
              <w:drawing>
                <wp:inline distT="0" distB="0" distL="0" distR="0" wp14:anchorId="3857E868" wp14:editId="1F7BAE55">
                  <wp:extent cx="1103811" cy="642575"/>
                  <wp:effectExtent l="0" t="0" r="0" b="0"/>
                  <wp:docPr id="5" name="Image 5"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19366" cy="651630"/>
                          </a:xfrm>
                          <a:prstGeom prst="rect">
                            <a:avLst/>
                          </a:prstGeom>
                          <a:noFill/>
                          <a:ln>
                            <a:noFill/>
                          </a:ln>
                        </pic:spPr>
                      </pic:pic>
                    </a:graphicData>
                  </a:graphic>
                </wp:inline>
              </w:drawing>
            </w:r>
          </w:p>
        </w:tc>
      </w:tr>
    </w:tbl>
    <w:p w14:paraId="2DB65615" w14:textId="77777777" w:rsidR="0007037C" w:rsidRDefault="0007037C" w:rsidP="00FD35A6"/>
    <w:p w14:paraId="47113DD8" w14:textId="77777777" w:rsidR="009033D4" w:rsidRPr="009033D4" w:rsidRDefault="009033D4" w:rsidP="009033D4">
      <w:pPr>
        <w:pStyle w:val="Titre1"/>
        <w:rPr>
          <w:bCs/>
          <w:sz w:val="28"/>
        </w:rPr>
      </w:pPr>
      <w:r w:rsidRPr="009033D4">
        <w:rPr>
          <w:bCs/>
          <w:sz w:val="28"/>
        </w:rPr>
        <w:t>3. ORGANISATION FINANCIERE &amp; COMPTABILITE</w:t>
      </w:r>
    </w:p>
    <w:p w14:paraId="7B7E559E" w14:textId="77777777" w:rsidR="0007037C" w:rsidRDefault="0007037C"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9033D4" w:rsidRPr="00FF3323" w14:paraId="614CBA40" w14:textId="77777777" w:rsidTr="009033D4">
        <w:trPr>
          <w:trHeight w:val="43"/>
        </w:trPr>
        <w:tc>
          <w:tcPr>
            <w:tcW w:w="5098" w:type="dxa"/>
          </w:tcPr>
          <w:p w14:paraId="38A7798C" w14:textId="77777777" w:rsidR="009033D4" w:rsidRPr="009033D4" w:rsidRDefault="009033D4" w:rsidP="00D360B3">
            <w:pPr>
              <w:pStyle w:val="tiquettes"/>
            </w:pPr>
            <w:r w:rsidRPr="009033D4">
              <w:rPr>
                <w:b/>
              </w:rPr>
              <w:t>La méthode de comptabilité utilisée au sein de votre institution est-elle analytique ?</w:t>
            </w:r>
          </w:p>
        </w:tc>
        <w:sdt>
          <w:sdtPr>
            <w:id w:val="2024821491"/>
            <w:placeholder>
              <w:docPart w:val="60AAD36CE90A4AF089E057C50A506B7D"/>
            </w:placeholder>
          </w:sdtPr>
          <w:sdtEndPr/>
          <w:sdtContent>
            <w:tc>
              <w:tcPr>
                <w:tcW w:w="5529" w:type="dxa"/>
                <w:shd w:val="clear" w:color="auto" w:fill="FFFFFF" w:themeFill="background1"/>
              </w:tcPr>
              <w:p w14:paraId="0BEEC01C" w14:textId="77777777" w:rsidR="009033D4" w:rsidRPr="00FF3323" w:rsidRDefault="006503F5" w:rsidP="00D360B3">
                <w:sdt>
                  <w:sdtPr>
                    <w:rPr>
                      <w:sz w:val="20"/>
                      <w:szCs w:val="20"/>
                    </w:rPr>
                    <w:id w:val="-1700232722"/>
                    <w14:checkbox>
                      <w14:checked w14:val="0"/>
                      <w14:checkedState w14:val="00FE" w14:font="Wingdings"/>
                      <w14:uncheckedState w14:val="00A8" w14:font="Wingdings"/>
                    </w14:checkbox>
                  </w:sdtPr>
                  <w:sdtEndPr/>
                  <w:sdtContent>
                    <w:r w:rsidR="009033D4">
                      <w:rPr>
                        <w:sz w:val="20"/>
                        <w:szCs w:val="20"/>
                      </w:rPr>
                      <w:sym w:font="Wingdings" w:char="F0A8"/>
                    </w:r>
                  </w:sdtContent>
                </w:sdt>
                <w:r w:rsidR="009033D4" w:rsidRPr="002B0E0C">
                  <w:rPr>
                    <w:sz w:val="20"/>
                    <w:szCs w:val="20"/>
                  </w:rPr>
                  <w:t xml:space="preserve"> Oui</w:t>
                </w:r>
                <w:r w:rsidR="009033D4">
                  <w:rPr>
                    <w:sz w:val="20"/>
                    <w:szCs w:val="20"/>
                  </w:rPr>
                  <w:t xml:space="preserve">                                                              </w:t>
                </w:r>
                <w:r w:rsidR="009033D4" w:rsidRPr="002B0E0C">
                  <w:rPr>
                    <w:sz w:val="20"/>
                    <w:szCs w:val="20"/>
                  </w:rPr>
                  <w:tab/>
                </w:r>
                <w:sdt>
                  <w:sdtPr>
                    <w:rPr>
                      <w:sz w:val="20"/>
                      <w:szCs w:val="20"/>
                    </w:rPr>
                    <w:id w:val="-382558658"/>
                    <w14:checkbox>
                      <w14:checked w14:val="0"/>
                      <w14:checkedState w14:val="00FE" w14:font="Wingdings"/>
                      <w14:uncheckedState w14:val="00A8" w14:font="Wingdings"/>
                    </w14:checkbox>
                  </w:sdtPr>
                  <w:sdtEndPr/>
                  <w:sdtContent>
                    <w:r w:rsidR="009033D4" w:rsidRPr="005D4B3E">
                      <w:rPr>
                        <w:sz w:val="20"/>
                        <w:szCs w:val="20"/>
                      </w:rPr>
                      <w:sym w:font="Wingdings" w:char="F0A8"/>
                    </w:r>
                  </w:sdtContent>
                </w:sdt>
                <w:r w:rsidR="009033D4" w:rsidRPr="002B0E0C">
                  <w:rPr>
                    <w:sz w:val="20"/>
                    <w:szCs w:val="20"/>
                  </w:rPr>
                  <w:t xml:space="preserve"> Non</w:t>
                </w:r>
              </w:p>
            </w:tc>
          </w:sdtContent>
        </w:sdt>
      </w:tr>
      <w:tr w:rsidR="009033D4" w:rsidRPr="00FF3323" w14:paraId="78E24F9A" w14:textId="77777777" w:rsidTr="009033D4">
        <w:trPr>
          <w:trHeight w:val="43"/>
        </w:trPr>
        <w:tc>
          <w:tcPr>
            <w:tcW w:w="5098" w:type="dxa"/>
          </w:tcPr>
          <w:p w14:paraId="57921F69" w14:textId="77777777" w:rsidR="009033D4" w:rsidRPr="009033D4" w:rsidRDefault="006503F5" w:rsidP="00D360B3">
            <w:pPr>
              <w:pStyle w:val="tiquettes"/>
              <w:rPr>
                <w:b/>
              </w:rPr>
            </w:pPr>
            <w:sdt>
              <w:sdtPr>
                <w:rPr>
                  <w:rFonts w:ascii="Calibri" w:hAnsi="Calibri"/>
                  <w:szCs w:val="20"/>
                </w:rPr>
                <w:alias w:val="AFD"/>
                <w:tag w:val="AFD"/>
                <w:id w:val="104863327"/>
              </w:sdtPr>
              <w:sdtEndPr>
                <w:rPr>
                  <w:b/>
                </w:rPr>
              </w:sdtEndPr>
              <w:sdtContent>
                <w:r w:rsidR="009033D4" w:rsidRPr="009033D4">
                  <w:rPr>
                    <w:rFonts w:ascii="Calibri" w:hAnsi="Calibri"/>
                    <w:i/>
                    <w:szCs w:val="20"/>
                  </w:rPr>
                  <w:t>En cas de réponse négative, veuillez détailler</w:t>
                </w:r>
              </w:sdtContent>
            </w:sdt>
          </w:p>
        </w:tc>
        <w:sdt>
          <w:sdtPr>
            <w:rPr>
              <w:sz w:val="20"/>
              <w:szCs w:val="20"/>
            </w:rPr>
            <w:id w:val="-1530717232"/>
            <w:placeholder>
              <w:docPart w:val="DefaultPlaceholder_-1854013440"/>
            </w:placeholder>
            <w:showingPlcHdr/>
          </w:sdtPr>
          <w:sdtEndPr/>
          <w:sdtContent>
            <w:tc>
              <w:tcPr>
                <w:tcW w:w="5529" w:type="dxa"/>
                <w:shd w:val="clear" w:color="auto" w:fill="FFFFFF" w:themeFill="background1"/>
              </w:tcPr>
              <w:p w14:paraId="1BCBEA25" w14:textId="77777777" w:rsidR="009033D4" w:rsidRDefault="009033D4" w:rsidP="00D360B3">
                <w:pPr>
                  <w:rPr>
                    <w:sz w:val="20"/>
                    <w:szCs w:val="20"/>
                  </w:rPr>
                </w:pPr>
                <w:r w:rsidRPr="00F12659">
                  <w:rPr>
                    <w:rStyle w:val="Textedelespacerserv"/>
                  </w:rPr>
                  <w:t>Cliquez ou appuyez ici pour entrer du texte.</w:t>
                </w:r>
              </w:p>
            </w:tc>
          </w:sdtContent>
        </w:sdt>
      </w:tr>
    </w:tbl>
    <w:p w14:paraId="1D14AFB3" w14:textId="77777777" w:rsidR="0007037C" w:rsidRDefault="0007037C"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9033D4" w:rsidRPr="00FF3323" w14:paraId="63BB93A8" w14:textId="77777777" w:rsidTr="009033D4">
        <w:trPr>
          <w:trHeight w:val="43"/>
        </w:trPr>
        <w:tc>
          <w:tcPr>
            <w:tcW w:w="5098" w:type="dxa"/>
          </w:tcPr>
          <w:p w14:paraId="3DA5171B" w14:textId="77777777" w:rsidR="009033D4" w:rsidRPr="009033D4" w:rsidRDefault="009033D4" w:rsidP="00D360B3">
            <w:pPr>
              <w:pStyle w:val="tiquettes"/>
            </w:pPr>
            <w:r w:rsidRPr="009033D4">
              <w:rPr>
                <w:b/>
              </w:rPr>
              <w:t>Votre institution dispose-t-elle d’un système d’information approprié (logiciel de comptabilité) ?</w:t>
            </w:r>
          </w:p>
        </w:tc>
        <w:sdt>
          <w:sdtPr>
            <w:id w:val="2084255013"/>
            <w:placeholder>
              <w:docPart w:val="D7EA38F540AC4814B9AFA138F9E80ACB"/>
            </w:placeholder>
          </w:sdtPr>
          <w:sdtEndPr/>
          <w:sdtContent>
            <w:tc>
              <w:tcPr>
                <w:tcW w:w="5529" w:type="dxa"/>
                <w:shd w:val="clear" w:color="auto" w:fill="FFFFFF" w:themeFill="background1"/>
              </w:tcPr>
              <w:p w14:paraId="01743FAD" w14:textId="77777777" w:rsidR="009033D4" w:rsidRPr="00FF3323" w:rsidRDefault="006503F5" w:rsidP="00D360B3">
                <w:sdt>
                  <w:sdtPr>
                    <w:rPr>
                      <w:sz w:val="20"/>
                      <w:szCs w:val="20"/>
                    </w:rPr>
                    <w:id w:val="805973690"/>
                    <w14:checkbox>
                      <w14:checked w14:val="0"/>
                      <w14:checkedState w14:val="00FE" w14:font="Wingdings"/>
                      <w14:uncheckedState w14:val="00A8" w14:font="Wingdings"/>
                    </w14:checkbox>
                  </w:sdtPr>
                  <w:sdtEndPr/>
                  <w:sdtContent>
                    <w:r w:rsidR="009033D4">
                      <w:rPr>
                        <w:sz w:val="20"/>
                        <w:szCs w:val="20"/>
                      </w:rPr>
                      <w:sym w:font="Wingdings" w:char="F0A8"/>
                    </w:r>
                  </w:sdtContent>
                </w:sdt>
                <w:r w:rsidR="009033D4" w:rsidRPr="002B0E0C">
                  <w:rPr>
                    <w:sz w:val="20"/>
                    <w:szCs w:val="20"/>
                  </w:rPr>
                  <w:t xml:space="preserve"> Oui</w:t>
                </w:r>
                <w:r w:rsidR="009033D4">
                  <w:rPr>
                    <w:sz w:val="20"/>
                    <w:szCs w:val="20"/>
                  </w:rPr>
                  <w:t xml:space="preserve">                                                              </w:t>
                </w:r>
                <w:r w:rsidR="009033D4" w:rsidRPr="002B0E0C">
                  <w:rPr>
                    <w:sz w:val="20"/>
                    <w:szCs w:val="20"/>
                  </w:rPr>
                  <w:tab/>
                </w:r>
                <w:sdt>
                  <w:sdtPr>
                    <w:rPr>
                      <w:sz w:val="20"/>
                      <w:szCs w:val="20"/>
                    </w:rPr>
                    <w:id w:val="1612629881"/>
                    <w14:checkbox>
                      <w14:checked w14:val="0"/>
                      <w14:checkedState w14:val="00FE" w14:font="Wingdings"/>
                      <w14:uncheckedState w14:val="00A8" w14:font="Wingdings"/>
                    </w14:checkbox>
                  </w:sdtPr>
                  <w:sdtEndPr/>
                  <w:sdtContent>
                    <w:r w:rsidR="009033D4" w:rsidRPr="005D4B3E">
                      <w:rPr>
                        <w:sz w:val="20"/>
                        <w:szCs w:val="20"/>
                      </w:rPr>
                      <w:sym w:font="Wingdings" w:char="F0A8"/>
                    </w:r>
                  </w:sdtContent>
                </w:sdt>
                <w:r w:rsidR="009033D4" w:rsidRPr="002B0E0C">
                  <w:rPr>
                    <w:sz w:val="20"/>
                    <w:szCs w:val="20"/>
                  </w:rPr>
                  <w:t xml:space="preserve"> Non</w:t>
                </w:r>
              </w:p>
            </w:tc>
          </w:sdtContent>
        </w:sdt>
      </w:tr>
      <w:tr w:rsidR="009033D4" w:rsidRPr="00FF3323" w14:paraId="398CBCA3" w14:textId="77777777" w:rsidTr="009033D4">
        <w:trPr>
          <w:trHeight w:val="43"/>
        </w:trPr>
        <w:tc>
          <w:tcPr>
            <w:tcW w:w="5098" w:type="dxa"/>
          </w:tcPr>
          <w:p w14:paraId="2E1C7CA2" w14:textId="77777777" w:rsidR="009033D4" w:rsidRPr="009033D4" w:rsidRDefault="006503F5" w:rsidP="00D360B3">
            <w:pPr>
              <w:pStyle w:val="tiquettes"/>
              <w:rPr>
                <w:b/>
              </w:rPr>
            </w:pPr>
            <w:sdt>
              <w:sdtPr>
                <w:rPr>
                  <w:rFonts w:ascii="Calibri" w:hAnsi="Calibri"/>
                  <w:szCs w:val="20"/>
                </w:rPr>
                <w:alias w:val="AFD"/>
                <w:tag w:val="AFD"/>
                <w:id w:val="-483628119"/>
              </w:sdtPr>
              <w:sdtEndPr>
                <w:rPr>
                  <w:b/>
                </w:rPr>
              </w:sdtEndPr>
              <w:sdtContent>
                <w:r w:rsidR="009033D4" w:rsidRPr="009033D4">
                  <w:rPr>
                    <w:rFonts w:ascii="Calibri" w:hAnsi="Calibri"/>
                    <w:i/>
                    <w:szCs w:val="20"/>
                  </w:rPr>
                  <w:t>En cas de réponse négative, veuillez détailler</w:t>
                </w:r>
              </w:sdtContent>
            </w:sdt>
          </w:p>
        </w:tc>
        <w:sdt>
          <w:sdtPr>
            <w:rPr>
              <w:sz w:val="20"/>
              <w:szCs w:val="20"/>
            </w:rPr>
            <w:id w:val="-1750811227"/>
            <w:placeholder>
              <w:docPart w:val="06000FCBC0B44D2FBD5AC97675AAB1AE"/>
            </w:placeholder>
            <w:showingPlcHdr/>
          </w:sdtPr>
          <w:sdtEndPr/>
          <w:sdtContent>
            <w:tc>
              <w:tcPr>
                <w:tcW w:w="5529" w:type="dxa"/>
                <w:shd w:val="clear" w:color="auto" w:fill="FFFFFF" w:themeFill="background1"/>
              </w:tcPr>
              <w:p w14:paraId="15E627AC" w14:textId="77777777" w:rsidR="009033D4" w:rsidRDefault="009033D4" w:rsidP="00D360B3">
                <w:pPr>
                  <w:rPr>
                    <w:sz w:val="20"/>
                    <w:szCs w:val="20"/>
                  </w:rPr>
                </w:pPr>
                <w:r w:rsidRPr="00F12659">
                  <w:rPr>
                    <w:rStyle w:val="Textedelespacerserv"/>
                  </w:rPr>
                  <w:t>Cliquez ou appuyez ici pour entrer du texte.</w:t>
                </w:r>
              </w:p>
            </w:tc>
          </w:sdtContent>
        </w:sdt>
      </w:tr>
    </w:tbl>
    <w:p w14:paraId="672D9A2C" w14:textId="77777777" w:rsidR="009033D4" w:rsidRDefault="009033D4"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9033D4" w:rsidRPr="00FF3323" w14:paraId="0ACFCE24" w14:textId="77777777" w:rsidTr="009033D4">
        <w:trPr>
          <w:trHeight w:val="43"/>
        </w:trPr>
        <w:tc>
          <w:tcPr>
            <w:tcW w:w="5098" w:type="dxa"/>
          </w:tcPr>
          <w:p w14:paraId="5B806578" w14:textId="25E18E43" w:rsidR="009033D4" w:rsidRPr="009033D4" w:rsidRDefault="009033D4" w:rsidP="00D360B3">
            <w:pPr>
              <w:pStyle w:val="tiquettes"/>
              <w:rPr>
                <w:b/>
              </w:rPr>
            </w:pPr>
            <w:r w:rsidRPr="009033D4">
              <w:rPr>
                <w:b/>
              </w:rPr>
              <w:t>Votre institution dispose-t-elle d’états financiers audités</w:t>
            </w:r>
            <w:r w:rsidR="006B3AC6">
              <w:rPr>
                <w:b/>
              </w:rPr>
              <w:t xml:space="preserve"> par un auditeur indépendant</w:t>
            </w:r>
            <w:r w:rsidRPr="009033D4">
              <w:rPr>
                <w:b/>
              </w:rPr>
              <w:t> ?</w:t>
            </w:r>
          </w:p>
        </w:tc>
        <w:sdt>
          <w:sdtPr>
            <w:id w:val="-1211959721"/>
            <w:placeholder>
              <w:docPart w:val="F5295708ED60460092B371058550AF8F"/>
            </w:placeholder>
          </w:sdtPr>
          <w:sdtEndPr/>
          <w:sdtContent>
            <w:tc>
              <w:tcPr>
                <w:tcW w:w="5529" w:type="dxa"/>
                <w:shd w:val="clear" w:color="auto" w:fill="FFFFFF" w:themeFill="background1"/>
              </w:tcPr>
              <w:p w14:paraId="67C1A47A" w14:textId="77777777" w:rsidR="009033D4" w:rsidRPr="00FF3323" w:rsidRDefault="006503F5" w:rsidP="00D360B3">
                <w:sdt>
                  <w:sdtPr>
                    <w:rPr>
                      <w:sz w:val="20"/>
                      <w:szCs w:val="20"/>
                    </w:rPr>
                    <w:id w:val="-449552380"/>
                    <w14:checkbox>
                      <w14:checked w14:val="0"/>
                      <w14:checkedState w14:val="00FE" w14:font="Wingdings"/>
                      <w14:uncheckedState w14:val="00A8" w14:font="Wingdings"/>
                    </w14:checkbox>
                  </w:sdtPr>
                  <w:sdtEndPr/>
                  <w:sdtContent>
                    <w:r w:rsidR="009033D4">
                      <w:rPr>
                        <w:sz w:val="20"/>
                        <w:szCs w:val="20"/>
                      </w:rPr>
                      <w:sym w:font="Wingdings" w:char="F0A8"/>
                    </w:r>
                  </w:sdtContent>
                </w:sdt>
                <w:r w:rsidR="009033D4" w:rsidRPr="002B0E0C">
                  <w:rPr>
                    <w:sz w:val="20"/>
                    <w:szCs w:val="20"/>
                  </w:rPr>
                  <w:t xml:space="preserve"> Oui</w:t>
                </w:r>
                <w:r w:rsidR="009033D4">
                  <w:rPr>
                    <w:sz w:val="20"/>
                    <w:szCs w:val="20"/>
                  </w:rPr>
                  <w:t xml:space="preserve">                                                              </w:t>
                </w:r>
                <w:r w:rsidR="009033D4" w:rsidRPr="002B0E0C">
                  <w:rPr>
                    <w:sz w:val="20"/>
                    <w:szCs w:val="20"/>
                  </w:rPr>
                  <w:tab/>
                </w:r>
                <w:sdt>
                  <w:sdtPr>
                    <w:rPr>
                      <w:sz w:val="20"/>
                      <w:szCs w:val="20"/>
                    </w:rPr>
                    <w:id w:val="-697925051"/>
                    <w14:checkbox>
                      <w14:checked w14:val="0"/>
                      <w14:checkedState w14:val="00FE" w14:font="Wingdings"/>
                      <w14:uncheckedState w14:val="00A8" w14:font="Wingdings"/>
                    </w14:checkbox>
                  </w:sdtPr>
                  <w:sdtEndPr/>
                  <w:sdtContent>
                    <w:r w:rsidR="009033D4" w:rsidRPr="005D4B3E">
                      <w:rPr>
                        <w:sz w:val="20"/>
                        <w:szCs w:val="20"/>
                      </w:rPr>
                      <w:sym w:font="Wingdings" w:char="F0A8"/>
                    </w:r>
                  </w:sdtContent>
                </w:sdt>
                <w:r w:rsidR="009033D4" w:rsidRPr="002B0E0C">
                  <w:rPr>
                    <w:sz w:val="20"/>
                    <w:szCs w:val="20"/>
                  </w:rPr>
                  <w:t xml:space="preserve"> Non</w:t>
                </w:r>
              </w:p>
            </w:tc>
          </w:sdtContent>
        </w:sdt>
      </w:tr>
      <w:tr w:rsidR="009033D4" w:rsidRPr="00FF3323" w14:paraId="01BB134A" w14:textId="77777777" w:rsidTr="009033D4">
        <w:trPr>
          <w:trHeight w:val="43"/>
        </w:trPr>
        <w:tc>
          <w:tcPr>
            <w:tcW w:w="5098" w:type="dxa"/>
          </w:tcPr>
          <w:p w14:paraId="6123EB2E" w14:textId="77777777" w:rsidR="009033D4" w:rsidRPr="009033D4" w:rsidRDefault="006503F5" w:rsidP="00D360B3">
            <w:pPr>
              <w:pStyle w:val="tiquettes"/>
              <w:rPr>
                <w:b/>
              </w:rPr>
            </w:pPr>
            <w:sdt>
              <w:sdtPr>
                <w:rPr>
                  <w:rFonts w:ascii="Calibri" w:hAnsi="Calibri"/>
                  <w:szCs w:val="20"/>
                </w:rPr>
                <w:alias w:val="AFD"/>
                <w:tag w:val="AFD"/>
                <w:id w:val="-426511626"/>
              </w:sdtPr>
              <w:sdtEndPr>
                <w:rPr>
                  <w:b/>
                </w:rPr>
              </w:sdtEndPr>
              <w:sdtContent>
                <w:r w:rsidR="009033D4" w:rsidRPr="009033D4">
                  <w:rPr>
                    <w:rFonts w:ascii="Calibri" w:hAnsi="Calibri"/>
                    <w:i/>
                    <w:szCs w:val="20"/>
                  </w:rPr>
                  <w:t>En cas de réponse négative, veuillez détailler</w:t>
                </w:r>
              </w:sdtContent>
            </w:sdt>
          </w:p>
        </w:tc>
        <w:sdt>
          <w:sdtPr>
            <w:rPr>
              <w:sz w:val="20"/>
              <w:szCs w:val="20"/>
            </w:rPr>
            <w:id w:val="889465695"/>
            <w:placeholder>
              <w:docPart w:val="D156ECBB9AB34B5C864DE4A27E7035EF"/>
            </w:placeholder>
            <w:showingPlcHdr/>
          </w:sdtPr>
          <w:sdtEndPr/>
          <w:sdtContent>
            <w:tc>
              <w:tcPr>
                <w:tcW w:w="5529" w:type="dxa"/>
                <w:shd w:val="clear" w:color="auto" w:fill="FFFFFF" w:themeFill="background1"/>
              </w:tcPr>
              <w:p w14:paraId="3A023514" w14:textId="77777777" w:rsidR="009033D4" w:rsidRDefault="009033D4" w:rsidP="00D360B3">
                <w:pPr>
                  <w:rPr>
                    <w:sz w:val="20"/>
                    <w:szCs w:val="20"/>
                  </w:rPr>
                </w:pPr>
                <w:r w:rsidRPr="00F12659">
                  <w:rPr>
                    <w:rStyle w:val="Textedelespacerserv"/>
                  </w:rPr>
                  <w:t>Cliquez ou appuyez ici pour entrer du texte.</w:t>
                </w:r>
              </w:p>
            </w:tc>
          </w:sdtContent>
        </w:sdt>
      </w:tr>
      <w:tr w:rsidR="009033D4" w:rsidRPr="00FF3323" w14:paraId="275A6AAD" w14:textId="77777777" w:rsidTr="00162CC5">
        <w:trPr>
          <w:trHeight w:val="20"/>
        </w:trPr>
        <w:tc>
          <w:tcPr>
            <w:tcW w:w="5098" w:type="dxa"/>
          </w:tcPr>
          <w:p w14:paraId="00DFBB41" w14:textId="77777777" w:rsidR="009033D4" w:rsidRPr="009033D4" w:rsidRDefault="009033D4" w:rsidP="00D360B3">
            <w:pPr>
              <w:pStyle w:val="tiquettes"/>
              <w:rPr>
                <w:rFonts w:ascii="Calibri" w:hAnsi="Calibri"/>
                <w:i/>
                <w:szCs w:val="20"/>
              </w:rPr>
            </w:pPr>
          </w:p>
        </w:tc>
        <w:tc>
          <w:tcPr>
            <w:tcW w:w="5529" w:type="dxa"/>
            <w:shd w:val="clear" w:color="auto" w:fill="FFFFFF" w:themeFill="background1"/>
          </w:tcPr>
          <w:p w14:paraId="221F5707" w14:textId="77777777" w:rsidR="009033D4" w:rsidRDefault="009033D4" w:rsidP="00D360B3">
            <w:pPr>
              <w:rPr>
                <w:sz w:val="20"/>
                <w:szCs w:val="20"/>
              </w:rPr>
            </w:pPr>
          </w:p>
        </w:tc>
      </w:tr>
      <w:tr w:rsidR="009033D4" w:rsidRPr="00FF3323" w14:paraId="085EEE09" w14:textId="77777777" w:rsidTr="009033D4">
        <w:trPr>
          <w:trHeight w:val="43"/>
        </w:trPr>
        <w:tc>
          <w:tcPr>
            <w:tcW w:w="5098" w:type="dxa"/>
          </w:tcPr>
          <w:p w14:paraId="52BB2BF3" w14:textId="77777777" w:rsidR="009033D4" w:rsidRPr="009033D4" w:rsidRDefault="009033D4" w:rsidP="00D360B3">
            <w:pPr>
              <w:pStyle w:val="tiquettes"/>
            </w:pPr>
            <w:r w:rsidRPr="00450498">
              <w:rPr>
                <w:b/>
              </w:rPr>
              <w:t>Si oui, l’opinion de l’auditeur fait-elle état de réserves sur le contrôle interne ou sur une mauvaise gouvernance financière de l’OSC ?</w:t>
            </w:r>
          </w:p>
        </w:tc>
        <w:sdt>
          <w:sdtPr>
            <w:rPr>
              <w:sz w:val="20"/>
              <w:szCs w:val="20"/>
            </w:rPr>
            <w:id w:val="1504472893"/>
            <w:placeholder>
              <w:docPart w:val="DefaultPlaceholder_-1854013440"/>
            </w:placeholder>
          </w:sdtPr>
          <w:sdtEndPr/>
          <w:sdtContent>
            <w:tc>
              <w:tcPr>
                <w:tcW w:w="5529" w:type="dxa"/>
                <w:shd w:val="clear" w:color="auto" w:fill="FFFFFF" w:themeFill="background1"/>
              </w:tcPr>
              <w:p w14:paraId="7191FB34" w14:textId="77777777" w:rsidR="009033D4" w:rsidRDefault="009033D4" w:rsidP="00D360B3">
                <w:pPr>
                  <w:rPr>
                    <w:sz w:val="20"/>
                    <w:szCs w:val="20"/>
                  </w:rPr>
                </w:pPr>
                <w:r w:rsidRPr="007D72F5">
                  <w:rPr>
                    <w:rFonts w:ascii="Calibri" w:hAnsi="Calibri"/>
                    <w:i/>
                    <w:sz w:val="18"/>
                    <w:szCs w:val="20"/>
                  </w:rPr>
                  <w:t>En cas de réponse positive, détailler ces réserves et le cas échéant les mesures mises en place ou envisagées pour lever ces dernières</w:t>
                </w:r>
              </w:p>
            </w:tc>
          </w:sdtContent>
        </w:sdt>
      </w:tr>
    </w:tbl>
    <w:p w14:paraId="3CDE715D" w14:textId="77777777" w:rsidR="0007037C" w:rsidRDefault="0007037C"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162CC5" w:rsidRPr="00FF3323" w14:paraId="16EF524B" w14:textId="77777777" w:rsidTr="00D360B3">
        <w:trPr>
          <w:trHeight w:val="43"/>
        </w:trPr>
        <w:tc>
          <w:tcPr>
            <w:tcW w:w="5098" w:type="dxa"/>
          </w:tcPr>
          <w:p w14:paraId="3CAFC910" w14:textId="77777777" w:rsidR="00162CC5" w:rsidRPr="00162CC5" w:rsidRDefault="00162CC5" w:rsidP="00D360B3">
            <w:pPr>
              <w:pStyle w:val="tiquettes"/>
              <w:rPr>
                <w:b/>
              </w:rPr>
            </w:pPr>
            <w:r w:rsidRPr="00162CC5">
              <w:rPr>
                <w:b/>
              </w:rPr>
              <w:t>Les procédures d’engagement et de paiement sont-elles formalisées et les fonctions correspondantes (ordonnateur et payeur) séparées ?</w:t>
            </w:r>
          </w:p>
        </w:tc>
        <w:sdt>
          <w:sdtPr>
            <w:id w:val="238219623"/>
            <w:placeholder>
              <w:docPart w:val="187B31B027A74573A85421DAAD105246"/>
            </w:placeholder>
          </w:sdtPr>
          <w:sdtEndPr/>
          <w:sdtContent>
            <w:tc>
              <w:tcPr>
                <w:tcW w:w="5529" w:type="dxa"/>
                <w:shd w:val="clear" w:color="auto" w:fill="FFFFFF" w:themeFill="background1"/>
              </w:tcPr>
              <w:p w14:paraId="3EC14135" w14:textId="77777777" w:rsidR="00162CC5" w:rsidRPr="00FF3323" w:rsidRDefault="006503F5" w:rsidP="00D360B3">
                <w:sdt>
                  <w:sdtPr>
                    <w:rPr>
                      <w:sz w:val="20"/>
                      <w:szCs w:val="20"/>
                    </w:rPr>
                    <w:id w:val="1631286724"/>
                    <w14:checkbox>
                      <w14:checked w14:val="0"/>
                      <w14:checkedState w14:val="00FE" w14:font="Wingdings"/>
                      <w14:uncheckedState w14:val="00A8" w14:font="Wingdings"/>
                    </w14:checkbox>
                  </w:sdtPr>
                  <w:sdtEndPr/>
                  <w:sdtContent>
                    <w:r w:rsidR="00162CC5">
                      <w:rPr>
                        <w:sz w:val="20"/>
                        <w:szCs w:val="20"/>
                      </w:rPr>
                      <w:sym w:font="Wingdings" w:char="F0A8"/>
                    </w:r>
                  </w:sdtContent>
                </w:sdt>
                <w:r w:rsidR="00162CC5" w:rsidRPr="002B0E0C">
                  <w:rPr>
                    <w:sz w:val="20"/>
                    <w:szCs w:val="20"/>
                  </w:rPr>
                  <w:t xml:space="preserve"> Oui</w:t>
                </w:r>
                <w:r w:rsidR="00162CC5">
                  <w:rPr>
                    <w:sz w:val="20"/>
                    <w:szCs w:val="20"/>
                  </w:rPr>
                  <w:t xml:space="preserve">                                                              </w:t>
                </w:r>
                <w:r w:rsidR="00162CC5" w:rsidRPr="002B0E0C">
                  <w:rPr>
                    <w:sz w:val="20"/>
                    <w:szCs w:val="20"/>
                  </w:rPr>
                  <w:tab/>
                </w:r>
                <w:sdt>
                  <w:sdtPr>
                    <w:rPr>
                      <w:sz w:val="20"/>
                      <w:szCs w:val="20"/>
                    </w:rPr>
                    <w:id w:val="907893462"/>
                    <w14:checkbox>
                      <w14:checked w14:val="0"/>
                      <w14:checkedState w14:val="00FE" w14:font="Wingdings"/>
                      <w14:uncheckedState w14:val="00A8" w14:font="Wingdings"/>
                    </w14:checkbox>
                  </w:sdtPr>
                  <w:sdtEndPr/>
                  <w:sdtContent>
                    <w:r w:rsidR="00162CC5" w:rsidRPr="005D4B3E">
                      <w:rPr>
                        <w:sz w:val="20"/>
                        <w:szCs w:val="20"/>
                      </w:rPr>
                      <w:sym w:font="Wingdings" w:char="F0A8"/>
                    </w:r>
                  </w:sdtContent>
                </w:sdt>
                <w:r w:rsidR="00162CC5" w:rsidRPr="002B0E0C">
                  <w:rPr>
                    <w:sz w:val="20"/>
                    <w:szCs w:val="20"/>
                  </w:rPr>
                  <w:t xml:space="preserve"> Non</w:t>
                </w:r>
              </w:p>
            </w:tc>
          </w:sdtContent>
        </w:sdt>
      </w:tr>
      <w:tr w:rsidR="00162CC5" w:rsidRPr="00FF3323" w14:paraId="7E35D936" w14:textId="77777777" w:rsidTr="00D360B3">
        <w:trPr>
          <w:trHeight w:val="43"/>
        </w:trPr>
        <w:tc>
          <w:tcPr>
            <w:tcW w:w="5098" w:type="dxa"/>
          </w:tcPr>
          <w:p w14:paraId="7634B805" w14:textId="77777777" w:rsidR="00162CC5" w:rsidRPr="009033D4" w:rsidRDefault="006503F5" w:rsidP="00D360B3">
            <w:pPr>
              <w:pStyle w:val="tiquettes"/>
              <w:rPr>
                <w:b/>
              </w:rPr>
            </w:pPr>
            <w:sdt>
              <w:sdtPr>
                <w:rPr>
                  <w:rFonts w:ascii="Calibri" w:hAnsi="Calibri"/>
                  <w:szCs w:val="20"/>
                </w:rPr>
                <w:alias w:val="AFD"/>
                <w:tag w:val="AFD"/>
                <w:id w:val="294028240"/>
              </w:sdtPr>
              <w:sdtEndPr>
                <w:rPr>
                  <w:b/>
                </w:rPr>
              </w:sdtEndPr>
              <w:sdtContent>
                <w:r w:rsidR="00162CC5" w:rsidRPr="009033D4">
                  <w:rPr>
                    <w:rFonts w:ascii="Calibri" w:hAnsi="Calibri"/>
                    <w:i/>
                    <w:szCs w:val="20"/>
                  </w:rPr>
                  <w:t>En cas de réponse négative, veuillez détailler</w:t>
                </w:r>
              </w:sdtContent>
            </w:sdt>
          </w:p>
        </w:tc>
        <w:sdt>
          <w:sdtPr>
            <w:rPr>
              <w:sz w:val="20"/>
              <w:szCs w:val="20"/>
            </w:rPr>
            <w:id w:val="810597464"/>
            <w:placeholder>
              <w:docPart w:val="4852B5C765434F44AD25A60F463CA4C7"/>
            </w:placeholder>
            <w:showingPlcHdr/>
          </w:sdtPr>
          <w:sdtEndPr/>
          <w:sdtContent>
            <w:tc>
              <w:tcPr>
                <w:tcW w:w="5529" w:type="dxa"/>
                <w:shd w:val="clear" w:color="auto" w:fill="FFFFFF" w:themeFill="background1"/>
              </w:tcPr>
              <w:p w14:paraId="5F84A188" w14:textId="77777777" w:rsidR="00162CC5" w:rsidRDefault="00162CC5" w:rsidP="00D360B3">
                <w:pPr>
                  <w:rPr>
                    <w:sz w:val="20"/>
                    <w:szCs w:val="20"/>
                  </w:rPr>
                </w:pPr>
                <w:r w:rsidRPr="00F12659">
                  <w:rPr>
                    <w:rStyle w:val="Textedelespacerserv"/>
                  </w:rPr>
                  <w:t>Cliquez ou appuyez ici pour entrer du texte.</w:t>
                </w:r>
              </w:p>
            </w:tc>
          </w:sdtContent>
        </w:sdt>
      </w:tr>
    </w:tbl>
    <w:p w14:paraId="72DAE1A7" w14:textId="77777777" w:rsidR="0007037C" w:rsidRDefault="0007037C"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162CC5" w:rsidRPr="00FF3323" w14:paraId="17B2F125" w14:textId="77777777" w:rsidTr="00D360B3">
        <w:trPr>
          <w:trHeight w:val="43"/>
        </w:trPr>
        <w:tc>
          <w:tcPr>
            <w:tcW w:w="5098" w:type="dxa"/>
          </w:tcPr>
          <w:p w14:paraId="520FB961" w14:textId="3794E1F9" w:rsidR="00162CC5" w:rsidRPr="00162CC5" w:rsidRDefault="00162CC5" w:rsidP="00D360B3">
            <w:pPr>
              <w:pStyle w:val="tiquettes"/>
              <w:rPr>
                <w:b/>
              </w:rPr>
            </w:pPr>
            <w:r w:rsidRPr="00450498">
              <w:rPr>
                <w:b/>
              </w:rPr>
              <w:t xml:space="preserve">Votre institution a-t-elle élaboré des procédures financières et comptables afin de prévenir le risque que </w:t>
            </w:r>
            <w:r w:rsidR="000D0038" w:rsidRPr="00450498">
              <w:rPr>
                <w:b/>
              </w:rPr>
              <w:t>se</w:t>
            </w:r>
            <w:r w:rsidRPr="00450498">
              <w:rPr>
                <w:b/>
              </w:rPr>
              <w:t>s livres, registres et comptes ne puissent être utilisés pour se livrer à des pratiques corruptives ou dissimuler de telles pratiques ?</w:t>
            </w:r>
          </w:p>
        </w:tc>
        <w:sdt>
          <w:sdtPr>
            <w:id w:val="-1007285255"/>
            <w:placeholder>
              <w:docPart w:val="B346A07E78764941B03F4087160ED964"/>
            </w:placeholder>
          </w:sdtPr>
          <w:sdtEndPr/>
          <w:sdtContent>
            <w:tc>
              <w:tcPr>
                <w:tcW w:w="5529" w:type="dxa"/>
                <w:shd w:val="clear" w:color="auto" w:fill="FFFFFF" w:themeFill="background1"/>
              </w:tcPr>
              <w:p w14:paraId="4047A5DD" w14:textId="77777777" w:rsidR="00162CC5" w:rsidRPr="00FF3323" w:rsidRDefault="006503F5" w:rsidP="00D360B3">
                <w:sdt>
                  <w:sdtPr>
                    <w:rPr>
                      <w:sz w:val="20"/>
                      <w:szCs w:val="20"/>
                    </w:rPr>
                    <w:id w:val="-1694383012"/>
                    <w14:checkbox>
                      <w14:checked w14:val="0"/>
                      <w14:checkedState w14:val="00FE" w14:font="Wingdings"/>
                      <w14:uncheckedState w14:val="00A8" w14:font="Wingdings"/>
                    </w14:checkbox>
                  </w:sdtPr>
                  <w:sdtEndPr/>
                  <w:sdtContent>
                    <w:r w:rsidR="00162CC5">
                      <w:rPr>
                        <w:sz w:val="20"/>
                        <w:szCs w:val="20"/>
                      </w:rPr>
                      <w:sym w:font="Wingdings" w:char="F0A8"/>
                    </w:r>
                  </w:sdtContent>
                </w:sdt>
                <w:r w:rsidR="00162CC5" w:rsidRPr="002B0E0C">
                  <w:rPr>
                    <w:sz w:val="20"/>
                    <w:szCs w:val="20"/>
                  </w:rPr>
                  <w:t xml:space="preserve"> Oui</w:t>
                </w:r>
                <w:r w:rsidR="00162CC5">
                  <w:rPr>
                    <w:sz w:val="20"/>
                    <w:szCs w:val="20"/>
                  </w:rPr>
                  <w:t xml:space="preserve">                                                              </w:t>
                </w:r>
                <w:r w:rsidR="00162CC5" w:rsidRPr="002B0E0C">
                  <w:rPr>
                    <w:sz w:val="20"/>
                    <w:szCs w:val="20"/>
                  </w:rPr>
                  <w:tab/>
                </w:r>
                <w:sdt>
                  <w:sdtPr>
                    <w:rPr>
                      <w:sz w:val="20"/>
                      <w:szCs w:val="20"/>
                    </w:rPr>
                    <w:id w:val="1438096704"/>
                    <w14:checkbox>
                      <w14:checked w14:val="0"/>
                      <w14:checkedState w14:val="00FE" w14:font="Wingdings"/>
                      <w14:uncheckedState w14:val="00A8" w14:font="Wingdings"/>
                    </w14:checkbox>
                  </w:sdtPr>
                  <w:sdtEndPr/>
                  <w:sdtContent>
                    <w:r w:rsidR="00162CC5" w:rsidRPr="005D4B3E">
                      <w:rPr>
                        <w:sz w:val="20"/>
                        <w:szCs w:val="20"/>
                      </w:rPr>
                      <w:sym w:font="Wingdings" w:char="F0A8"/>
                    </w:r>
                  </w:sdtContent>
                </w:sdt>
                <w:r w:rsidR="00162CC5" w:rsidRPr="002B0E0C">
                  <w:rPr>
                    <w:sz w:val="20"/>
                    <w:szCs w:val="20"/>
                  </w:rPr>
                  <w:t xml:space="preserve"> Non</w:t>
                </w:r>
              </w:p>
            </w:tc>
          </w:sdtContent>
        </w:sdt>
      </w:tr>
      <w:tr w:rsidR="00162CC5" w:rsidRPr="00FF3323" w14:paraId="19124EED" w14:textId="77777777" w:rsidTr="00D360B3">
        <w:trPr>
          <w:trHeight w:val="43"/>
        </w:trPr>
        <w:tc>
          <w:tcPr>
            <w:tcW w:w="5098" w:type="dxa"/>
          </w:tcPr>
          <w:p w14:paraId="46D9D475" w14:textId="77777777" w:rsidR="00162CC5" w:rsidRPr="009033D4" w:rsidRDefault="006503F5" w:rsidP="00162CC5">
            <w:pPr>
              <w:pStyle w:val="tiquettes"/>
              <w:rPr>
                <w:b/>
              </w:rPr>
            </w:pPr>
            <w:sdt>
              <w:sdtPr>
                <w:rPr>
                  <w:rFonts w:ascii="Calibri" w:hAnsi="Calibri"/>
                  <w:szCs w:val="20"/>
                </w:rPr>
                <w:alias w:val="AFD"/>
                <w:tag w:val="AFD"/>
                <w:id w:val="224034416"/>
              </w:sdtPr>
              <w:sdtEndPr>
                <w:rPr>
                  <w:b/>
                </w:rPr>
              </w:sdtEndPr>
              <w:sdtContent>
                <w:r w:rsidR="00162CC5">
                  <w:rPr>
                    <w:rFonts w:ascii="Calibri" w:hAnsi="Calibri"/>
                    <w:i/>
                    <w:szCs w:val="20"/>
                  </w:rPr>
                  <w:t>Détailler ici, si nécessaire</w:t>
                </w:r>
              </w:sdtContent>
            </w:sdt>
          </w:p>
        </w:tc>
        <w:sdt>
          <w:sdtPr>
            <w:rPr>
              <w:sz w:val="20"/>
              <w:szCs w:val="20"/>
            </w:rPr>
            <w:id w:val="-431593309"/>
            <w:placeholder>
              <w:docPart w:val="E492E50072FF4F9BBF2B921F468EBA61"/>
            </w:placeholder>
            <w:showingPlcHdr/>
          </w:sdtPr>
          <w:sdtEndPr/>
          <w:sdtContent>
            <w:tc>
              <w:tcPr>
                <w:tcW w:w="5529" w:type="dxa"/>
                <w:shd w:val="clear" w:color="auto" w:fill="FFFFFF" w:themeFill="background1"/>
              </w:tcPr>
              <w:p w14:paraId="2DB8794D" w14:textId="77777777" w:rsidR="00162CC5" w:rsidRDefault="00162CC5" w:rsidP="00D360B3">
                <w:pPr>
                  <w:rPr>
                    <w:sz w:val="20"/>
                    <w:szCs w:val="20"/>
                  </w:rPr>
                </w:pPr>
                <w:r w:rsidRPr="00F12659">
                  <w:rPr>
                    <w:rStyle w:val="Textedelespacerserv"/>
                  </w:rPr>
                  <w:t>Cliquez ou appuyez ici pour entrer du texte.</w:t>
                </w:r>
              </w:p>
            </w:tc>
          </w:sdtContent>
        </w:sdt>
      </w:tr>
    </w:tbl>
    <w:p w14:paraId="6E6A864E" w14:textId="77777777" w:rsidR="00162CC5" w:rsidRDefault="00162CC5" w:rsidP="00FD35A6"/>
    <w:p w14:paraId="69021CF8" w14:textId="5DA93039" w:rsidR="00162CC5" w:rsidRDefault="00162CC5" w:rsidP="00EB66AD">
      <w:pPr>
        <w:pStyle w:val="Titre1"/>
      </w:pPr>
      <w:r w:rsidRPr="00162CC5">
        <w:rPr>
          <w:bCs/>
          <w:sz w:val="28"/>
        </w:rPr>
        <w:t>4. CONTRÔLE INTERNE</w:t>
      </w: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162CC5" w:rsidRPr="00FF3323" w14:paraId="776FF05F" w14:textId="77777777" w:rsidTr="00D360B3">
        <w:trPr>
          <w:trHeight w:val="43"/>
        </w:trPr>
        <w:tc>
          <w:tcPr>
            <w:tcW w:w="5098" w:type="dxa"/>
          </w:tcPr>
          <w:p w14:paraId="111E53AD" w14:textId="77777777" w:rsidR="00162CC5" w:rsidRPr="00162CC5" w:rsidRDefault="00162CC5" w:rsidP="00D360B3">
            <w:pPr>
              <w:pStyle w:val="tiquettes"/>
              <w:rPr>
                <w:b/>
              </w:rPr>
            </w:pPr>
            <w:r w:rsidRPr="00450498">
              <w:rPr>
                <w:b/>
              </w:rPr>
              <w:t>Votre institution est-elle dotée d’une équipe dédiée au contrôle interne ?</w:t>
            </w:r>
          </w:p>
        </w:tc>
        <w:sdt>
          <w:sdtPr>
            <w:id w:val="1097293085"/>
            <w:placeholder>
              <w:docPart w:val="4F52CB7B9AA74650AA2D661C52B230FD"/>
            </w:placeholder>
          </w:sdtPr>
          <w:sdtEndPr/>
          <w:sdtContent>
            <w:tc>
              <w:tcPr>
                <w:tcW w:w="5529" w:type="dxa"/>
                <w:shd w:val="clear" w:color="auto" w:fill="FFFFFF" w:themeFill="background1"/>
              </w:tcPr>
              <w:p w14:paraId="537CD7CF" w14:textId="77777777" w:rsidR="00162CC5" w:rsidRPr="00FF3323" w:rsidRDefault="006503F5" w:rsidP="00D360B3">
                <w:sdt>
                  <w:sdtPr>
                    <w:rPr>
                      <w:sz w:val="20"/>
                      <w:szCs w:val="20"/>
                    </w:rPr>
                    <w:id w:val="-2005581421"/>
                    <w14:checkbox>
                      <w14:checked w14:val="0"/>
                      <w14:checkedState w14:val="00FE" w14:font="Wingdings"/>
                      <w14:uncheckedState w14:val="00A8" w14:font="Wingdings"/>
                    </w14:checkbox>
                  </w:sdtPr>
                  <w:sdtEndPr/>
                  <w:sdtContent>
                    <w:r w:rsidR="00162CC5">
                      <w:rPr>
                        <w:sz w:val="20"/>
                        <w:szCs w:val="20"/>
                      </w:rPr>
                      <w:sym w:font="Wingdings" w:char="F0A8"/>
                    </w:r>
                  </w:sdtContent>
                </w:sdt>
                <w:r w:rsidR="00162CC5" w:rsidRPr="002B0E0C">
                  <w:rPr>
                    <w:sz w:val="20"/>
                    <w:szCs w:val="20"/>
                  </w:rPr>
                  <w:t xml:space="preserve"> Oui</w:t>
                </w:r>
                <w:r w:rsidR="00162CC5">
                  <w:rPr>
                    <w:sz w:val="20"/>
                    <w:szCs w:val="20"/>
                  </w:rPr>
                  <w:t xml:space="preserve">                                                              </w:t>
                </w:r>
                <w:r w:rsidR="00162CC5" w:rsidRPr="002B0E0C">
                  <w:rPr>
                    <w:sz w:val="20"/>
                    <w:szCs w:val="20"/>
                  </w:rPr>
                  <w:tab/>
                </w:r>
                <w:sdt>
                  <w:sdtPr>
                    <w:rPr>
                      <w:sz w:val="20"/>
                      <w:szCs w:val="20"/>
                    </w:rPr>
                    <w:id w:val="29166022"/>
                    <w14:checkbox>
                      <w14:checked w14:val="0"/>
                      <w14:checkedState w14:val="00FE" w14:font="Wingdings"/>
                      <w14:uncheckedState w14:val="00A8" w14:font="Wingdings"/>
                    </w14:checkbox>
                  </w:sdtPr>
                  <w:sdtEndPr/>
                  <w:sdtContent>
                    <w:r w:rsidR="00162CC5" w:rsidRPr="005D4B3E">
                      <w:rPr>
                        <w:sz w:val="20"/>
                        <w:szCs w:val="20"/>
                      </w:rPr>
                      <w:sym w:font="Wingdings" w:char="F0A8"/>
                    </w:r>
                  </w:sdtContent>
                </w:sdt>
                <w:r w:rsidR="00162CC5" w:rsidRPr="002B0E0C">
                  <w:rPr>
                    <w:sz w:val="20"/>
                    <w:szCs w:val="20"/>
                  </w:rPr>
                  <w:t xml:space="preserve"> Non</w:t>
                </w:r>
              </w:p>
            </w:tc>
          </w:sdtContent>
        </w:sdt>
      </w:tr>
      <w:tr w:rsidR="00162CC5" w:rsidRPr="00FF3323" w14:paraId="0B816383" w14:textId="77777777" w:rsidTr="00D360B3">
        <w:trPr>
          <w:trHeight w:val="43"/>
        </w:trPr>
        <w:tc>
          <w:tcPr>
            <w:tcW w:w="5098" w:type="dxa"/>
          </w:tcPr>
          <w:p w14:paraId="1C6553FD" w14:textId="4D3ACC05" w:rsidR="00162CC5" w:rsidRPr="009033D4" w:rsidRDefault="006503F5" w:rsidP="00D360B3">
            <w:pPr>
              <w:pStyle w:val="tiquettes"/>
              <w:rPr>
                <w:b/>
              </w:rPr>
            </w:pPr>
            <w:sdt>
              <w:sdtPr>
                <w:rPr>
                  <w:rFonts w:ascii="Calibri" w:hAnsi="Calibri"/>
                  <w:szCs w:val="20"/>
                </w:rPr>
                <w:alias w:val="AFD"/>
                <w:tag w:val="AFD"/>
                <w:id w:val="1110856526"/>
              </w:sdtPr>
              <w:sdtEndPr>
                <w:rPr>
                  <w:b/>
                </w:rPr>
              </w:sdtEndPr>
              <w:sdtContent>
                <w:r w:rsidR="00162CC5" w:rsidRPr="009033D4">
                  <w:rPr>
                    <w:rFonts w:ascii="Calibri" w:hAnsi="Calibri"/>
                    <w:i/>
                    <w:szCs w:val="20"/>
                  </w:rPr>
                  <w:t>En cas de réponse négative, veuillez détailler</w:t>
                </w:r>
                <w:r w:rsidR="00294B7C">
                  <w:rPr>
                    <w:rFonts w:ascii="Calibri" w:hAnsi="Calibri"/>
                    <w:i/>
                    <w:szCs w:val="20"/>
                  </w:rPr>
                  <w:t xml:space="preserve"> (y compris si vous n’avez pas d’équipe dédié</w:t>
                </w:r>
                <w:r w:rsidR="00CC5EF5">
                  <w:rPr>
                    <w:rFonts w:ascii="Calibri" w:hAnsi="Calibri"/>
                    <w:i/>
                    <w:szCs w:val="20"/>
                  </w:rPr>
                  <w:t>e</w:t>
                </w:r>
                <w:r w:rsidR="00294B7C">
                  <w:rPr>
                    <w:rFonts w:ascii="Calibri" w:hAnsi="Calibri"/>
                    <w:i/>
                    <w:szCs w:val="20"/>
                  </w:rPr>
                  <w:t xml:space="preserve"> mais que des contrôles sont par ailleurs effectués)</w:t>
                </w:r>
              </w:sdtContent>
            </w:sdt>
          </w:p>
        </w:tc>
        <w:sdt>
          <w:sdtPr>
            <w:rPr>
              <w:sz w:val="20"/>
              <w:szCs w:val="20"/>
            </w:rPr>
            <w:id w:val="752470811"/>
            <w:placeholder>
              <w:docPart w:val="97B85F91D5AF4187A29DC90A6D1513C6"/>
            </w:placeholder>
            <w:showingPlcHdr/>
          </w:sdtPr>
          <w:sdtEndPr/>
          <w:sdtContent>
            <w:tc>
              <w:tcPr>
                <w:tcW w:w="5529" w:type="dxa"/>
                <w:shd w:val="clear" w:color="auto" w:fill="FFFFFF" w:themeFill="background1"/>
              </w:tcPr>
              <w:p w14:paraId="7653E4E7" w14:textId="77777777" w:rsidR="00162CC5" w:rsidRDefault="00162CC5" w:rsidP="00D360B3">
                <w:pPr>
                  <w:rPr>
                    <w:sz w:val="20"/>
                    <w:szCs w:val="20"/>
                  </w:rPr>
                </w:pPr>
                <w:r w:rsidRPr="00F12659">
                  <w:rPr>
                    <w:rStyle w:val="Textedelespacerserv"/>
                  </w:rPr>
                  <w:t>Cliquez ou appuyez ici pour entrer du texte.</w:t>
                </w:r>
              </w:p>
            </w:tc>
          </w:sdtContent>
        </w:sdt>
      </w:tr>
      <w:tr w:rsidR="00162CC5" w:rsidRPr="00FF3323" w14:paraId="314896D1" w14:textId="77777777" w:rsidTr="00D360B3">
        <w:trPr>
          <w:trHeight w:val="20"/>
        </w:trPr>
        <w:tc>
          <w:tcPr>
            <w:tcW w:w="5098" w:type="dxa"/>
          </w:tcPr>
          <w:p w14:paraId="7DD35A26" w14:textId="77777777" w:rsidR="00162CC5" w:rsidRPr="009033D4" w:rsidRDefault="00162CC5" w:rsidP="00D360B3">
            <w:pPr>
              <w:pStyle w:val="tiquettes"/>
              <w:rPr>
                <w:rFonts w:ascii="Calibri" w:hAnsi="Calibri"/>
                <w:i/>
                <w:szCs w:val="20"/>
              </w:rPr>
            </w:pPr>
          </w:p>
        </w:tc>
        <w:tc>
          <w:tcPr>
            <w:tcW w:w="5529" w:type="dxa"/>
            <w:shd w:val="clear" w:color="auto" w:fill="FFFFFF" w:themeFill="background1"/>
          </w:tcPr>
          <w:p w14:paraId="30366189" w14:textId="77777777" w:rsidR="00162CC5" w:rsidRDefault="00162CC5" w:rsidP="00D360B3">
            <w:pPr>
              <w:rPr>
                <w:sz w:val="20"/>
                <w:szCs w:val="20"/>
              </w:rPr>
            </w:pPr>
          </w:p>
        </w:tc>
      </w:tr>
      <w:tr w:rsidR="00162CC5" w:rsidRPr="00FF3323" w14:paraId="3C159F8F" w14:textId="77777777" w:rsidTr="00D360B3">
        <w:trPr>
          <w:trHeight w:val="43"/>
        </w:trPr>
        <w:tc>
          <w:tcPr>
            <w:tcW w:w="5098" w:type="dxa"/>
          </w:tcPr>
          <w:p w14:paraId="48CEA5CB" w14:textId="77777777" w:rsidR="00162CC5" w:rsidRPr="009033D4" w:rsidRDefault="00162CC5" w:rsidP="00883936">
            <w:pPr>
              <w:pStyle w:val="tiquettes"/>
            </w:pPr>
            <w:r w:rsidRPr="00162CC5">
              <w:rPr>
                <w:b/>
              </w:rPr>
              <w:t xml:space="preserve">Si oui, quels </w:t>
            </w:r>
            <w:r w:rsidR="00FA1E04">
              <w:rPr>
                <w:b/>
              </w:rPr>
              <w:t>sont leurs rôles ? Combien de salariés</w:t>
            </w:r>
            <w:r w:rsidRPr="00162CC5">
              <w:rPr>
                <w:b/>
              </w:rPr>
              <w:t xml:space="preserve"> y sont affectés ? </w:t>
            </w:r>
            <w:r w:rsidR="00883936">
              <w:rPr>
                <w:b/>
              </w:rPr>
              <w:t>A quel service cette fonction est-elle rattachée</w:t>
            </w:r>
            <w:r w:rsidRPr="00162CC5">
              <w:rPr>
                <w:b/>
              </w:rPr>
              <w:t> ?</w:t>
            </w:r>
          </w:p>
        </w:tc>
        <w:sdt>
          <w:sdtPr>
            <w:rPr>
              <w:sz w:val="20"/>
              <w:szCs w:val="20"/>
            </w:rPr>
            <w:id w:val="797103652"/>
            <w:placeholder>
              <w:docPart w:val="FF033B40E9F6434FBF0A3ECAA929B651"/>
            </w:placeholder>
          </w:sdtPr>
          <w:sdtEndPr/>
          <w:sdtContent>
            <w:sdt>
              <w:sdtPr>
                <w:rPr>
                  <w:sz w:val="20"/>
                  <w:szCs w:val="20"/>
                </w:rPr>
                <w:id w:val="-1867741301"/>
                <w:placeholder>
                  <w:docPart w:val="38A170790ED946B6B27D70DB569BF0A3"/>
                </w:placeholder>
                <w:showingPlcHdr/>
              </w:sdtPr>
              <w:sdtEndPr/>
              <w:sdtContent>
                <w:tc>
                  <w:tcPr>
                    <w:tcW w:w="5529" w:type="dxa"/>
                    <w:shd w:val="clear" w:color="auto" w:fill="FFFFFF" w:themeFill="background1"/>
                  </w:tcPr>
                  <w:p w14:paraId="3ABB3CBB" w14:textId="77777777" w:rsidR="00162CC5" w:rsidRDefault="00F7506E" w:rsidP="00D360B3">
                    <w:pPr>
                      <w:rPr>
                        <w:sz w:val="20"/>
                        <w:szCs w:val="20"/>
                      </w:rPr>
                    </w:pPr>
                    <w:r w:rsidRPr="00F12659">
                      <w:rPr>
                        <w:rStyle w:val="Textedelespacerserv"/>
                      </w:rPr>
                      <w:t>Cliquez ou appuyez ici pour entrer du texte.</w:t>
                    </w:r>
                  </w:p>
                </w:tc>
              </w:sdtContent>
            </w:sdt>
          </w:sdtContent>
        </w:sdt>
      </w:tr>
    </w:tbl>
    <w:p w14:paraId="249711AF" w14:textId="77777777" w:rsidR="00F87558" w:rsidRDefault="00F87558" w:rsidP="00F87558">
      <w:pPr>
        <w:rPr>
          <w:rFonts w:ascii="Constantia" w:eastAsia="Times New Roman" w:hAnsi="Constantia" w:cs="Times New Roman"/>
          <w:szCs w:val="60"/>
        </w:rPr>
      </w:pPr>
      <w:r>
        <w:br w:type="page"/>
      </w:r>
    </w:p>
    <w:p w14:paraId="528E2D28" w14:textId="77777777" w:rsidR="005F62C9" w:rsidRPr="00EB66AD" w:rsidRDefault="005F62C9" w:rsidP="001B693F">
      <w:pPr>
        <w:pStyle w:val="Titre"/>
        <w:ind w:left="720" w:firstLine="720"/>
        <w:rPr>
          <w:color w:val="FFFFFF" w:themeColor="background1"/>
          <w:sz w:val="40"/>
        </w:rPr>
      </w:pPr>
      <w:r w:rsidRPr="00EB66AD">
        <w:rPr>
          <w:noProof/>
          <w:color w:val="FFFFFF" w:themeColor="background1"/>
          <w:sz w:val="56"/>
          <w:lang w:eastAsia="fr-FR"/>
        </w:rPr>
        <w:lastRenderedPageBreak/>
        <w:drawing>
          <wp:anchor distT="0" distB="0" distL="114300" distR="114300" simplePos="0" relativeHeight="251665408" behindDoc="1" locked="0" layoutInCell="1" allowOverlap="1" wp14:anchorId="66DBB078" wp14:editId="150DD146">
            <wp:simplePos x="0" y="0"/>
            <wp:positionH relativeFrom="column">
              <wp:posOffset>5753735</wp:posOffset>
            </wp:positionH>
            <wp:positionV relativeFrom="paragraph">
              <wp:posOffset>193040</wp:posOffset>
            </wp:positionV>
            <wp:extent cx="1103630" cy="641985"/>
            <wp:effectExtent l="0" t="0" r="0" b="0"/>
            <wp:wrapNone/>
            <wp:docPr id="8" name="Image 8"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03630" cy="641985"/>
                    </a:xfrm>
                    <a:prstGeom prst="rect">
                      <a:avLst/>
                    </a:prstGeom>
                    <a:noFill/>
                    <a:ln>
                      <a:noFill/>
                    </a:ln>
                  </pic:spPr>
                </pic:pic>
              </a:graphicData>
            </a:graphic>
          </wp:anchor>
        </w:drawing>
      </w:r>
      <w:r w:rsidRPr="00EB66AD">
        <w:rPr>
          <w:color w:val="FFFFFF" w:themeColor="background1"/>
          <w:sz w:val="36"/>
        </w:rPr>
        <w:t>Questionnaire de Conformité :</w:t>
      </w:r>
      <w:r w:rsidRPr="00EB66AD">
        <w:rPr>
          <w:noProof/>
          <w:color w:val="FFFFFF" w:themeColor="background1"/>
          <w:sz w:val="56"/>
          <w:lang w:eastAsia="fr-FR"/>
        </w:rPr>
        <w:t xml:space="preserve"> </w:t>
      </w:r>
    </w:p>
    <w:p w14:paraId="3367356B" w14:textId="77777777" w:rsidR="00F7506E" w:rsidRPr="00EB66AD" w:rsidRDefault="005F62C9" w:rsidP="001B693F">
      <w:pPr>
        <w:pStyle w:val="Titre"/>
        <w:ind w:left="1440"/>
        <w:rPr>
          <w:color w:val="FFFFFF" w:themeColor="background1"/>
          <w:sz w:val="36"/>
        </w:rPr>
      </w:pPr>
      <w:r w:rsidRPr="00EB66AD">
        <w:rPr>
          <w:color w:val="FFFFFF" w:themeColor="background1"/>
          <w:sz w:val="36"/>
        </w:rPr>
        <w:t>Analyse du dispositif des contreparties OSC/Fondations</w:t>
      </w:r>
    </w:p>
    <w:p w14:paraId="19791434" w14:textId="77777777" w:rsidR="00F7506E" w:rsidRPr="009F42BF" w:rsidRDefault="00F7506E" w:rsidP="00162CC5">
      <w:pPr>
        <w:rPr>
          <w:sz w:val="8"/>
        </w:rPr>
      </w:pPr>
    </w:p>
    <w:p w14:paraId="22387241" w14:textId="77777777" w:rsidR="00F7506E" w:rsidRPr="009F42BF" w:rsidRDefault="00F7506E" w:rsidP="00162CC5">
      <w:pPr>
        <w:rPr>
          <w:sz w:val="12"/>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F7506E" w:rsidRPr="00FF3323" w14:paraId="67C3BA36" w14:textId="77777777" w:rsidTr="00D360B3">
        <w:trPr>
          <w:trHeight w:val="43"/>
        </w:trPr>
        <w:tc>
          <w:tcPr>
            <w:tcW w:w="5098" w:type="dxa"/>
          </w:tcPr>
          <w:p w14:paraId="6A83F9BB" w14:textId="41588993" w:rsidR="00F7506E" w:rsidRPr="00F7506E" w:rsidRDefault="00F7506E" w:rsidP="00D360B3">
            <w:pPr>
              <w:pStyle w:val="tiquettes"/>
              <w:rPr>
                <w:b/>
              </w:rPr>
            </w:pPr>
            <w:r w:rsidRPr="00F7506E">
              <w:rPr>
                <w:b/>
              </w:rPr>
              <w:t>Des contrôles comptables de 1</w:t>
            </w:r>
            <w:r w:rsidRPr="00F7506E">
              <w:rPr>
                <w:b/>
                <w:vertAlign w:val="superscript"/>
              </w:rPr>
              <w:t>er</w:t>
            </w:r>
            <w:r w:rsidRPr="00F7506E">
              <w:rPr>
                <w:b/>
              </w:rPr>
              <w:t xml:space="preserve"> niveau sont-ils réalisés </w:t>
            </w:r>
            <w:r w:rsidRPr="00F7506E">
              <w:rPr>
                <w:b/>
                <w:u w:val="single"/>
              </w:rPr>
              <w:t>et</w:t>
            </w:r>
            <w:r w:rsidRPr="00F7506E">
              <w:rPr>
                <w:b/>
              </w:rPr>
              <w:t xml:space="preserve"> formalisés</w:t>
            </w:r>
            <w:r w:rsidR="006B3AC6">
              <w:rPr>
                <w:b/>
              </w:rPr>
              <w:t xml:space="preserve"> (exemple : validation des dépenses, principe de double contrôle etc…)</w:t>
            </w:r>
            <w:r w:rsidRPr="00F7506E">
              <w:rPr>
                <w:b/>
              </w:rPr>
              <w:t> ?</w:t>
            </w:r>
          </w:p>
        </w:tc>
        <w:sdt>
          <w:sdtPr>
            <w:id w:val="1621264553"/>
            <w:placeholder>
              <w:docPart w:val="78466BD9656741BAB6F752B0C1BD9E46"/>
            </w:placeholder>
          </w:sdtPr>
          <w:sdtEndPr/>
          <w:sdtContent>
            <w:tc>
              <w:tcPr>
                <w:tcW w:w="5529" w:type="dxa"/>
                <w:shd w:val="clear" w:color="auto" w:fill="FFFFFF" w:themeFill="background1"/>
              </w:tcPr>
              <w:p w14:paraId="64107E22" w14:textId="77777777" w:rsidR="00F7506E" w:rsidRPr="00FF3323" w:rsidRDefault="006503F5" w:rsidP="00D360B3">
                <w:sdt>
                  <w:sdtPr>
                    <w:rPr>
                      <w:sz w:val="20"/>
                      <w:szCs w:val="20"/>
                    </w:rPr>
                    <w:id w:val="670686273"/>
                    <w14:checkbox>
                      <w14:checked w14:val="0"/>
                      <w14:checkedState w14:val="00FE" w14:font="Wingdings"/>
                      <w14:uncheckedState w14:val="00A8" w14:font="Wingdings"/>
                    </w14:checkbox>
                  </w:sdtPr>
                  <w:sdtEndPr/>
                  <w:sdtContent>
                    <w:r w:rsidR="00F7506E">
                      <w:rPr>
                        <w:sz w:val="20"/>
                        <w:szCs w:val="20"/>
                      </w:rPr>
                      <w:sym w:font="Wingdings" w:char="F0A8"/>
                    </w:r>
                  </w:sdtContent>
                </w:sdt>
                <w:r w:rsidR="00F7506E" w:rsidRPr="002B0E0C">
                  <w:rPr>
                    <w:sz w:val="20"/>
                    <w:szCs w:val="20"/>
                  </w:rPr>
                  <w:t xml:space="preserve"> Oui</w:t>
                </w:r>
                <w:r w:rsidR="00F7506E">
                  <w:rPr>
                    <w:sz w:val="20"/>
                    <w:szCs w:val="20"/>
                  </w:rPr>
                  <w:t xml:space="preserve">                                                              </w:t>
                </w:r>
                <w:r w:rsidR="00F7506E" w:rsidRPr="002B0E0C">
                  <w:rPr>
                    <w:sz w:val="20"/>
                    <w:szCs w:val="20"/>
                  </w:rPr>
                  <w:tab/>
                </w:r>
                <w:sdt>
                  <w:sdtPr>
                    <w:rPr>
                      <w:sz w:val="20"/>
                      <w:szCs w:val="20"/>
                    </w:rPr>
                    <w:id w:val="310457371"/>
                    <w14:checkbox>
                      <w14:checked w14:val="0"/>
                      <w14:checkedState w14:val="00FE" w14:font="Wingdings"/>
                      <w14:uncheckedState w14:val="00A8" w14:font="Wingdings"/>
                    </w14:checkbox>
                  </w:sdtPr>
                  <w:sdtEndPr/>
                  <w:sdtContent>
                    <w:r w:rsidR="00F7506E" w:rsidRPr="005D4B3E">
                      <w:rPr>
                        <w:sz w:val="20"/>
                        <w:szCs w:val="20"/>
                      </w:rPr>
                      <w:sym w:font="Wingdings" w:char="F0A8"/>
                    </w:r>
                  </w:sdtContent>
                </w:sdt>
                <w:r w:rsidR="00F7506E" w:rsidRPr="002B0E0C">
                  <w:rPr>
                    <w:sz w:val="20"/>
                    <w:szCs w:val="20"/>
                  </w:rPr>
                  <w:t xml:space="preserve"> Non</w:t>
                </w:r>
              </w:p>
            </w:tc>
          </w:sdtContent>
        </w:sdt>
      </w:tr>
      <w:tr w:rsidR="00F7506E" w:rsidRPr="00FF3323" w14:paraId="3A559208" w14:textId="77777777" w:rsidTr="00D360B3">
        <w:trPr>
          <w:trHeight w:val="43"/>
        </w:trPr>
        <w:tc>
          <w:tcPr>
            <w:tcW w:w="5098" w:type="dxa"/>
          </w:tcPr>
          <w:p w14:paraId="5ACB9DFB" w14:textId="77777777" w:rsidR="00F7506E" w:rsidRPr="009033D4" w:rsidRDefault="006503F5" w:rsidP="00D360B3">
            <w:pPr>
              <w:pStyle w:val="tiquettes"/>
              <w:rPr>
                <w:b/>
              </w:rPr>
            </w:pPr>
            <w:sdt>
              <w:sdtPr>
                <w:rPr>
                  <w:rFonts w:ascii="Calibri" w:hAnsi="Calibri"/>
                  <w:szCs w:val="20"/>
                </w:rPr>
                <w:alias w:val="AFD"/>
                <w:tag w:val="AFD"/>
                <w:id w:val="1076708390"/>
              </w:sdtPr>
              <w:sdtEndPr>
                <w:rPr>
                  <w:b/>
                </w:rPr>
              </w:sdtEndPr>
              <w:sdtContent>
                <w:r w:rsidR="00F7506E" w:rsidRPr="009033D4">
                  <w:rPr>
                    <w:rFonts w:ascii="Calibri" w:hAnsi="Calibri"/>
                    <w:i/>
                    <w:szCs w:val="20"/>
                  </w:rPr>
                  <w:t>En cas de réponse négative, veuillez détailler</w:t>
                </w:r>
              </w:sdtContent>
            </w:sdt>
          </w:p>
        </w:tc>
        <w:sdt>
          <w:sdtPr>
            <w:rPr>
              <w:sz w:val="20"/>
              <w:szCs w:val="20"/>
            </w:rPr>
            <w:id w:val="-921949508"/>
            <w:placeholder>
              <w:docPart w:val="E00CA28E7E594DC48F9C94F0A440914E"/>
            </w:placeholder>
            <w:showingPlcHdr/>
          </w:sdtPr>
          <w:sdtEndPr/>
          <w:sdtContent>
            <w:tc>
              <w:tcPr>
                <w:tcW w:w="5529" w:type="dxa"/>
                <w:shd w:val="clear" w:color="auto" w:fill="FFFFFF" w:themeFill="background1"/>
              </w:tcPr>
              <w:p w14:paraId="50788365" w14:textId="77777777" w:rsidR="00F7506E" w:rsidRDefault="00F7506E" w:rsidP="00D360B3">
                <w:pPr>
                  <w:rPr>
                    <w:sz w:val="20"/>
                    <w:szCs w:val="20"/>
                  </w:rPr>
                </w:pPr>
                <w:r w:rsidRPr="00F12659">
                  <w:rPr>
                    <w:rStyle w:val="Textedelespacerserv"/>
                  </w:rPr>
                  <w:t>Cliquez ou appuyez ici pour entrer du texte.</w:t>
                </w:r>
              </w:p>
            </w:tc>
          </w:sdtContent>
        </w:sdt>
      </w:tr>
      <w:tr w:rsidR="00F7506E" w:rsidRPr="009F42BF" w14:paraId="0C3D1948" w14:textId="77777777" w:rsidTr="00D360B3">
        <w:trPr>
          <w:trHeight w:val="43"/>
        </w:trPr>
        <w:tc>
          <w:tcPr>
            <w:tcW w:w="5098" w:type="dxa"/>
          </w:tcPr>
          <w:p w14:paraId="7FD01CA9" w14:textId="77777777" w:rsidR="00F7506E" w:rsidRPr="009F42BF" w:rsidRDefault="00F7506E" w:rsidP="00D360B3">
            <w:pPr>
              <w:pStyle w:val="tiquettes"/>
              <w:rPr>
                <w:rFonts w:ascii="Calibri" w:hAnsi="Calibri"/>
                <w:i/>
                <w:sz w:val="2"/>
                <w:szCs w:val="20"/>
              </w:rPr>
            </w:pPr>
          </w:p>
        </w:tc>
        <w:tc>
          <w:tcPr>
            <w:tcW w:w="5529" w:type="dxa"/>
            <w:shd w:val="clear" w:color="auto" w:fill="FFFFFF" w:themeFill="background1"/>
          </w:tcPr>
          <w:p w14:paraId="6DE884D7" w14:textId="77777777" w:rsidR="00F7506E" w:rsidRPr="009F42BF" w:rsidRDefault="00F7506E" w:rsidP="00D360B3">
            <w:pPr>
              <w:rPr>
                <w:sz w:val="2"/>
                <w:szCs w:val="20"/>
              </w:rPr>
            </w:pPr>
          </w:p>
        </w:tc>
      </w:tr>
      <w:tr w:rsidR="00F7506E" w:rsidRPr="00FF3323" w14:paraId="3FA8A788" w14:textId="77777777" w:rsidTr="00D360B3">
        <w:trPr>
          <w:trHeight w:val="43"/>
        </w:trPr>
        <w:tc>
          <w:tcPr>
            <w:tcW w:w="5098" w:type="dxa"/>
          </w:tcPr>
          <w:p w14:paraId="1EFF854C" w14:textId="77777777" w:rsidR="00F7506E" w:rsidRPr="009033D4" w:rsidRDefault="00F7506E" w:rsidP="00D360B3">
            <w:pPr>
              <w:pStyle w:val="tiquettes"/>
              <w:rPr>
                <w:rFonts w:ascii="Calibri" w:hAnsi="Calibri"/>
                <w:i/>
                <w:szCs w:val="20"/>
              </w:rPr>
            </w:pPr>
            <w:r w:rsidRPr="00F7506E">
              <w:rPr>
                <w:rFonts w:ascii="Calibri" w:hAnsi="Calibri"/>
                <w:i/>
                <w:szCs w:val="20"/>
              </w:rPr>
              <w:t>Si oui, merci de bien vouloir citer deux exemples de contrôles mis en plac</w:t>
            </w:r>
            <w:r>
              <w:rPr>
                <w:rFonts w:ascii="Calibri" w:hAnsi="Calibri"/>
                <w:i/>
                <w:szCs w:val="20"/>
              </w:rPr>
              <w:t>e</w:t>
            </w:r>
          </w:p>
        </w:tc>
        <w:sdt>
          <w:sdtPr>
            <w:rPr>
              <w:sz w:val="20"/>
              <w:szCs w:val="20"/>
            </w:rPr>
            <w:id w:val="-1520536590"/>
            <w:placeholder>
              <w:docPart w:val="DefaultPlaceholder_-1854013440"/>
            </w:placeholder>
            <w:showingPlcHdr/>
          </w:sdtPr>
          <w:sdtEndPr/>
          <w:sdtContent>
            <w:tc>
              <w:tcPr>
                <w:tcW w:w="5529" w:type="dxa"/>
                <w:shd w:val="clear" w:color="auto" w:fill="FFFFFF" w:themeFill="background1"/>
              </w:tcPr>
              <w:p w14:paraId="4BA9798B" w14:textId="77777777" w:rsidR="00F7506E" w:rsidRDefault="00F7506E" w:rsidP="00D360B3">
                <w:pPr>
                  <w:rPr>
                    <w:sz w:val="20"/>
                    <w:szCs w:val="20"/>
                  </w:rPr>
                </w:pPr>
                <w:r w:rsidRPr="00F12659">
                  <w:rPr>
                    <w:rStyle w:val="Textedelespacerserv"/>
                  </w:rPr>
                  <w:t>Cliquez ou appuyez ici pour entrer du texte.</w:t>
                </w:r>
              </w:p>
            </w:tc>
          </w:sdtContent>
        </w:sdt>
      </w:tr>
    </w:tbl>
    <w:p w14:paraId="442FE4AC" w14:textId="77777777" w:rsidR="00162CC5" w:rsidRPr="009F42BF" w:rsidRDefault="00162CC5" w:rsidP="00162CC5">
      <w:pPr>
        <w:rPr>
          <w:sz w:val="16"/>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F7506E" w:rsidRPr="00FF3323" w14:paraId="0BA85E93" w14:textId="77777777" w:rsidTr="00D360B3">
        <w:trPr>
          <w:trHeight w:val="43"/>
        </w:trPr>
        <w:tc>
          <w:tcPr>
            <w:tcW w:w="5098" w:type="dxa"/>
          </w:tcPr>
          <w:p w14:paraId="7C647345" w14:textId="77777777" w:rsidR="00F7506E" w:rsidRPr="00F7506E" w:rsidRDefault="00F7506E" w:rsidP="00D360B3">
            <w:pPr>
              <w:pStyle w:val="tiquettes"/>
              <w:rPr>
                <w:b/>
              </w:rPr>
            </w:pPr>
            <w:r w:rsidRPr="00F7506E">
              <w:rPr>
                <w:b/>
              </w:rPr>
              <w:t>Existe-t-il au sein de votre institution une procédure relative à la conservation et à la sauvegarde des documents de travail, e</w:t>
            </w:r>
            <w:r w:rsidR="00883936">
              <w:rPr>
                <w:b/>
              </w:rPr>
              <w:t>-</w:t>
            </w:r>
            <w:r w:rsidRPr="00F7506E">
              <w:rPr>
                <w:b/>
              </w:rPr>
              <w:t>mails, pièces justificatives, etc.?</w:t>
            </w:r>
          </w:p>
        </w:tc>
        <w:sdt>
          <w:sdtPr>
            <w:id w:val="725262122"/>
            <w:placeholder>
              <w:docPart w:val="E4688DD6E7B948A1BD1CAEF450272476"/>
            </w:placeholder>
          </w:sdtPr>
          <w:sdtEndPr/>
          <w:sdtContent>
            <w:tc>
              <w:tcPr>
                <w:tcW w:w="5529" w:type="dxa"/>
                <w:shd w:val="clear" w:color="auto" w:fill="FFFFFF" w:themeFill="background1"/>
              </w:tcPr>
              <w:p w14:paraId="34A727A3" w14:textId="77777777" w:rsidR="00F7506E" w:rsidRPr="00FF3323" w:rsidRDefault="006503F5" w:rsidP="00D360B3">
                <w:sdt>
                  <w:sdtPr>
                    <w:rPr>
                      <w:sz w:val="20"/>
                      <w:szCs w:val="20"/>
                    </w:rPr>
                    <w:id w:val="2049575055"/>
                    <w14:checkbox>
                      <w14:checked w14:val="0"/>
                      <w14:checkedState w14:val="00FE" w14:font="Wingdings"/>
                      <w14:uncheckedState w14:val="00A8" w14:font="Wingdings"/>
                    </w14:checkbox>
                  </w:sdtPr>
                  <w:sdtEndPr/>
                  <w:sdtContent>
                    <w:r w:rsidR="00F7506E">
                      <w:rPr>
                        <w:sz w:val="20"/>
                        <w:szCs w:val="20"/>
                      </w:rPr>
                      <w:sym w:font="Wingdings" w:char="F0A8"/>
                    </w:r>
                  </w:sdtContent>
                </w:sdt>
                <w:r w:rsidR="00F7506E" w:rsidRPr="002B0E0C">
                  <w:rPr>
                    <w:sz w:val="20"/>
                    <w:szCs w:val="20"/>
                  </w:rPr>
                  <w:t xml:space="preserve"> Oui</w:t>
                </w:r>
                <w:r w:rsidR="00F7506E">
                  <w:rPr>
                    <w:sz w:val="20"/>
                    <w:szCs w:val="20"/>
                  </w:rPr>
                  <w:t xml:space="preserve">                                                              </w:t>
                </w:r>
                <w:r w:rsidR="00F7506E" w:rsidRPr="002B0E0C">
                  <w:rPr>
                    <w:sz w:val="20"/>
                    <w:szCs w:val="20"/>
                  </w:rPr>
                  <w:tab/>
                </w:r>
                <w:sdt>
                  <w:sdtPr>
                    <w:rPr>
                      <w:sz w:val="20"/>
                      <w:szCs w:val="20"/>
                    </w:rPr>
                    <w:id w:val="-1480219163"/>
                    <w14:checkbox>
                      <w14:checked w14:val="0"/>
                      <w14:checkedState w14:val="00FE" w14:font="Wingdings"/>
                      <w14:uncheckedState w14:val="00A8" w14:font="Wingdings"/>
                    </w14:checkbox>
                  </w:sdtPr>
                  <w:sdtEndPr/>
                  <w:sdtContent>
                    <w:r w:rsidR="00F7506E" w:rsidRPr="005D4B3E">
                      <w:rPr>
                        <w:sz w:val="20"/>
                        <w:szCs w:val="20"/>
                      </w:rPr>
                      <w:sym w:font="Wingdings" w:char="F0A8"/>
                    </w:r>
                  </w:sdtContent>
                </w:sdt>
                <w:r w:rsidR="00F7506E" w:rsidRPr="002B0E0C">
                  <w:rPr>
                    <w:sz w:val="20"/>
                    <w:szCs w:val="20"/>
                  </w:rPr>
                  <w:t xml:space="preserve"> Non</w:t>
                </w:r>
              </w:p>
            </w:tc>
          </w:sdtContent>
        </w:sdt>
      </w:tr>
      <w:tr w:rsidR="00F7506E" w:rsidRPr="00FF3323" w14:paraId="799AF127" w14:textId="77777777" w:rsidTr="00D360B3">
        <w:trPr>
          <w:trHeight w:val="43"/>
        </w:trPr>
        <w:tc>
          <w:tcPr>
            <w:tcW w:w="5098" w:type="dxa"/>
          </w:tcPr>
          <w:p w14:paraId="5540F662" w14:textId="77777777" w:rsidR="00F7506E" w:rsidRPr="009033D4" w:rsidRDefault="006503F5" w:rsidP="00D360B3">
            <w:pPr>
              <w:pStyle w:val="tiquettes"/>
              <w:rPr>
                <w:b/>
              </w:rPr>
            </w:pPr>
            <w:sdt>
              <w:sdtPr>
                <w:rPr>
                  <w:rFonts w:ascii="Calibri" w:hAnsi="Calibri"/>
                  <w:szCs w:val="20"/>
                </w:rPr>
                <w:alias w:val="AFD"/>
                <w:tag w:val="AFD"/>
                <w:id w:val="-1653666967"/>
              </w:sdtPr>
              <w:sdtEndPr>
                <w:rPr>
                  <w:b/>
                </w:rPr>
              </w:sdtEndPr>
              <w:sdtContent>
                <w:r w:rsidR="00F7506E" w:rsidRPr="009033D4">
                  <w:rPr>
                    <w:rFonts w:ascii="Calibri" w:hAnsi="Calibri"/>
                    <w:i/>
                    <w:szCs w:val="20"/>
                  </w:rPr>
                  <w:t>En cas de réponse négative, veuillez détailler</w:t>
                </w:r>
              </w:sdtContent>
            </w:sdt>
          </w:p>
        </w:tc>
        <w:sdt>
          <w:sdtPr>
            <w:rPr>
              <w:sz w:val="20"/>
              <w:szCs w:val="20"/>
            </w:rPr>
            <w:id w:val="-39511780"/>
            <w:placeholder>
              <w:docPart w:val="0CA4D3DA30B84BD9B412CE84CFAB67D9"/>
            </w:placeholder>
            <w:showingPlcHdr/>
          </w:sdtPr>
          <w:sdtEndPr/>
          <w:sdtContent>
            <w:tc>
              <w:tcPr>
                <w:tcW w:w="5529" w:type="dxa"/>
                <w:shd w:val="clear" w:color="auto" w:fill="FFFFFF" w:themeFill="background1"/>
              </w:tcPr>
              <w:p w14:paraId="3838E44B" w14:textId="77777777" w:rsidR="00F7506E" w:rsidRDefault="00F7506E" w:rsidP="00D360B3">
                <w:pPr>
                  <w:rPr>
                    <w:sz w:val="20"/>
                    <w:szCs w:val="20"/>
                  </w:rPr>
                </w:pPr>
                <w:r w:rsidRPr="00F12659">
                  <w:rPr>
                    <w:rStyle w:val="Textedelespacerserv"/>
                  </w:rPr>
                  <w:t>Cliquez ou appuyez ici pour entrer du texte.</w:t>
                </w:r>
              </w:p>
            </w:tc>
          </w:sdtContent>
        </w:sdt>
      </w:tr>
    </w:tbl>
    <w:p w14:paraId="48225230" w14:textId="77777777" w:rsidR="00F7506E" w:rsidRPr="00C2080C" w:rsidRDefault="00F7506E" w:rsidP="001B693F">
      <w:pPr>
        <w:spacing w:after="0" w:line="240" w:lineRule="auto"/>
        <w:rPr>
          <w:sz w:val="14"/>
        </w:rPr>
      </w:pPr>
    </w:p>
    <w:p w14:paraId="67B7E05D" w14:textId="77777777" w:rsidR="00F7506E" w:rsidRPr="00F7506E" w:rsidRDefault="00F7506E" w:rsidP="00F7506E">
      <w:pPr>
        <w:pStyle w:val="Titre1"/>
        <w:rPr>
          <w:bCs/>
          <w:sz w:val="28"/>
        </w:rPr>
      </w:pPr>
      <w:r w:rsidRPr="00F7506E">
        <w:rPr>
          <w:bCs/>
          <w:sz w:val="28"/>
        </w:rPr>
        <w:t xml:space="preserve">5.  LUTTE CONTRE LA CORRUPTION, LA FRAUDE ET LE DETOURNEMENT DE FONDS </w:t>
      </w:r>
    </w:p>
    <w:p w14:paraId="14274354" w14:textId="77777777" w:rsidR="00F7506E" w:rsidRPr="00C2080C" w:rsidRDefault="00F7506E" w:rsidP="00162CC5">
      <w:pPr>
        <w:rPr>
          <w:sz w:val="14"/>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F7506E" w:rsidRPr="00FF3323" w14:paraId="0D958147" w14:textId="77777777" w:rsidTr="00D360B3">
        <w:trPr>
          <w:trHeight w:val="43"/>
        </w:trPr>
        <w:tc>
          <w:tcPr>
            <w:tcW w:w="5098" w:type="dxa"/>
          </w:tcPr>
          <w:p w14:paraId="414EA470" w14:textId="77777777" w:rsidR="00F7506E" w:rsidRPr="00F7506E" w:rsidRDefault="00F7506E" w:rsidP="00D360B3">
            <w:pPr>
              <w:pStyle w:val="tiquettes"/>
              <w:rPr>
                <w:b/>
              </w:rPr>
            </w:pPr>
            <w:r w:rsidRPr="00F7506E">
              <w:rPr>
                <w:b/>
              </w:rPr>
              <w:t>Votre institution est-elle dotée d’un dispositif visant à prévenir, maîtriser et traiter les risques interne et externe de fraude, de corruption, de détournement de fonds et de toutes autres pratiques illicites en matière de délinquance financière ?</w:t>
            </w:r>
          </w:p>
        </w:tc>
        <w:sdt>
          <w:sdtPr>
            <w:id w:val="-1721583768"/>
            <w:placeholder>
              <w:docPart w:val="9AA0492FCE3243C0A989FAA0AFCB1406"/>
            </w:placeholder>
          </w:sdtPr>
          <w:sdtEndPr/>
          <w:sdtContent>
            <w:tc>
              <w:tcPr>
                <w:tcW w:w="5529" w:type="dxa"/>
                <w:shd w:val="clear" w:color="auto" w:fill="FFFFFF" w:themeFill="background1"/>
              </w:tcPr>
              <w:p w14:paraId="01073C00" w14:textId="77777777" w:rsidR="00F7506E" w:rsidRPr="00FF3323" w:rsidRDefault="006503F5" w:rsidP="00D360B3">
                <w:sdt>
                  <w:sdtPr>
                    <w:rPr>
                      <w:sz w:val="20"/>
                      <w:szCs w:val="20"/>
                    </w:rPr>
                    <w:id w:val="1989433694"/>
                    <w14:checkbox>
                      <w14:checked w14:val="0"/>
                      <w14:checkedState w14:val="00FE" w14:font="Wingdings"/>
                      <w14:uncheckedState w14:val="00A8" w14:font="Wingdings"/>
                    </w14:checkbox>
                  </w:sdtPr>
                  <w:sdtEndPr/>
                  <w:sdtContent>
                    <w:r w:rsidR="00F7506E">
                      <w:rPr>
                        <w:sz w:val="20"/>
                        <w:szCs w:val="20"/>
                      </w:rPr>
                      <w:sym w:font="Wingdings" w:char="F0A8"/>
                    </w:r>
                  </w:sdtContent>
                </w:sdt>
                <w:r w:rsidR="00F7506E" w:rsidRPr="002B0E0C">
                  <w:rPr>
                    <w:sz w:val="20"/>
                    <w:szCs w:val="20"/>
                  </w:rPr>
                  <w:t xml:space="preserve"> Oui</w:t>
                </w:r>
                <w:r w:rsidR="00F7506E">
                  <w:rPr>
                    <w:sz w:val="20"/>
                    <w:szCs w:val="20"/>
                  </w:rPr>
                  <w:t xml:space="preserve">                                                              </w:t>
                </w:r>
                <w:r w:rsidR="00F7506E" w:rsidRPr="002B0E0C">
                  <w:rPr>
                    <w:sz w:val="20"/>
                    <w:szCs w:val="20"/>
                  </w:rPr>
                  <w:tab/>
                </w:r>
                <w:sdt>
                  <w:sdtPr>
                    <w:rPr>
                      <w:sz w:val="20"/>
                      <w:szCs w:val="20"/>
                    </w:rPr>
                    <w:id w:val="-1257824169"/>
                    <w14:checkbox>
                      <w14:checked w14:val="0"/>
                      <w14:checkedState w14:val="00FE" w14:font="Wingdings"/>
                      <w14:uncheckedState w14:val="00A8" w14:font="Wingdings"/>
                    </w14:checkbox>
                  </w:sdtPr>
                  <w:sdtEndPr/>
                  <w:sdtContent>
                    <w:r w:rsidR="00F7506E" w:rsidRPr="005D4B3E">
                      <w:rPr>
                        <w:sz w:val="20"/>
                        <w:szCs w:val="20"/>
                      </w:rPr>
                      <w:sym w:font="Wingdings" w:char="F0A8"/>
                    </w:r>
                  </w:sdtContent>
                </w:sdt>
                <w:r w:rsidR="00F7506E" w:rsidRPr="002B0E0C">
                  <w:rPr>
                    <w:sz w:val="20"/>
                    <w:szCs w:val="20"/>
                  </w:rPr>
                  <w:t xml:space="preserve"> Non</w:t>
                </w:r>
              </w:p>
            </w:tc>
          </w:sdtContent>
        </w:sdt>
      </w:tr>
      <w:tr w:rsidR="00F7506E" w:rsidRPr="00FF3323" w14:paraId="001ECA0A" w14:textId="77777777" w:rsidTr="00D360B3">
        <w:trPr>
          <w:trHeight w:val="43"/>
        </w:trPr>
        <w:tc>
          <w:tcPr>
            <w:tcW w:w="5098" w:type="dxa"/>
          </w:tcPr>
          <w:p w14:paraId="3B8D39E4" w14:textId="77777777" w:rsidR="00F7506E" w:rsidRPr="009033D4" w:rsidRDefault="006503F5" w:rsidP="00D360B3">
            <w:pPr>
              <w:pStyle w:val="tiquettes"/>
              <w:rPr>
                <w:b/>
              </w:rPr>
            </w:pPr>
            <w:sdt>
              <w:sdtPr>
                <w:rPr>
                  <w:rFonts w:ascii="Calibri" w:hAnsi="Calibri"/>
                  <w:szCs w:val="20"/>
                </w:rPr>
                <w:alias w:val="AFD"/>
                <w:tag w:val="AFD"/>
                <w:id w:val="-239098443"/>
              </w:sdtPr>
              <w:sdtEndPr>
                <w:rPr>
                  <w:b/>
                </w:rPr>
              </w:sdtEndPr>
              <w:sdtContent>
                <w:sdt>
                  <w:sdtPr>
                    <w:rPr>
                      <w:rFonts w:ascii="Calibri" w:hAnsi="Calibri"/>
                      <w:szCs w:val="20"/>
                    </w:rPr>
                    <w:alias w:val="AFD"/>
                    <w:tag w:val="AFD"/>
                    <w:id w:val="-729378355"/>
                  </w:sdtPr>
                  <w:sdtEndPr>
                    <w:rPr>
                      <w:b/>
                    </w:rPr>
                  </w:sdtEndPr>
                  <w:sdtContent>
                    <w:r w:rsidR="00F7506E">
                      <w:rPr>
                        <w:rFonts w:ascii="Calibri" w:hAnsi="Calibri"/>
                        <w:i/>
                        <w:szCs w:val="20"/>
                      </w:rPr>
                      <w:t>En cas de réponse posi</w:t>
                    </w:r>
                    <w:r w:rsidR="00F7506E" w:rsidRPr="009033D4">
                      <w:rPr>
                        <w:rFonts w:ascii="Calibri" w:hAnsi="Calibri"/>
                        <w:i/>
                        <w:szCs w:val="20"/>
                      </w:rPr>
                      <w:t>tive, veuillez détailler</w:t>
                    </w:r>
                    <w:r w:rsidR="00F7506E">
                      <w:rPr>
                        <w:rFonts w:ascii="Calibri" w:hAnsi="Calibri"/>
                        <w:i/>
                        <w:szCs w:val="20"/>
                      </w:rPr>
                      <w:t xml:space="preserve"> la teneur de ce dispositif</w:t>
                    </w:r>
                  </w:sdtContent>
                </w:sdt>
              </w:sdtContent>
            </w:sdt>
          </w:p>
        </w:tc>
        <w:sdt>
          <w:sdtPr>
            <w:rPr>
              <w:sz w:val="20"/>
              <w:szCs w:val="20"/>
            </w:rPr>
            <w:id w:val="2028603202"/>
            <w:placeholder>
              <w:docPart w:val="DD70D1057A424180B65713A0589CD3FF"/>
            </w:placeholder>
            <w:showingPlcHdr/>
          </w:sdtPr>
          <w:sdtEndPr/>
          <w:sdtContent>
            <w:tc>
              <w:tcPr>
                <w:tcW w:w="5529" w:type="dxa"/>
                <w:shd w:val="clear" w:color="auto" w:fill="FFFFFF" w:themeFill="background1"/>
              </w:tcPr>
              <w:p w14:paraId="33F2AE8B" w14:textId="77777777" w:rsidR="00F7506E" w:rsidRDefault="00F7506E" w:rsidP="00D360B3">
                <w:pPr>
                  <w:rPr>
                    <w:sz w:val="20"/>
                    <w:szCs w:val="20"/>
                  </w:rPr>
                </w:pPr>
                <w:r w:rsidRPr="00F12659">
                  <w:rPr>
                    <w:rStyle w:val="Textedelespacerserv"/>
                  </w:rPr>
                  <w:t>Cliquez ou appuyez ici pour entrer du texte.</w:t>
                </w:r>
              </w:p>
            </w:tc>
          </w:sdtContent>
        </w:sdt>
      </w:tr>
      <w:tr w:rsidR="00F7506E" w:rsidRPr="00FF3323" w14:paraId="435A0982" w14:textId="77777777" w:rsidTr="00D360B3">
        <w:trPr>
          <w:trHeight w:val="43"/>
        </w:trPr>
        <w:tc>
          <w:tcPr>
            <w:tcW w:w="5098" w:type="dxa"/>
          </w:tcPr>
          <w:p w14:paraId="3839964F" w14:textId="77777777" w:rsidR="00F7506E" w:rsidRDefault="00F7506E" w:rsidP="00D360B3">
            <w:pPr>
              <w:pStyle w:val="tiquettes"/>
              <w:rPr>
                <w:rFonts w:ascii="Calibri" w:hAnsi="Calibri"/>
                <w:i/>
                <w:szCs w:val="20"/>
              </w:rPr>
            </w:pPr>
          </w:p>
        </w:tc>
        <w:tc>
          <w:tcPr>
            <w:tcW w:w="5529" w:type="dxa"/>
            <w:shd w:val="clear" w:color="auto" w:fill="FFFFFF" w:themeFill="background1"/>
          </w:tcPr>
          <w:p w14:paraId="144822C7" w14:textId="77777777" w:rsidR="00F7506E" w:rsidRPr="001B693F" w:rsidRDefault="006503F5" w:rsidP="00D360B3">
            <w:pPr>
              <w:rPr>
                <w:sz w:val="18"/>
                <w:szCs w:val="20"/>
              </w:rPr>
            </w:pPr>
            <w:sdt>
              <w:sdtPr>
                <w:rPr>
                  <w:sz w:val="18"/>
                  <w:szCs w:val="20"/>
                </w:rPr>
                <w:id w:val="-518770673"/>
                <w14:checkbox>
                  <w14:checked w14:val="0"/>
                  <w14:checkedState w14:val="2612" w14:font="MS Gothic"/>
                  <w14:uncheckedState w14:val="2610" w14:font="MS Gothic"/>
                </w14:checkbox>
              </w:sdtPr>
              <w:sdtEndPr/>
              <w:sdtContent>
                <w:r w:rsidR="001B693F">
                  <w:rPr>
                    <w:rFonts w:ascii="MS Gothic" w:eastAsia="MS Gothic" w:hAnsi="MS Gothic" w:hint="eastAsia"/>
                    <w:sz w:val="18"/>
                    <w:szCs w:val="20"/>
                  </w:rPr>
                  <w:t>☐</w:t>
                </w:r>
              </w:sdtContent>
            </w:sdt>
            <w:r w:rsidR="00F7506E" w:rsidRPr="001B693F">
              <w:rPr>
                <w:sz w:val="18"/>
                <w:szCs w:val="20"/>
              </w:rPr>
              <w:t xml:space="preserve"> Code de conduite Anticorruption     </w:t>
            </w:r>
            <w:sdt>
              <w:sdtPr>
                <w:rPr>
                  <w:sz w:val="18"/>
                  <w:szCs w:val="20"/>
                </w:rPr>
                <w:id w:val="-1201169246"/>
                <w14:checkbox>
                  <w14:checked w14:val="0"/>
                  <w14:checkedState w14:val="2612" w14:font="MS Gothic"/>
                  <w14:uncheckedState w14:val="2610" w14:font="MS Gothic"/>
                </w14:checkbox>
              </w:sdtPr>
              <w:sdtEndPr/>
              <w:sdtContent>
                <w:r w:rsidR="00F7506E" w:rsidRPr="001B693F">
                  <w:rPr>
                    <w:rFonts w:ascii="MS Gothic" w:eastAsia="MS Gothic" w:hAnsi="MS Gothic" w:hint="eastAsia"/>
                    <w:sz w:val="18"/>
                    <w:szCs w:val="20"/>
                  </w:rPr>
                  <w:t>☐</w:t>
                </w:r>
              </w:sdtContent>
            </w:sdt>
            <w:r w:rsidR="00F7506E" w:rsidRPr="001B693F">
              <w:rPr>
                <w:sz w:val="18"/>
                <w:szCs w:val="20"/>
              </w:rPr>
              <w:t>Charte éthique</w:t>
            </w:r>
          </w:p>
          <w:p w14:paraId="2E6AF87F" w14:textId="77777777" w:rsidR="00F7506E" w:rsidRPr="001B693F" w:rsidRDefault="006503F5" w:rsidP="00D360B3">
            <w:pPr>
              <w:rPr>
                <w:sz w:val="18"/>
                <w:szCs w:val="20"/>
              </w:rPr>
            </w:pPr>
            <w:sdt>
              <w:sdtPr>
                <w:rPr>
                  <w:sz w:val="18"/>
                  <w:szCs w:val="20"/>
                </w:rPr>
                <w:id w:val="-1436362234"/>
                <w14:checkbox>
                  <w14:checked w14:val="0"/>
                  <w14:checkedState w14:val="2612" w14:font="MS Gothic"/>
                  <w14:uncheckedState w14:val="2610" w14:font="MS Gothic"/>
                </w14:checkbox>
              </w:sdtPr>
              <w:sdtEndPr/>
              <w:sdtContent>
                <w:r w:rsidR="00F7506E" w:rsidRPr="001B693F">
                  <w:rPr>
                    <w:rFonts w:ascii="MS Gothic" w:eastAsia="MS Gothic" w:hAnsi="MS Gothic" w:hint="eastAsia"/>
                    <w:sz w:val="18"/>
                    <w:szCs w:val="20"/>
                  </w:rPr>
                  <w:t>☐</w:t>
                </w:r>
              </w:sdtContent>
            </w:sdt>
            <w:r w:rsidR="00F7506E" w:rsidRPr="001B693F">
              <w:rPr>
                <w:sz w:val="18"/>
                <w:szCs w:val="20"/>
              </w:rPr>
              <w:t xml:space="preserve"> Politique/procédure de lutte contre la fraude et la corruption</w:t>
            </w:r>
          </w:p>
          <w:p w14:paraId="58CBEF8F" w14:textId="77777777" w:rsidR="00F7506E" w:rsidRPr="001B693F" w:rsidRDefault="006503F5" w:rsidP="00D360B3">
            <w:pPr>
              <w:rPr>
                <w:sz w:val="18"/>
                <w:szCs w:val="20"/>
              </w:rPr>
            </w:pPr>
            <w:sdt>
              <w:sdtPr>
                <w:rPr>
                  <w:sz w:val="18"/>
                  <w:szCs w:val="20"/>
                </w:rPr>
                <w:id w:val="-401296029"/>
                <w14:checkbox>
                  <w14:checked w14:val="0"/>
                  <w14:checkedState w14:val="2612" w14:font="MS Gothic"/>
                  <w14:uncheckedState w14:val="2610" w14:font="MS Gothic"/>
                </w14:checkbox>
              </w:sdtPr>
              <w:sdtEndPr/>
              <w:sdtContent>
                <w:r w:rsidR="00F7506E" w:rsidRPr="001B693F">
                  <w:rPr>
                    <w:rFonts w:ascii="MS Gothic" w:eastAsia="MS Gothic" w:hAnsi="MS Gothic" w:hint="eastAsia"/>
                    <w:sz w:val="18"/>
                    <w:szCs w:val="20"/>
                  </w:rPr>
                  <w:t>☐</w:t>
                </w:r>
              </w:sdtContent>
            </w:sdt>
            <w:r w:rsidR="00F7506E" w:rsidRPr="001B693F">
              <w:rPr>
                <w:sz w:val="18"/>
                <w:szCs w:val="20"/>
              </w:rPr>
              <w:t xml:space="preserve"> Procédure d’alerte ou de tout autre moyen permettant de reporter tout type de violation des règles (internes, légales, ouverte aux salariés et/ou aux parties prenantes externes)</w:t>
            </w:r>
          </w:p>
          <w:p w14:paraId="22B22F78" w14:textId="77777777" w:rsidR="00F7506E" w:rsidRPr="001B693F" w:rsidRDefault="006503F5" w:rsidP="00D360B3">
            <w:pPr>
              <w:rPr>
                <w:sz w:val="18"/>
                <w:szCs w:val="20"/>
              </w:rPr>
            </w:pPr>
            <w:sdt>
              <w:sdtPr>
                <w:rPr>
                  <w:sz w:val="18"/>
                  <w:szCs w:val="20"/>
                </w:rPr>
                <w:id w:val="-389727110"/>
                <w14:checkbox>
                  <w14:checked w14:val="0"/>
                  <w14:checkedState w14:val="2612" w14:font="MS Gothic"/>
                  <w14:uncheckedState w14:val="2610" w14:font="MS Gothic"/>
                </w14:checkbox>
              </w:sdtPr>
              <w:sdtEndPr/>
              <w:sdtContent>
                <w:r w:rsidR="00F7506E" w:rsidRPr="001B693F">
                  <w:rPr>
                    <w:rFonts w:ascii="MS Gothic" w:eastAsia="MS Gothic" w:hAnsi="MS Gothic" w:hint="eastAsia"/>
                    <w:sz w:val="18"/>
                    <w:szCs w:val="20"/>
                  </w:rPr>
                  <w:t>☐</w:t>
                </w:r>
              </w:sdtContent>
            </w:sdt>
            <w:r w:rsidR="00F7506E" w:rsidRPr="001B693F">
              <w:rPr>
                <w:sz w:val="18"/>
                <w:szCs w:val="20"/>
              </w:rPr>
              <w:t xml:space="preserve"> Politique/procédure en matière de cadeaux et d’invitations</w:t>
            </w:r>
          </w:p>
          <w:p w14:paraId="28D3E55D" w14:textId="5CD30E5A" w:rsidR="00F7506E" w:rsidRDefault="006503F5" w:rsidP="00D360B3">
            <w:pPr>
              <w:rPr>
                <w:sz w:val="18"/>
                <w:szCs w:val="20"/>
              </w:rPr>
            </w:pPr>
            <w:sdt>
              <w:sdtPr>
                <w:rPr>
                  <w:sz w:val="18"/>
                  <w:szCs w:val="20"/>
                </w:rPr>
                <w:id w:val="1638996329"/>
                <w14:checkbox>
                  <w14:checked w14:val="0"/>
                  <w14:checkedState w14:val="2612" w14:font="MS Gothic"/>
                  <w14:uncheckedState w14:val="2610" w14:font="MS Gothic"/>
                </w14:checkbox>
              </w:sdtPr>
              <w:sdtEndPr/>
              <w:sdtContent>
                <w:r w:rsidR="00F7506E" w:rsidRPr="001B693F">
                  <w:rPr>
                    <w:rFonts w:ascii="MS Gothic" w:eastAsia="MS Gothic" w:hAnsi="MS Gothic" w:hint="eastAsia"/>
                    <w:sz w:val="18"/>
                    <w:szCs w:val="20"/>
                  </w:rPr>
                  <w:t>☐</w:t>
                </w:r>
              </w:sdtContent>
            </w:sdt>
            <w:r w:rsidR="00F7506E" w:rsidRPr="001B693F">
              <w:rPr>
                <w:sz w:val="18"/>
                <w:szCs w:val="20"/>
              </w:rPr>
              <w:t xml:space="preserve"> Procédure d’évaluation </w:t>
            </w:r>
            <w:r w:rsidR="00F7506E" w:rsidRPr="00F9534B">
              <w:rPr>
                <w:sz w:val="18"/>
                <w:szCs w:val="20"/>
              </w:rPr>
              <w:t>des tierces parties</w:t>
            </w:r>
            <w:r w:rsidR="00D56055" w:rsidRPr="00F9534B">
              <w:rPr>
                <w:rStyle w:val="Appelnotedebasdep"/>
                <w:sz w:val="18"/>
                <w:szCs w:val="20"/>
              </w:rPr>
              <w:footnoteReference w:id="1"/>
            </w:r>
            <w:r w:rsidR="00F7506E" w:rsidRPr="001B693F">
              <w:rPr>
                <w:sz w:val="18"/>
                <w:szCs w:val="20"/>
              </w:rPr>
              <w:t xml:space="preserve"> en fonction du risque de corruption</w:t>
            </w:r>
          </w:p>
          <w:p w14:paraId="27DA6C50" w14:textId="1DFDAEF7" w:rsidR="00097323" w:rsidRDefault="006503F5" w:rsidP="00D360B3">
            <w:pPr>
              <w:rPr>
                <w:sz w:val="18"/>
                <w:szCs w:val="20"/>
              </w:rPr>
            </w:pPr>
            <w:sdt>
              <w:sdtPr>
                <w:rPr>
                  <w:sz w:val="18"/>
                  <w:szCs w:val="20"/>
                </w:rPr>
                <w:id w:val="-1926640022"/>
                <w14:checkbox>
                  <w14:checked w14:val="0"/>
                  <w14:checkedState w14:val="2612" w14:font="MS Gothic"/>
                  <w14:uncheckedState w14:val="2610" w14:font="MS Gothic"/>
                </w14:checkbox>
              </w:sdtPr>
              <w:sdtEndPr/>
              <w:sdtContent>
                <w:r w:rsidR="00097323">
                  <w:rPr>
                    <w:rFonts w:ascii="MS Gothic" w:eastAsia="MS Gothic" w:hAnsi="MS Gothic" w:hint="eastAsia"/>
                    <w:sz w:val="18"/>
                    <w:szCs w:val="20"/>
                  </w:rPr>
                  <w:t>☐</w:t>
                </w:r>
              </w:sdtContent>
            </w:sdt>
            <w:r w:rsidR="00097323">
              <w:rPr>
                <w:sz w:val="18"/>
                <w:szCs w:val="20"/>
              </w:rPr>
              <w:t xml:space="preserve"> Procédure de prévention et de gestion des conflits d’intérêts</w:t>
            </w:r>
          </w:p>
          <w:p w14:paraId="6412E14C" w14:textId="77777777" w:rsidR="00F7506E" w:rsidRPr="001B693F" w:rsidRDefault="006503F5" w:rsidP="00D360B3">
            <w:pPr>
              <w:rPr>
                <w:sz w:val="18"/>
                <w:szCs w:val="20"/>
              </w:rPr>
            </w:pPr>
            <w:sdt>
              <w:sdtPr>
                <w:rPr>
                  <w:sz w:val="18"/>
                  <w:szCs w:val="20"/>
                </w:rPr>
                <w:id w:val="1772359734"/>
                <w14:checkbox>
                  <w14:checked w14:val="0"/>
                  <w14:checkedState w14:val="2612" w14:font="MS Gothic"/>
                  <w14:uncheckedState w14:val="2610" w14:font="MS Gothic"/>
                </w14:checkbox>
              </w:sdtPr>
              <w:sdtEndPr/>
              <w:sdtContent>
                <w:r w:rsidR="00F7506E" w:rsidRPr="001B693F">
                  <w:rPr>
                    <w:rFonts w:ascii="MS Gothic" w:eastAsia="MS Gothic" w:hAnsi="MS Gothic" w:hint="eastAsia"/>
                    <w:sz w:val="18"/>
                    <w:szCs w:val="20"/>
                  </w:rPr>
                  <w:t>☐</w:t>
                </w:r>
              </w:sdtContent>
            </w:sdt>
            <w:r w:rsidR="00F7506E" w:rsidRPr="001B693F">
              <w:rPr>
                <w:sz w:val="18"/>
                <w:szCs w:val="20"/>
              </w:rPr>
              <w:t xml:space="preserve"> Procédure de sanctions en cas de violation des règles de conformité par vos employés</w:t>
            </w:r>
          </w:p>
        </w:tc>
      </w:tr>
      <w:tr w:rsidR="008755E4" w:rsidRPr="00FF3323" w14:paraId="5A4CF0C0" w14:textId="77777777" w:rsidTr="00D360B3">
        <w:trPr>
          <w:trHeight w:val="43"/>
        </w:trPr>
        <w:tc>
          <w:tcPr>
            <w:tcW w:w="5098" w:type="dxa"/>
          </w:tcPr>
          <w:p w14:paraId="702BA574" w14:textId="77777777" w:rsidR="008755E4" w:rsidRDefault="006503F5" w:rsidP="008755E4">
            <w:pPr>
              <w:pStyle w:val="tiquettes"/>
              <w:rPr>
                <w:rFonts w:ascii="Calibri" w:hAnsi="Calibri"/>
                <w:i/>
                <w:szCs w:val="20"/>
              </w:rPr>
            </w:pPr>
            <w:sdt>
              <w:sdtPr>
                <w:rPr>
                  <w:rFonts w:ascii="Calibri" w:hAnsi="Calibri"/>
                  <w:szCs w:val="20"/>
                </w:rPr>
                <w:alias w:val="AFD"/>
                <w:tag w:val="AFD"/>
                <w:id w:val="887621652"/>
              </w:sdtPr>
              <w:sdtEndPr>
                <w:rPr>
                  <w:b/>
                </w:rPr>
              </w:sdtEndPr>
              <w:sdtContent>
                <w:sdt>
                  <w:sdtPr>
                    <w:rPr>
                      <w:rFonts w:ascii="Calibri" w:hAnsi="Calibri"/>
                      <w:szCs w:val="20"/>
                    </w:rPr>
                    <w:alias w:val="AFD"/>
                    <w:tag w:val="AFD"/>
                    <w:id w:val="722788661"/>
                  </w:sdtPr>
                  <w:sdtEndPr>
                    <w:rPr>
                      <w:b/>
                    </w:rPr>
                  </w:sdtEndPr>
                  <w:sdtContent>
                    <w:r w:rsidR="008755E4">
                      <w:rPr>
                        <w:rFonts w:ascii="Calibri" w:hAnsi="Calibri"/>
                        <w:i/>
                        <w:szCs w:val="20"/>
                      </w:rPr>
                      <w:t>Autre document, merci de détailler</w:t>
                    </w:r>
                  </w:sdtContent>
                </w:sdt>
              </w:sdtContent>
            </w:sdt>
          </w:p>
        </w:tc>
        <w:sdt>
          <w:sdtPr>
            <w:rPr>
              <w:rFonts w:ascii="MS Gothic" w:eastAsia="MS Gothic" w:hAnsi="MS Gothic" w:hint="eastAsia"/>
              <w:sz w:val="20"/>
              <w:szCs w:val="20"/>
            </w:rPr>
            <w:id w:val="600920864"/>
            <w:placeholder>
              <w:docPart w:val="DefaultPlaceholder_-1854013440"/>
            </w:placeholder>
            <w:showingPlcHdr/>
          </w:sdtPr>
          <w:sdtEndPr/>
          <w:sdtContent>
            <w:tc>
              <w:tcPr>
                <w:tcW w:w="5529" w:type="dxa"/>
                <w:shd w:val="clear" w:color="auto" w:fill="FFFFFF" w:themeFill="background1"/>
              </w:tcPr>
              <w:p w14:paraId="55773C30" w14:textId="77777777" w:rsidR="008755E4" w:rsidRDefault="008755E4" w:rsidP="00D360B3">
                <w:pPr>
                  <w:rPr>
                    <w:rFonts w:ascii="MS Gothic" w:eastAsia="MS Gothic" w:hAnsi="MS Gothic"/>
                    <w:sz w:val="20"/>
                    <w:szCs w:val="20"/>
                  </w:rPr>
                </w:pPr>
                <w:r w:rsidRPr="00F12659">
                  <w:rPr>
                    <w:rStyle w:val="Textedelespacerserv"/>
                  </w:rPr>
                  <w:t>Cliquez ou appuyez ici pour entrer du texte.</w:t>
                </w:r>
              </w:p>
            </w:tc>
          </w:sdtContent>
        </w:sdt>
      </w:tr>
      <w:tr w:rsidR="008755E4" w:rsidRPr="00FF3323" w14:paraId="46BC6CED" w14:textId="77777777" w:rsidTr="00D360B3">
        <w:trPr>
          <w:trHeight w:val="43"/>
        </w:trPr>
        <w:tc>
          <w:tcPr>
            <w:tcW w:w="5098" w:type="dxa"/>
          </w:tcPr>
          <w:p w14:paraId="54BCE47E" w14:textId="77777777" w:rsidR="008755E4" w:rsidRDefault="008755E4" w:rsidP="008755E4">
            <w:pPr>
              <w:pStyle w:val="tiquettes"/>
              <w:rPr>
                <w:rFonts w:ascii="Calibri" w:hAnsi="Calibri"/>
                <w:i/>
                <w:szCs w:val="20"/>
              </w:rPr>
            </w:pPr>
            <w:r w:rsidRPr="008755E4">
              <w:rPr>
                <w:rFonts w:ascii="Calibri" w:hAnsi="Calibri"/>
                <w:i/>
                <w:szCs w:val="20"/>
              </w:rPr>
              <w:t>Précisions que vous souhaiteriez apporter aux fins de permettre à l’AFD d’apprécier les moyens mis en œuvre visant à prévenir et lutter contre la fraude, la corruption, le détournement de l’aide ou le blanchiment et nuisant à l’atteinte des objectifs des projets :</w:t>
            </w:r>
          </w:p>
        </w:tc>
        <w:sdt>
          <w:sdtPr>
            <w:rPr>
              <w:rFonts w:ascii="MS Gothic" w:eastAsia="MS Gothic" w:hAnsi="MS Gothic" w:hint="eastAsia"/>
              <w:sz w:val="20"/>
              <w:szCs w:val="20"/>
            </w:rPr>
            <w:id w:val="1798646098"/>
            <w:placeholder>
              <w:docPart w:val="DefaultPlaceholder_-1854013440"/>
            </w:placeholder>
            <w:showingPlcHdr/>
          </w:sdtPr>
          <w:sdtEndPr/>
          <w:sdtContent>
            <w:tc>
              <w:tcPr>
                <w:tcW w:w="5529" w:type="dxa"/>
                <w:shd w:val="clear" w:color="auto" w:fill="FFFFFF" w:themeFill="background1"/>
              </w:tcPr>
              <w:p w14:paraId="6D96A171" w14:textId="77777777" w:rsidR="008755E4" w:rsidRDefault="008755E4" w:rsidP="00D360B3">
                <w:pPr>
                  <w:rPr>
                    <w:rFonts w:ascii="MS Gothic" w:eastAsia="MS Gothic" w:hAnsi="MS Gothic"/>
                    <w:sz w:val="20"/>
                    <w:szCs w:val="20"/>
                  </w:rPr>
                </w:pPr>
                <w:r w:rsidRPr="00F12659">
                  <w:rPr>
                    <w:rStyle w:val="Textedelespacerserv"/>
                  </w:rPr>
                  <w:t>Cliquez ou appuyez ici pour entrer du texte.</w:t>
                </w:r>
              </w:p>
            </w:tc>
          </w:sdtContent>
        </w:sdt>
      </w:tr>
    </w:tbl>
    <w:p w14:paraId="363052A0" w14:textId="77777777" w:rsidR="00AF007C" w:rsidRDefault="00AF007C" w:rsidP="005F62C9">
      <w:pPr>
        <w:pStyle w:val="Titre"/>
        <w:ind w:left="720" w:firstLine="720"/>
        <w:rPr>
          <w:color w:val="FFFFFF" w:themeColor="background1"/>
          <w:sz w:val="36"/>
        </w:rPr>
      </w:pPr>
    </w:p>
    <w:p w14:paraId="45ABAA1F" w14:textId="134AC33A" w:rsidR="005F62C9" w:rsidRPr="00EB66AD" w:rsidRDefault="005F62C9" w:rsidP="005F62C9">
      <w:pPr>
        <w:pStyle w:val="Titre"/>
        <w:ind w:left="720" w:firstLine="720"/>
        <w:rPr>
          <w:color w:val="FFFFFF" w:themeColor="background1"/>
          <w:sz w:val="40"/>
        </w:rPr>
      </w:pPr>
      <w:r w:rsidRPr="00EB66AD">
        <w:rPr>
          <w:noProof/>
          <w:color w:val="FFFFFF" w:themeColor="background1"/>
          <w:sz w:val="56"/>
          <w:lang w:eastAsia="fr-FR"/>
        </w:rPr>
        <w:lastRenderedPageBreak/>
        <w:drawing>
          <wp:anchor distT="0" distB="0" distL="114300" distR="114300" simplePos="0" relativeHeight="251667456" behindDoc="1" locked="0" layoutInCell="1" allowOverlap="1" wp14:anchorId="4E223090" wp14:editId="10ADDEC1">
            <wp:simplePos x="0" y="0"/>
            <wp:positionH relativeFrom="column">
              <wp:posOffset>5753735</wp:posOffset>
            </wp:positionH>
            <wp:positionV relativeFrom="paragraph">
              <wp:posOffset>193040</wp:posOffset>
            </wp:positionV>
            <wp:extent cx="1103630" cy="641985"/>
            <wp:effectExtent l="0" t="0" r="0" b="0"/>
            <wp:wrapNone/>
            <wp:docPr id="9" name="Image 9"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03630" cy="641985"/>
                    </a:xfrm>
                    <a:prstGeom prst="rect">
                      <a:avLst/>
                    </a:prstGeom>
                    <a:noFill/>
                    <a:ln>
                      <a:noFill/>
                    </a:ln>
                  </pic:spPr>
                </pic:pic>
              </a:graphicData>
            </a:graphic>
          </wp:anchor>
        </w:drawing>
      </w:r>
      <w:r w:rsidRPr="00EB66AD">
        <w:rPr>
          <w:color w:val="FFFFFF" w:themeColor="background1"/>
          <w:sz w:val="36"/>
        </w:rPr>
        <w:t>Questionnaire de Conformité :</w:t>
      </w:r>
      <w:r w:rsidRPr="00EB66AD">
        <w:rPr>
          <w:noProof/>
          <w:color w:val="FFFFFF" w:themeColor="background1"/>
          <w:lang w:eastAsia="fr-FR"/>
        </w:rPr>
        <w:t xml:space="preserve"> </w:t>
      </w:r>
    </w:p>
    <w:p w14:paraId="65AA41EC" w14:textId="77777777" w:rsidR="005F62C9" w:rsidRPr="00EB66AD" w:rsidRDefault="005F62C9" w:rsidP="005F62C9">
      <w:pPr>
        <w:pStyle w:val="Titre"/>
        <w:ind w:left="1440"/>
        <w:rPr>
          <w:color w:val="FFFFFF" w:themeColor="background1"/>
          <w:sz w:val="36"/>
        </w:rPr>
      </w:pPr>
      <w:r w:rsidRPr="00EB66AD">
        <w:rPr>
          <w:color w:val="FFFFFF" w:themeColor="background1"/>
          <w:sz w:val="36"/>
        </w:rPr>
        <w:t>Analyse du dispositif des contreparties OSC/Fondations</w:t>
      </w:r>
    </w:p>
    <w:p w14:paraId="4FAFF2B2" w14:textId="6160C4B6" w:rsidR="00F7506E" w:rsidRDefault="00F7506E" w:rsidP="00162CC5"/>
    <w:p w14:paraId="586762B8" w14:textId="77777777" w:rsidR="000E31B1" w:rsidRDefault="000E31B1" w:rsidP="00162CC5"/>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3539"/>
        <w:gridCol w:w="7088"/>
      </w:tblGrid>
      <w:tr w:rsidR="008755E4" w:rsidRPr="00FF3323" w14:paraId="79DA320B" w14:textId="77777777" w:rsidTr="00D360B3">
        <w:trPr>
          <w:trHeight w:val="43"/>
        </w:trPr>
        <w:tc>
          <w:tcPr>
            <w:tcW w:w="10627" w:type="dxa"/>
            <w:gridSpan w:val="2"/>
          </w:tcPr>
          <w:p w14:paraId="09AE2BFD" w14:textId="0BF2CBA5" w:rsidR="008755E4" w:rsidRPr="00DF579D" w:rsidRDefault="008755E4" w:rsidP="005E1895">
            <w:pPr>
              <w:pStyle w:val="tiquettes"/>
              <w:rPr>
                <w:b/>
                <w:color w:val="FFC000"/>
              </w:rPr>
            </w:pPr>
            <w:r w:rsidRPr="00202DC4">
              <w:rPr>
                <w:b/>
                <w:bCs/>
              </w:rPr>
              <w:t xml:space="preserve">Votre institution </w:t>
            </w:r>
            <w:r w:rsidRPr="00202DC4">
              <w:rPr>
                <w:b/>
              </w:rPr>
              <w:t>procède-t-elle à des vérifications portant sur l’intégrité</w:t>
            </w:r>
            <w:r w:rsidR="00CC5EF5">
              <w:rPr>
                <w:b/>
              </w:rPr>
              <w:t>/réputation</w:t>
            </w:r>
            <w:r w:rsidRPr="00202DC4">
              <w:rPr>
                <w:b/>
              </w:rPr>
              <w:t xml:space="preserve"> des tiers participant à la mise en œuvre des projets (il s’agit ici des processus et contrôles permettant de vérifier l’identité des tiers suivants et leur honorabilité</w:t>
            </w:r>
            <w:r w:rsidR="005E1895">
              <w:rPr>
                <w:b/>
              </w:rPr>
              <w:t xml:space="preserve"> concernant n</w:t>
            </w:r>
            <w:r w:rsidR="005E1895" w:rsidRPr="005E1895">
              <w:rPr>
                <w:b/>
                <w:bCs/>
              </w:rPr>
              <w:t>otamment le blanchiment de capitaux, la fraude, la corruption ou encore le détournement de fonds</w:t>
            </w:r>
            <w:r w:rsidRPr="00202DC4">
              <w:rPr>
                <w:b/>
              </w:rPr>
              <w:t>) :</w:t>
            </w:r>
          </w:p>
        </w:tc>
      </w:tr>
      <w:tr w:rsidR="008755E4" w:rsidRPr="00FF3323" w14:paraId="5CF75799" w14:textId="77777777" w:rsidTr="008755E4">
        <w:trPr>
          <w:trHeight w:val="43"/>
        </w:trPr>
        <w:tc>
          <w:tcPr>
            <w:tcW w:w="3539" w:type="dxa"/>
          </w:tcPr>
          <w:p w14:paraId="42BEC57C" w14:textId="77777777" w:rsidR="008755E4" w:rsidRPr="005F62C9" w:rsidRDefault="008755E4" w:rsidP="008755E4">
            <w:pPr>
              <w:pStyle w:val="tiquettes"/>
              <w:rPr>
                <w:b/>
              </w:rPr>
            </w:pPr>
            <w:r w:rsidRPr="005F62C9">
              <w:rPr>
                <w:szCs w:val="20"/>
              </w:rPr>
              <w:t>sur votre personnel :</w:t>
            </w:r>
          </w:p>
        </w:tc>
        <w:tc>
          <w:tcPr>
            <w:tcW w:w="7088" w:type="dxa"/>
            <w:shd w:val="clear" w:color="auto" w:fill="FFFFFF" w:themeFill="background1"/>
          </w:tcPr>
          <w:p w14:paraId="2BAAF8B2" w14:textId="77777777" w:rsidR="008755E4" w:rsidRDefault="006503F5" w:rsidP="008755E4">
            <w:pPr>
              <w:rPr>
                <w:sz w:val="20"/>
                <w:szCs w:val="20"/>
              </w:rPr>
            </w:pPr>
            <w:sdt>
              <w:sdtPr>
                <w:rPr>
                  <w:sz w:val="20"/>
                  <w:szCs w:val="20"/>
                </w:rPr>
                <w:id w:val="1473644959"/>
                <w14:checkbox>
                  <w14:checked w14:val="0"/>
                  <w14:checkedState w14:val="2612" w14:font="MS Gothic"/>
                  <w14:uncheckedState w14:val="2610" w14:font="MS Gothic"/>
                </w14:checkbox>
              </w:sdtPr>
              <w:sdtEndPr/>
              <w:sdtContent>
                <w:r w:rsidR="008755E4">
                  <w:rPr>
                    <w:rFonts w:ascii="MS Gothic" w:eastAsia="MS Gothic" w:hAnsi="MS Gothic" w:hint="eastAsia"/>
                    <w:sz w:val="20"/>
                    <w:szCs w:val="20"/>
                  </w:rPr>
                  <w:t>☐</w:t>
                </w:r>
              </w:sdtContent>
            </w:sdt>
            <w:r w:rsidR="008755E4">
              <w:rPr>
                <w:sz w:val="20"/>
                <w:szCs w:val="20"/>
              </w:rPr>
              <w:t xml:space="preserve">Oui        </w:t>
            </w:r>
            <w:sdt>
              <w:sdtPr>
                <w:rPr>
                  <w:sz w:val="20"/>
                  <w:szCs w:val="20"/>
                </w:rPr>
                <w:id w:val="1444343280"/>
                <w14:checkbox>
                  <w14:checked w14:val="0"/>
                  <w14:checkedState w14:val="2612" w14:font="MS Gothic"/>
                  <w14:uncheckedState w14:val="2610" w14:font="MS Gothic"/>
                </w14:checkbox>
              </w:sdtPr>
              <w:sdtEndPr/>
              <w:sdtContent>
                <w:r w:rsidR="008755E4">
                  <w:rPr>
                    <w:rFonts w:ascii="MS Gothic" w:eastAsia="MS Gothic" w:hAnsi="MS Gothic" w:hint="eastAsia"/>
                    <w:sz w:val="20"/>
                    <w:szCs w:val="20"/>
                  </w:rPr>
                  <w:t>☐</w:t>
                </w:r>
              </w:sdtContent>
            </w:sdt>
            <w:r w:rsidR="008755E4">
              <w:rPr>
                <w:sz w:val="20"/>
                <w:szCs w:val="20"/>
              </w:rPr>
              <w:t>Non</w:t>
            </w:r>
          </w:p>
          <w:p w14:paraId="5913858D" w14:textId="77777777" w:rsidR="008755E4" w:rsidRDefault="008755E4" w:rsidP="008755E4">
            <w:pPr>
              <w:rPr>
                <w:sz w:val="20"/>
                <w:szCs w:val="20"/>
              </w:rPr>
            </w:pPr>
            <w:r w:rsidRPr="005F62C9">
              <w:rPr>
                <w:sz w:val="18"/>
                <w:szCs w:val="20"/>
              </w:rPr>
              <w:t>Si oui, par quel(s) moyen(s) :</w:t>
            </w:r>
            <w:r>
              <w:rPr>
                <w:sz w:val="20"/>
                <w:szCs w:val="20"/>
              </w:rPr>
              <w:t xml:space="preserve"> </w:t>
            </w:r>
            <w:sdt>
              <w:sdtPr>
                <w:rPr>
                  <w:sz w:val="20"/>
                  <w:szCs w:val="20"/>
                </w:rPr>
                <w:id w:val="226039192"/>
                <w:placeholder>
                  <w:docPart w:val="DefaultPlaceholder_-1854013440"/>
                </w:placeholder>
                <w:showingPlcHdr/>
              </w:sdtPr>
              <w:sdtEndPr/>
              <w:sdtContent>
                <w:r w:rsidRPr="00F12659">
                  <w:rPr>
                    <w:rStyle w:val="Textedelespacerserv"/>
                  </w:rPr>
                  <w:t>Cliquez ou appuyez ici pour entrer du texte.</w:t>
                </w:r>
              </w:sdtContent>
            </w:sdt>
          </w:p>
        </w:tc>
      </w:tr>
      <w:tr w:rsidR="008755E4" w:rsidRPr="00FF3323" w14:paraId="0C956697" w14:textId="77777777" w:rsidTr="008755E4">
        <w:trPr>
          <w:trHeight w:val="43"/>
        </w:trPr>
        <w:tc>
          <w:tcPr>
            <w:tcW w:w="3539" w:type="dxa"/>
          </w:tcPr>
          <w:p w14:paraId="17E87F92" w14:textId="77777777" w:rsidR="008755E4" w:rsidRPr="005F62C9" w:rsidRDefault="008755E4" w:rsidP="00D360B3">
            <w:pPr>
              <w:pStyle w:val="tiquettes"/>
              <w:rPr>
                <w:rFonts w:ascii="Calibri" w:hAnsi="Calibri"/>
                <w:i/>
                <w:szCs w:val="20"/>
              </w:rPr>
            </w:pPr>
            <w:r w:rsidRPr="005F62C9">
              <w:rPr>
                <w:szCs w:val="20"/>
              </w:rPr>
              <w:t>sur vos partenaires de mise en œuvre :</w:t>
            </w:r>
          </w:p>
        </w:tc>
        <w:tc>
          <w:tcPr>
            <w:tcW w:w="7088" w:type="dxa"/>
            <w:shd w:val="clear" w:color="auto" w:fill="FFFFFF" w:themeFill="background1"/>
          </w:tcPr>
          <w:p w14:paraId="4D72C899" w14:textId="77777777" w:rsidR="008755E4" w:rsidRDefault="006503F5" w:rsidP="008755E4">
            <w:pPr>
              <w:rPr>
                <w:sz w:val="20"/>
                <w:szCs w:val="20"/>
              </w:rPr>
            </w:pPr>
            <w:sdt>
              <w:sdtPr>
                <w:rPr>
                  <w:sz w:val="20"/>
                  <w:szCs w:val="20"/>
                </w:rPr>
                <w:id w:val="-839925522"/>
                <w14:checkbox>
                  <w14:checked w14:val="0"/>
                  <w14:checkedState w14:val="2612" w14:font="MS Gothic"/>
                  <w14:uncheckedState w14:val="2610" w14:font="MS Gothic"/>
                </w14:checkbox>
              </w:sdtPr>
              <w:sdtEndPr/>
              <w:sdtContent>
                <w:r w:rsidR="008755E4">
                  <w:rPr>
                    <w:rFonts w:ascii="MS Gothic" w:eastAsia="MS Gothic" w:hAnsi="MS Gothic" w:hint="eastAsia"/>
                    <w:sz w:val="20"/>
                    <w:szCs w:val="20"/>
                  </w:rPr>
                  <w:t>☐</w:t>
                </w:r>
              </w:sdtContent>
            </w:sdt>
            <w:r w:rsidR="008755E4">
              <w:rPr>
                <w:sz w:val="20"/>
                <w:szCs w:val="20"/>
              </w:rPr>
              <w:t xml:space="preserve">Oui        </w:t>
            </w:r>
            <w:sdt>
              <w:sdtPr>
                <w:rPr>
                  <w:sz w:val="20"/>
                  <w:szCs w:val="20"/>
                </w:rPr>
                <w:id w:val="-1018929301"/>
                <w14:checkbox>
                  <w14:checked w14:val="0"/>
                  <w14:checkedState w14:val="2612" w14:font="MS Gothic"/>
                  <w14:uncheckedState w14:val="2610" w14:font="MS Gothic"/>
                </w14:checkbox>
              </w:sdtPr>
              <w:sdtEndPr/>
              <w:sdtContent>
                <w:r w:rsidR="008755E4">
                  <w:rPr>
                    <w:rFonts w:ascii="MS Gothic" w:eastAsia="MS Gothic" w:hAnsi="MS Gothic" w:hint="eastAsia"/>
                    <w:sz w:val="20"/>
                    <w:szCs w:val="20"/>
                  </w:rPr>
                  <w:t>☐</w:t>
                </w:r>
              </w:sdtContent>
            </w:sdt>
            <w:r w:rsidR="008755E4">
              <w:rPr>
                <w:sz w:val="20"/>
                <w:szCs w:val="20"/>
              </w:rPr>
              <w:t>Non</w:t>
            </w:r>
          </w:p>
          <w:p w14:paraId="47867723" w14:textId="77777777" w:rsidR="008755E4" w:rsidRDefault="008755E4" w:rsidP="008755E4">
            <w:pPr>
              <w:rPr>
                <w:sz w:val="20"/>
                <w:szCs w:val="20"/>
              </w:rPr>
            </w:pPr>
            <w:r w:rsidRPr="005F62C9">
              <w:rPr>
                <w:sz w:val="18"/>
                <w:szCs w:val="20"/>
              </w:rPr>
              <w:t xml:space="preserve">Si oui, par quel(s) moyen(s) : </w:t>
            </w:r>
            <w:sdt>
              <w:sdtPr>
                <w:rPr>
                  <w:sz w:val="20"/>
                  <w:szCs w:val="20"/>
                </w:rPr>
                <w:id w:val="-576668171"/>
                <w:placeholder>
                  <w:docPart w:val="A911CCFA1B7D45F5A847D1040839A534"/>
                </w:placeholder>
                <w:showingPlcHdr/>
              </w:sdtPr>
              <w:sdtEndPr/>
              <w:sdtContent>
                <w:r w:rsidRPr="00F12659">
                  <w:rPr>
                    <w:rStyle w:val="Textedelespacerserv"/>
                  </w:rPr>
                  <w:t>Cliquez ou appuyez ici pour entrer du texte.</w:t>
                </w:r>
              </w:sdtContent>
            </w:sdt>
          </w:p>
        </w:tc>
      </w:tr>
      <w:tr w:rsidR="008755E4" w:rsidRPr="00FF3323" w14:paraId="17315781" w14:textId="77777777" w:rsidTr="008755E4">
        <w:trPr>
          <w:trHeight w:val="43"/>
        </w:trPr>
        <w:tc>
          <w:tcPr>
            <w:tcW w:w="3539" w:type="dxa"/>
          </w:tcPr>
          <w:p w14:paraId="5A8D5F68" w14:textId="77777777" w:rsidR="008755E4" w:rsidRPr="005F62C9" w:rsidRDefault="008755E4" w:rsidP="008755E4">
            <w:pPr>
              <w:pStyle w:val="tiquettes"/>
              <w:rPr>
                <w:rFonts w:ascii="Calibri" w:hAnsi="Calibri"/>
                <w:i/>
                <w:szCs w:val="20"/>
              </w:rPr>
            </w:pPr>
            <w:r w:rsidRPr="005F62C9">
              <w:rPr>
                <w:szCs w:val="20"/>
              </w:rPr>
              <w:t>sur vos prestataires/fournisseurs :</w:t>
            </w:r>
          </w:p>
        </w:tc>
        <w:tc>
          <w:tcPr>
            <w:tcW w:w="7088" w:type="dxa"/>
            <w:shd w:val="clear" w:color="auto" w:fill="FFFFFF" w:themeFill="background1"/>
          </w:tcPr>
          <w:p w14:paraId="7C920D97" w14:textId="77777777" w:rsidR="008755E4" w:rsidRDefault="006503F5" w:rsidP="008755E4">
            <w:pPr>
              <w:rPr>
                <w:sz w:val="20"/>
                <w:szCs w:val="20"/>
              </w:rPr>
            </w:pPr>
            <w:sdt>
              <w:sdtPr>
                <w:rPr>
                  <w:sz w:val="20"/>
                  <w:szCs w:val="20"/>
                </w:rPr>
                <w:id w:val="-968895612"/>
                <w14:checkbox>
                  <w14:checked w14:val="0"/>
                  <w14:checkedState w14:val="2612" w14:font="MS Gothic"/>
                  <w14:uncheckedState w14:val="2610" w14:font="MS Gothic"/>
                </w14:checkbox>
              </w:sdtPr>
              <w:sdtEndPr/>
              <w:sdtContent>
                <w:r w:rsidR="008755E4">
                  <w:rPr>
                    <w:rFonts w:ascii="MS Gothic" w:eastAsia="MS Gothic" w:hAnsi="MS Gothic" w:hint="eastAsia"/>
                    <w:sz w:val="20"/>
                    <w:szCs w:val="20"/>
                  </w:rPr>
                  <w:t>☐</w:t>
                </w:r>
              </w:sdtContent>
            </w:sdt>
            <w:r w:rsidR="008755E4">
              <w:rPr>
                <w:sz w:val="20"/>
                <w:szCs w:val="20"/>
              </w:rPr>
              <w:t xml:space="preserve">Oui        </w:t>
            </w:r>
            <w:sdt>
              <w:sdtPr>
                <w:rPr>
                  <w:sz w:val="20"/>
                  <w:szCs w:val="20"/>
                </w:rPr>
                <w:id w:val="-682744274"/>
                <w14:checkbox>
                  <w14:checked w14:val="0"/>
                  <w14:checkedState w14:val="2612" w14:font="MS Gothic"/>
                  <w14:uncheckedState w14:val="2610" w14:font="MS Gothic"/>
                </w14:checkbox>
              </w:sdtPr>
              <w:sdtEndPr/>
              <w:sdtContent>
                <w:r w:rsidR="008755E4">
                  <w:rPr>
                    <w:rFonts w:ascii="MS Gothic" w:eastAsia="MS Gothic" w:hAnsi="MS Gothic" w:hint="eastAsia"/>
                    <w:sz w:val="20"/>
                    <w:szCs w:val="20"/>
                  </w:rPr>
                  <w:t>☐</w:t>
                </w:r>
              </w:sdtContent>
            </w:sdt>
            <w:r w:rsidR="008755E4">
              <w:rPr>
                <w:sz w:val="20"/>
                <w:szCs w:val="20"/>
              </w:rPr>
              <w:t>Non</w:t>
            </w:r>
          </w:p>
          <w:p w14:paraId="0A2060E1" w14:textId="77777777" w:rsidR="008755E4" w:rsidRDefault="008755E4" w:rsidP="008755E4">
            <w:pPr>
              <w:rPr>
                <w:rFonts w:ascii="MS Gothic" w:eastAsia="MS Gothic" w:hAnsi="MS Gothic"/>
                <w:sz w:val="20"/>
                <w:szCs w:val="20"/>
              </w:rPr>
            </w:pPr>
            <w:r w:rsidRPr="005F62C9">
              <w:rPr>
                <w:sz w:val="18"/>
                <w:szCs w:val="20"/>
              </w:rPr>
              <w:t xml:space="preserve">Si oui, par quel(s) moyen(s) : </w:t>
            </w:r>
            <w:sdt>
              <w:sdtPr>
                <w:rPr>
                  <w:sz w:val="20"/>
                  <w:szCs w:val="20"/>
                </w:rPr>
                <w:id w:val="9272223"/>
                <w:placeholder>
                  <w:docPart w:val="9503855E42744C279131C6374D2AEEBD"/>
                </w:placeholder>
                <w:showingPlcHdr/>
              </w:sdtPr>
              <w:sdtEndPr/>
              <w:sdtContent>
                <w:r w:rsidRPr="00F12659">
                  <w:rPr>
                    <w:rStyle w:val="Textedelespacerserv"/>
                  </w:rPr>
                  <w:t>Cliquez ou appuyez ici pour entrer du texte.</w:t>
                </w:r>
              </w:sdtContent>
            </w:sdt>
          </w:p>
        </w:tc>
      </w:tr>
      <w:tr w:rsidR="008755E4" w:rsidRPr="00FF3323" w14:paraId="4E3FD01D" w14:textId="77777777" w:rsidTr="008755E4">
        <w:trPr>
          <w:trHeight w:val="43"/>
        </w:trPr>
        <w:tc>
          <w:tcPr>
            <w:tcW w:w="3539" w:type="dxa"/>
          </w:tcPr>
          <w:p w14:paraId="5AF6B971" w14:textId="4E47348C" w:rsidR="008755E4" w:rsidRPr="005F62C9" w:rsidRDefault="008755E4" w:rsidP="00D360B3">
            <w:pPr>
              <w:pStyle w:val="tiquettes"/>
              <w:rPr>
                <w:rFonts w:ascii="Calibri" w:hAnsi="Calibri"/>
                <w:i/>
                <w:szCs w:val="20"/>
              </w:rPr>
            </w:pPr>
            <w:r w:rsidRPr="005F62C9">
              <w:rPr>
                <w:szCs w:val="20"/>
              </w:rPr>
              <w:t xml:space="preserve">sur les bénéficiaires </w:t>
            </w:r>
            <w:r w:rsidRPr="00F9534B">
              <w:rPr>
                <w:szCs w:val="20"/>
              </w:rPr>
              <w:t>de rétrocessions</w:t>
            </w:r>
            <w:r w:rsidR="00AE1EB5">
              <w:rPr>
                <w:szCs w:val="20"/>
              </w:rPr>
              <w:t xml:space="preserve"> </w:t>
            </w:r>
            <w:r w:rsidR="00AE1EB5">
              <w:rPr>
                <w:rStyle w:val="Appelnotedebasdep"/>
                <w:szCs w:val="20"/>
              </w:rPr>
              <w:footnoteReference w:id="2"/>
            </w:r>
            <w:r w:rsidRPr="00F9534B">
              <w:rPr>
                <w:szCs w:val="20"/>
              </w:rPr>
              <w:t> :</w:t>
            </w:r>
          </w:p>
        </w:tc>
        <w:tc>
          <w:tcPr>
            <w:tcW w:w="7088" w:type="dxa"/>
            <w:shd w:val="clear" w:color="auto" w:fill="FFFFFF" w:themeFill="background1"/>
          </w:tcPr>
          <w:p w14:paraId="46350C20" w14:textId="77777777" w:rsidR="008755E4" w:rsidRDefault="006503F5" w:rsidP="008755E4">
            <w:pPr>
              <w:rPr>
                <w:sz w:val="20"/>
                <w:szCs w:val="20"/>
              </w:rPr>
            </w:pPr>
            <w:sdt>
              <w:sdtPr>
                <w:rPr>
                  <w:sz w:val="20"/>
                  <w:szCs w:val="20"/>
                </w:rPr>
                <w:id w:val="-322051629"/>
                <w14:checkbox>
                  <w14:checked w14:val="0"/>
                  <w14:checkedState w14:val="2612" w14:font="MS Gothic"/>
                  <w14:uncheckedState w14:val="2610" w14:font="MS Gothic"/>
                </w14:checkbox>
              </w:sdtPr>
              <w:sdtEndPr/>
              <w:sdtContent>
                <w:r w:rsidR="008755E4">
                  <w:rPr>
                    <w:rFonts w:ascii="MS Gothic" w:eastAsia="MS Gothic" w:hAnsi="MS Gothic" w:hint="eastAsia"/>
                    <w:sz w:val="20"/>
                    <w:szCs w:val="20"/>
                  </w:rPr>
                  <w:t>☐</w:t>
                </w:r>
              </w:sdtContent>
            </w:sdt>
            <w:r w:rsidR="008755E4">
              <w:rPr>
                <w:sz w:val="20"/>
                <w:szCs w:val="20"/>
              </w:rPr>
              <w:t xml:space="preserve">Oui        </w:t>
            </w:r>
            <w:sdt>
              <w:sdtPr>
                <w:rPr>
                  <w:sz w:val="20"/>
                  <w:szCs w:val="20"/>
                </w:rPr>
                <w:id w:val="-1053608567"/>
                <w14:checkbox>
                  <w14:checked w14:val="0"/>
                  <w14:checkedState w14:val="2612" w14:font="MS Gothic"/>
                  <w14:uncheckedState w14:val="2610" w14:font="MS Gothic"/>
                </w14:checkbox>
              </w:sdtPr>
              <w:sdtEndPr/>
              <w:sdtContent>
                <w:r w:rsidR="008755E4">
                  <w:rPr>
                    <w:rFonts w:ascii="MS Gothic" w:eastAsia="MS Gothic" w:hAnsi="MS Gothic" w:hint="eastAsia"/>
                    <w:sz w:val="20"/>
                    <w:szCs w:val="20"/>
                  </w:rPr>
                  <w:t>☐</w:t>
                </w:r>
              </w:sdtContent>
            </w:sdt>
            <w:r w:rsidR="008755E4">
              <w:rPr>
                <w:sz w:val="20"/>
                <w:szCs w:val="20"/>
              </w:rPr>
              <w:t>Non</w:t>
            </w:r>
          </w:p>
          <w:p w14:paraId="7C1F0CED" w14:textId="77777777" w:rsidR="008755E4" w:rsidRDefault="008755E4" w:rsidP="008755E4">
            <w:pPr>
              <w:rPr>
                <w:rFonts w:ascii="MS Gothic" w:eastAsia="MS Gothic" w:hAnsi="MS Gothic"/>
                <w:sz w:val="20"/>
                <w:szCs w:val="20"/>
              </w:rPr>
            </w:pPr>
            <w:r w:rsidRPr="005F62C9">
              <w:rPr>
                <w:sz w:val="18"/>
                <w:szCs w:val="20"/>
              </w:rPr>
              <w:t xml:space="preserve">Si oui, par quel(s) moyen(s) : </w:t>
            </w:r>
            <w:sdt>
              <w:sdtPr>
                <w:rPr>
                  <w:sz w:val="20"/>
                  <w:szCs w:val="20"/>
                </w:rPr>
                <w:id w:val="304130525"/>
                <w:placeholder>
                  <w:docPart w:val="12656C4964714318BF1A907D75BEE86F"/>
                </w:placeholder>
                <w:showingPlcHdr/>
              </w:sdtPr>
              <w:sdtEndPr/>
              <w:sdtContent>
                <w:r w:rsidRPr="00F12659">
                  <w:rPr>
                    <w:rStyle w:val="Textedelespacerserv"/>
                  </w:rPr>
                  <w:t>Cliquez ou appuyez ici pour entrer du texte.</w:t>
                </w:r>
              </w:sdtContent>
            </w:sdt>
          </w:p>
        </w:tc>
      </w:tr>
      <w:tr w:rsidR="008755E4" w:rsidRPr="00FF3323" w14:paraId="66028332" w14:textId="77777777" w:rsidTr="008755E4">
        <w:trPr>
          <w:trHeight w:val="43"/>
        </w:trPr>
        <w:tc>
          <w:tcPr>
            <w:tcW w:w="3539" w:type="dxa"/>
          </w:tcPr>
          <w:p w14:paraId="011FD7A8" w14:textId="77777777" w:rsidR="008755E4" w:rsidRPr="008755E4" w:rsidRDefault="006503F5" w:rsidP="00D360B3">
            <w:pPr>
              <w:pStyle w:val="tiquettes"/>
              <w:rPr>
                <w:rFonts w:ascii="Calibri" w:hAnsi="Calibri" w:cs="Calibri"/>
                <w:szCs w:val="18"/>
              </w:rPr>
            </w:pPr>
            <w:sdt>
              <w:sdtPr>
                <w:rPr>
                  <w:rFonts w:ascii="Calibri" w:hAnsi="Calibri" w:cs="Calibri"/>
                  <w:szCs w:val="18"/>
                  <w:lang w:val="en-US"/>
                </w:rPr>
                <w:alias w:val="AFD"/>
                <w:tag w:val="AFD"/>
                <w:id w:val="-320743576"/>
              </w:sdtPr>
              <w:sdtEndPr>
                <w:rPr>
                  <w:b/>
                </w:rPr>
              </w:sdtEndPr>
              <w:sdtContent>
                <w:r w:rsidR="008755E4" w:rsidRPr="008755E4">
                  <w:rPr>
                    <w:rFonts w:ascii="Calibri" w:hAnsi="Calibri" w:cs="Calibri"/>
                    <w:i/>
                    <w:szCs w:val="18"/>
                  </w:rPr>
                  <w:t xml:space="preserve">En cas de réponse négative, veuillez détailler la façon avec laquelle vous vous assurez de l’honorabilité de vos tiers ? </w:t>
                </w:r>
              </w:sdtContent>
            </w:sdt>
          </w:p>
        </w:tc>
        <w:sdt>
          <w:sdtPr>
            <w:rPr>
              <w:rFonts w:ascii="MS Gothic" w:eastAsia="MS Gothic" w:hAnsi="MS Gothic" w:hint="eastAsia"/>
              <w:sz w:val="20"/>
              <w:szCs w:val="20"/>
            </w:rPr>
            <w:id w:val="-1976054461"/>
            <w:placeholder>
              <w:docPart w:val="DefaultPlaceholder_-1854013440"/>
            </w:placeholder>
            <w:showingPlcHdr/>
          </w:sdtPr>
          <w:sdtEndPr/>
          <w:sdtContent>
            <w:tc>
              <w:tcPr>
                <w:tcW w:w="7088" w:type="dxa"/>
                <w:shd w:val="clear" w:color="auto" w:fill="FFFFFF" w:themeFill="background1"/>
              </w:tcPr>
              <w:p w14:paraId="3DA109D2" w14:textId="77777777" w:rsidR="008755E4" w:rsidRDefault="008755E4" w:rsidP="008755E4">
                <w:pPr>
                  <w:rPr>
                    <w:rFonts w:ascii="MS Gothic" w:eastAsia="MS Gothic" w:hAnsi="MS Gothic"/>
                    <w:sz w:val="20"/>
                    <w:szCs w:val="20"/>
                  </w:rPr>
                </w:pPr>
                <w:r w:rsidRPr="00F12659">
                  <w:rPr>
                    <w:rStyle w:val="Textedelespacerserv"/>
                  </w:rPr>
                  <w:t>Cliquez ou appuyez ici pour entrer du texte.</w:t>
                </w:r>
              </w:p>
            </w:tc>
          </w:sdtContent>
        </w:sdt>
      </w:tr>
    </w:tbl>
    <w:p w14:paraId="09700C87" w14:textId="77777777" w:rsidR="008755E4" w:rsidRDefault="008755E4" w:rsidP="00162CC5"/>
    <w:p w14:paraId="2A9D5815" w14:textId="77777777" w:rsidR="005F62C9" w:rsidRDefault="005F62C9" w:rsidP="00162CC5"/>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541C3B" w:rsidRPr="00FF3323" w14:paraId="155C1E83" w14:textId="77777777" w:rsidTr="00D360B3">
        <w:trPr>
          <w:trHeight w:val="43"/>
        </w:trPr>
        <w:tc>
          <w:tcPr>
            <w:tcW w:w="10627" w:type="dxa"/>
          </w:tcPr>
          <w:p w14:paraId="7148EA94" w14:textId="77777777" w:rsidR="00541C3B" w:rsidRPr="008755E4" w:rsidRDefault="00541C3B" w:rsidP="00541C3B">
            <w:pPr>
              <w:pStyle w:val="tiquettes"/>
              <w:rPr>
                <w:b/>
              </w:rPr>
            </w:pPr>
            <w:r w:rsidRPr="00541C3B">
              <w:rPr>
                <w:b/>
                <w:bCs/>
              </w:rPr>
              <w:t>Que se passe-t-il si des occurrences négatives sont découvertes ?</w:t>
            </w:r>
          </w:p>
        </w:tc>
      </w:tr>
      <w:tr w:rsidR="00541C3B" w:rsidRPr="00FF3323" w14:paraId="6E97ADCF" w14:textId="77777777" w:rsidTr="00D360B3">
        <w:trPr>
          <w:trHeight w:val="43"/>
        </w:trPr>
        <w:tc>
          <w:tcPr>
            <w:tcW w:w="10627" w:type="dxa"/>
          </w:tcPr>
          <w:sdt>
            <w:sdtPr>
              <w:id w:val="-1927184961"/>
              <w:placeholder>
                <w:docPart w:val="A17F13CB2FD54F4CA732D7CFC2B8E256"/>
              </w:placeholder>
              <w:showingPlcHdr/>
            </w:sdtPr>
            <w:sdtEndPr/>
            <w:sdtContent>
              <w:p w14:paraId="0A0B4D0D" w14:textId="77777777" w:rsidR="00541C3B" w:rsidRPr="00541C3B" w:rsidRDefault="00541C3B" w:rsidP="00D360B3">
                <w:r w:rsidRPr="00F12659">
                  <w:rPr>
                    <w:rStyle w:val="Textedelespacerserv"/>
                  </w:rPr>
                  <w:t>Cliquez ou appuyez ici pour entrer du texte.</w:t>
                </w:r>
              </w:p>
            </w:sdtContent>
          </w:sdt>
        </w:tc>
      </w:tr>
    </w:tbl>
    <w:p w14:paraId="6118DBAB" w14:textId="77777777" w:rsidR="005F62C9" w:rsidRDefault="005F62C9" w:rsidP="008755E4"/>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3681"/>
        <w:gridCol w:w="6946"/>
      </w:tblGrid>
      <w:tr w:rsidR="00541C3B" w:rsidRPr="00FF3323" w14:paraId="2DD5432E" w14:textId="77777777" w:rsidTr="00D360B3">
        <w:trPr>
          <w:trHeight w:val="43"/>
        </w:trPr>
        <w:tc>
          <w:tcPr>
            <w:tcW w:w="10627" w:type="dxa"/>
            <w:gridSpan w:val="2"/>
          </w:tcPr>
          <w:p w14:paraId="11B02702" w14:textId="77777777" w:rsidR="00541C3B" w:rsidRPr="008755E4" w:rsidRDefault="00541C3B" w:rsidP="00D360B3">
            <w:pPr>
              <w:pStyle w:val="tiquettes"/>
              <w:rPr>
                <w:b/>
              </w:rPr>
            </w:pPr>
            <w:r w:rsidRPr="00541C3B">
              <w:rPr>
                <w:b/>
                <w:bCs/>
              </w:rPr>
              <w:t>Depuis les 5 dernières années, votre Institution a-t-elle déjà rencontré des difficultés avec les tiers visés ci-dessus pour des motifs liés à l’intégrité (notamment le blanchiment de capitaux, la fraude, la corruption ou encore le détournement de fonds) ?</w:t>
            </w:r>
          </w:p>
        </w:tc>
      </w:tr>
      <w:tr w:rsidR="00541C3B" w:rsidRPr="00FF3323" w14:paraId="7057F480" w14:textId="77777777" w:rsidTr="00541C3B">
        <w:trPr>
          <w:trHeight w:val="43"/>
        </w:trPr>
        <w:tc>
          <w:tcPr>
            <w:tcW w:w="3681" w:type="dxa"/>
          </w:tcPr>
          <w:p w14:paraId="697F122D" w14:textId="77777777" w:rsidR="00541C3B" w:rsidRPr="00541C3B" w:rsidRDefault="006503F5" w:rsidP="00541C3B">
            <w:pPr>
              <w:pStyle w:val="tiquettes"/>
              <w:rPr>
                <w:sz w:val="22"/>
              </w:rPr>
            </w:pPr>
            <w:sdt>
              <w:sdtPr>
                <w:rPr>
                  <w:rFonts w:ascii="Calibri" w:hAnsi="Calibri" w:cs="Calibri"/>
                  <w:i/>
                  <w:szCs w:val="18"/>
                </w:rPr>
                <w:alias w:val="AFD"/>
                <w:tag w:val="AFD"/>
                <w:id w:val="-583220751"/>
              </w:sdtPr>
              <w:sdtEndPr/>
              <w:sdtContent>
                <w:r w:rsidR="00541C3B" w:rsidRPr="007D72F5">
                  <w:rPr>
                    <w:rFonts w:ascii="Calibri" w:hAnsi="Calibri" w:cs="Calibri"/>
                    <w:i/>
                    <w:szCs w:val="18"/>
                  </w:rPr>
                  <w:t>Si oui, veuillez détailler les faits et les mesures de remédiation mises en place ?</w:t>
                </w:r>
              </w:sdtContent>
            </w:sdt>
          </w:p>
        </w:tc>
        <w:tc>
          <w:tcPr>
            <w:tcW w:w="6946" w:type="dxa"/>
          </w:tcPr>
          <w:sdt>
            <w:sdtPr>
              <w:id w:val="1940028059"/>
              <w:placeholder>
                <w:docPart w:val="ABD36143049446F7A0D494FDE00C1339"/>
              </w:placeholder>
              <w:showingPlcHdr/>
            </w:sdtPr>
            <w:sdtEndPr/>
            <w:sdtContent>
              <w:p w14:paraId="4AE939B7" w14:textId="77777777" w:rsidR="00541C3B" w:rsidRPr="00541C3B" w:rsidRDefault="00541C3B" w:rsidP="00D360B3">
                <w:r w:rsidRPr="00F12659">
                  <w:rPr>
                    <w:rStyle w:val="Textedelespacerserv"/>
                  </w:rPr>
                  <w:t>Cliquez ou appuyez ici pour entrer du texte.</w:t>
                </w:r>
              </w:p>
            </w:sdtContent>
          </w:sdt>
        </w:tc>
      </w:tr>
    </w:tbl>
    <w:p w14:paraId="689AC647" w14:textId="77777777" w:rsidR="005F62C9" w:rsidRDefault="005F62C9" w:rsidP="00162CC5"/>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541C3B" w:rsidRPr="00FF3323" w14:paraId="14A335D4" w14:textId="77777777" w:rsidTr="00D360B3">
        <w:trPr>
          <w:trHeight w:val="43"/>
        </w:trPr>
        <w:tc>
          <w:tcPr>
            <w:tcW w:w="10627" w:type="dxa"/>
          </w:tcPr>
          <w:p w14:paraId="093B2DC0" w14:textId="69CD7966" w:rsidR="00541C3B" w:rsidRDefault="00541C3B" w:rsidP="00D360B3">
            <w:pPr>
              <w:pStyle w:val="tiquettes"/>
              <w:rPr>
                <w:b/>
                <w:bCs/>
              </w:rPr>
            </w:pPr>
            <w:r w:rsidRPr="00541C3B">
              <w:rPr>
                <w:b/>
                <w:bCs/>
              </w:rPr>
              <w:t>Avez-vous des critères de sélection préalables de l’ensemble de ces tiers sur la base de critères</w:t>
            </w:r>
            <w:r w:rsidR="00A07A5D">
              <w:rPr>
                <w:b/>
                <w:bCs/>
              </w:rPr>
              <w:t xml:space="preserve"> : </w:t>
            </w:r>
            <w:r w:rsidRPr="00541C3B">
              <w:rPr>
                <w:b/>
                <w:bCs/>
              </w:rPr>
              <w:t>?</w:t>
            </w: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3478"/>
              <w:gridCol w:w="6923"/>
            </w:tblGrid>
            <w:tr w:rsidR="00A07A5D" w14:paraId="18F24544" w14:textId="77777777" w:rsidTr="00EB66AD">
              <w:trPr>
                <w:trHeight w:val="43"/>
              </w:trPr>
              <w:tc>
                <w:tcPr>
                  <w:tcW w:w="3539" w:type="dxa"/>
                </w:tcPr>
                <w:p w14:paraId="49906A5E" w14:textId="7C20E17B" w:rsidR="00A07A5D" w:rsidRPr="005F62C9" w:rsidRDefault="00A07A5D" w:rsidP="00A07A5D">
                  <w:pPr>
                    <w:pStyle w:val="tiquettes"/>
                    <w:rPr>
                      <w:rFonts w:ascii="Calibri" w:hAnsi="Calibri"/>
                      <w:i/>
                      <w:szCs w:val="20"/>
                    </w:rPr>
                  </w:pPr>
                  <w:r>
                    <w:rPr>
                      <w:szCs w:val="20"/>
                    </w:rPr>
                    <w:t xml:space="preserve">Opérationnels </w:t>
                  </w:r>
                  <w:r w:rsidRPr="005F62C9">
                    <w:rPr>
                      <w:szCs w:val="20"/>
                    </w:rPr>
                    <w:t>:</w:t>
                  </w:r>
                </w:p>
              </w:tc>
              <w:tc>
                <w:tcPr>
                  <w:tcW w:w="7088" w:type="dxa"/>
                  <w:shd w:val="clear" w:color="auto" w:fill="FFFFFF" w:themeFill="background1"/>
                </w:tcPr>
                <w:p w14:paraId="444D6733" w14:textId="77777777" w:rsidR="00A07A5D" w:rsidRDefault="006503F5" w:rsidP="00A07A5D">
                  <w:pPr>
                    <w:rPr>
                      <w:sz w:val="20"/>
                      <w:szCs w:val="20"/>
                    </w:rPr>
                  </w:pPr>
                  <w:sdt>
                    <w:sdtPr>
                      <w:rPr>
                        <w:sz w:val="20"/>
                        <w:szCs w:val="20"/>
                      </w:rPr>
                      <w:id w:val="318933171"/>
                      <w14:checkbox>
                        <w14:checked w14:val="0"/>
                        <w14:checkedState w14:val="2612" w14:font="MS Gothic"/>
                        <w14:uncheckedState w14:val="2610" w14:font="MS Gothic"/>
                      </w14:checkbox>
                    </w:sdtPr>
                    <w:sdtEndPr/>
                    <w:sdtContent>
                      <w:r w:rsidR="00A07A5D">
                        <w:rPr>
                          <w:rFonts w:ascii="MS Gothic" w:eastAsia="MS Gothic" w:hAnsi="MS Gothic" w:hint="eastAsia"/>
                          <w:sz w:val="20"/>
                          <w:szCs w:val="20"/>
                        </w:rPr>
                        <w:t>☐</w:t>
                      </w:r>
                    </w:sdtContent>
                  </w:sdt>
                  <w:r w:rsidR="00A07A5D">
                    <w:rPr>
                      <w:sz w:val="20"/>
                      <w:szCs w:val="20"/>
                    </w:rPr>
                    <w:t xml:space="preserve">Oui        </w:t>
                  </w:r>
                  <w:sdt>
                    <w:sdtPr>
                      <w:rPr>
                        <w:sz w:val="20"/>
                        <w:szCs w:val="20"/>
                      </w:rPr>
                      <w:id w:val="-1570579643"/>
                      <w14:checkbox>
                        <w14:checked w14:val="0"/>
                        <w14:checkedState w14:val="2612" w14:font="MS Gothic"/>
                        <w14:uncheckedState w14:val="2610" w14:font="MS Gothic"/>
                      </w14:checkbox>
                    </w:sdtPr>
                    <w:sdtEndPr/>
                    <w:sdtContent>
                      <w:r w:rsidR="00A07A5D">
                        <w:rPr>
                          <w:rFonts w:ascii="MS Gothic" w:eastAsia="MS Gothic" w:hAnsi="MS Gothic" w:hint="eastAsia"/>
                          <w:sz w:val="20"/>
                          <w:szCs w:val="20"/>
                        </w:rPr>
                        <w:t>☐</w:t>
                      </w:r>
                    </w:sdtContent>
                  </w:sdt>
                  <w:r w:rsidR="00A07A5D">
                    <w:rPr>
                      <w:sz w:val="20"/>
                      <w:szCs w:val="20"/>
                    </w:rPr>
                    <w:t>Non</w:t>
                  </w:r>
                </w:p>
                <w:p w14:paraId="687CDB34" w14:textId="77777777" w:rsidR="00A07A5D" w:rsidRDefault="00A07A5D" w:rsidP="00A07A5D">
                  <w:pPr>
                    <w:rPr>
                      <w:sz w:val="20"/>
                      <w:szCs w:val="20"/>
                    </w:rPr>
                  </w:pPr>
                  <w:r w:rsidRPr="005F62C9">
                    <w:rPr>
                      <w:sz w:val="18"/>
                      <w:szCs w:val="20"/>
                    </w:rPr>
                    <w:t xml:space="preserve">Si oui, par quel(s) moyen(s) : </w:t>
                  </w:r>
                  <w:sdt>
                    <w:sdtPr>
                      <w:rPr>
                        <w:sz w:val="20"/>
                        <w:szCs w:val="20"/>
                      </w:rPr>
                      <w:id w:val="1380287722"/>
                      <w:placeholder>
                        <w:docPart w:val="2594595A7BB64253A23A2B55BE267D40"/>
                      </w:placeholder>
                      <w:showingPlcHdr/>
                    </w:sdtPr>
                    <w:sdtEndPr/>
                    <w:sdtContent>
                      <w:r w:rsidRPr="00F12659">
                        <w:rPr>
                          <w:rStyle w:val="Textedelespacerserv"/>
                        </w:rPr>
                        <w:t>Cliquez ou appuyez ici pour entrer du texte.</w:t>
                      </w:r>
                    </w:sdtContent>
                  </w:sdt>
                </w:p>
              </w:tc>
            </w:tr>
            <w:tr w:rsidR="00A07A5D" w14:paraId="5CC5A3B6" w14:textId="77777777" w:rsidTr="00EB66AD">
              <w:trPr>
                <w:trHeight w:val="43"/>
              </w:trPr>
              <w:tc>
                <w:tcPr>
                  <w:tcW w:w="3539" w:type="dxa"/>
                </w:tcPr>
                <w:p w14:paraId="21580058" w14:textId="66AE00C6" w:rsidR="00A07A5D" w:rsidRPr="005F62C9" w:rsidRDefault="00A07A5D" w:rsidP="00A07A5D">
                  <w:pPr>
                    <w:pStyle w:val="tiquettes"/>
                    <w:rPr>
                      <w:rFonts w:ascii="Calibri" w:hAnsi="Calibri"/>
                      <w:i/>
                      <w:szCs w:val="20"/>
                    </w:rPr>
                  </w:pPr>
                  <w:r>
                    <w:rPr>
                      <w:szCs w:val="20"/>
                    </w:rPr>
                    <w:t>Financiers</w:t>
                  </w:r>
                  <w:r w:rsidRPr="005F62C9">
                    <w:rPr>
                      <w:szCs w:val="20"/>
                    </w:rPr>
                    <w:t> :</w:t>
                  </w:r>
                </w:p>
              </w:tc>
              <w:tc>
                <w:tcPr>
                  <w:tcW w:w="7088" w:type="dxa"/>
                  <w:shd w:val="clear" w:color="auto" w:fill="FFFFFF" w:themeFill="background1"/>
                </w:tcPr>
                <w:p w14:paraId="4812041D" w14:textId="77777777" w:rsidR="00A07A5D" w:rsidRDefault="006503F5" w:rsidP="00A07A5D">
                  <w:pPr>
                    <w:rPr>
                      <w:sz w:val="20"/>
                      <w:szCs w:val="20"/>
                    </w:rPr>
                  </w:pPr>
                  <w:sdt>
                    <w:sdtPr>
                      <w:rPr>
                        <w:sz w:val="20"/>
                        <w:szCs w:val="20"/>
                      </w:rPr>
                      <w:id w:val="1720789627"/>
                      <w14:checkbox>
                        <w14:checked w14:val="0"/>
                        <w14:checkedState w14:val="2612" w14:font="MS Gothic"/>
                        <w14:uncheckedState w14:val="2610" w14:font="MS Gothic"/>
                      </w14:checkbox>
                    </w:sdtPr>
                    <w:sdtEndPr/>
                    <w:sdtContent>
                      <w:r w:rsidR="00A07A5D">
                        <w:rPr>
                          <w:rFonts w:ascii="MS Gothic" w:eastAsia="MS Gothic" w:hAnsi="MS Gothic" w:hint="eastAsia"/>
                          <w:sz w:val="20"/>
                          <w:szCs w:val="20"/>
                        </w:rPr>
                        <w:t>☐</w:t>
                      </w:r>
                    </w:sdtContent>
                  </w:sdt>
                  <w:r w:rsidR="00A07A5D">
                    <w:rPr>
                      <w:sz w:val="20"/>
                      <w:szCs w:val="20"/>
                    </w:rPr>
                    <w:t xml:space="preserve">Oui        </w:t>
                  </w:r>
                  <w:sdt>
                    <w:sdtPr>
                      <w:rPr>
                        <w:sz w:val="20"/>
                        <w:szCs w:val="20"/>
                      </w:rPr>
                      <w:id w:val="99236411"/>
                      <w14:checkbox>
                        <w14:checked w14:val="0"/>
                        <w14:checkedState w14:val="2612" w14:font="MS Gothic"/>
                        <w14:uncheckedState w14:val="2610" w14:font="MS Gothic"/>
                      </w14:checkbox>
                    </w:sdtPr>
                    <w:sdtEndPr/>
                    <w:sdtContent>
                      <w:r w:rsidR="00A07A5D">
                        <w:rPr>
                          <w:rFonts w:ascii="MS Gothic" w:eastAsia="MS Gothic" w:hAnsi="MS Gothic" w:hint="eastAsia"/>
                          <w:sz w:val="20"/>
                          <w:szCs w:val="20"/>
                        </w:rPr>
                        <w:t>☐</w:t>
                      </w:r>
                    </w:sdtContent>
                  </w:sdt>
                  <w:r w:rsidR="00A07A5D">
                    <w:rPr>
                      <w:sz w:val="20"/>
                      <w:szCs w:val="20"/>
                    </w:rPr>
                    <w:t>Non</w:t>
                  </w:r>
                </w:p>
                <w:p w14:paraId="7634A5B2" w14:textId="77777777" w:rsidR="00A07A5D" w:rsidRDefault="00A07A5D" w:rsidP="00A07A5D">
                  <w:pPr>
                    <w:rPr>
                      <w:rFonts w:ascii="MS Gothic" w:eastAsia="MS Gothic" w:hAnsi="MS Gothic"/>
                      <w:sz w:val="20"/>
                      <w:szCs w:val="20"/>
                    </w:rPr>
                  </w:pPr>
                  <w:r w:rsidRPr="005F62C9">
                    <w:rPr>
                      <w:sz w:val="18"/>
                      <w:szCs w:val="20"/>
                    </w:rPr>
                    <w:t xml:space="preserve">Si oui, par quel(s) moyen(s) : </w:t>
                  </w:r>
                  <w:sdt>
                    <w:sdtPr>
                      <w:rPr>
                        <w:sz w:val="20"/>
                        <w:szCs w:val="20"/>
                      </w:rPr>
                      <w:id w:val="1162275150"/>
                      <w:placeholder>
                        <w:docPart w:val="77D698BD8EFD4B2C8C38D648779E022B"/>
                      </w:placeholder>
                      <w:showingPlcHdr/>
                    </w:sdtPr>
                    <w:sdtEndPr/>
                    <w:sdtContent>
                      <w:r w:rsidRPr="00F12659">
                        <w:rPr>
                          <w:rStyle w:val="Textedelespacerserv"/>
                        </w:rPr>
                        <w:t>Cliquez ou appuyez ici pour entrer du texte.</w:t>
                      </w:r>
                    </w:sdtContent>
                  </w:sdt>
                </w:p>
              </w:tc>
            </w:tr>
            <w:tr w:rsidR="00A07A5D" w14:paraId="633C71EC" w14:textId="77777777" w:rsidTr="00EB66AD">
              <w:trPr>
                <w:trHeight w:val="43"/>
              </w:trPr>
              <w:tc>
                <w:tcPr>
                  <w:tcW w:w="3539" w:type="dxa"/>
                </w:tcPr>
                <w:p w14:paraId="2526554F" w14:textId="704C4337" w:rsidR="00A07A5D" w:rsidRPr="005F62C9" w:rsidRDefault="00A07A5D" w:rsidP="006F119E">
                  <w:pPr>
                    <w:pStyle w:val="tiquettes"/>
                    <w:rPr>
                      <w:rFonts w:ascii="Calibri" w:hAnsi="Calibri"/>
                      <w:i/>
                      <w:szCs w:val="20"/>
                    </w:rPr>
                  </w:pPr>
                  <w:r>
                    <w:rPr>
                      <w:szCs w:val="20"/>
                    </w:rPr>
                    <w:t>D’intégrité</w:t>
                  </w:r>
                  <w:r w:rsidRPr="00F9534B">
                    <w:rPr>
                      <w:szCs w:val="20"/>
                    </w:rPr>
                    <w:t> :</w:t>
                  </w:r>
                </w:p>
              </w:tc>
              <w:tc>
                <w:tcPr>
                  <w:tcW w:w="7088" w:type="dxa"/>
                  <w:shd w:val="clear" w:color="auto" w:fill="FFFFFF" w:themeFill="background1"/>
                </w:tcPr>
                <w:p w14:paraId="4AA38985" w14:textId="77777777" w:rsidR="00A07A5D" w:rsidRDefault="006503F5" w:rsidP="00A07A5D">
                  <w:pPr>
                    <w:rPr>
                      <w:sz w:val="20"/>
                      <w:szCs w:val="20"/>
                    </w:rPr>
                  </w:pPr>
                  <w:sdt>
                    <w:sdtPr>
                      <w:rPr>
                        <w:sz w:val="20"/>
                        <w:szCs w:val="20"/>
                      </w:rPr>
                      <w:id w:val="-1208950772"/>
                      <w14:checkbox>
                        <w14:checked w14:val="0"/>
                        <w14:checkedState w14:val="2612" w14:font="MS Gothic"/>
                        <w14:uncheckedState w14:val="2610" w14:font="MS Gothic"/>
                      </w14:checkbox>
                    </w:sdtPr>
                    <w:sdtEndPr/>
                    <w:sdtContent>
                      <w:r w:rsidR="00A07A5D">
                        <w:rPr>
                          <w:rFonts w:ascii="MS Gothic" w:eastAsia="MS Gothic" w:hAnsi="MS Gothic" w:hint="eastAsia"/>
                          <w:sz w:val="20"/>
                          <w:szCs w:val="20"/>
                        </w:rPr>
                        <w:t>☐</w:t>
                      </w:r>
                    </w:sdtContent>
                  </w:sdt>
                  <w:r w:rsidR="00A07A5D">
                    <w:rPr>
                      <w:sz w:val="20"/>
                      <w:szCs w:val="20"/>
                    </w:rPr>
                    <w:t xml:space="preserve">Oui        </w:t>
                  </w:r>
                  <w:sdt>
                    <w:sdtPr>
                      <w:rPr>
                        <w:sz w:val="20"/>
                        <w:szCs w:val="20"/>
                      </w:rPr>
                      <w:id w:val="-1884318249"/>
                      <w14:checkbox>
                        <w14:checked w14:val="0"/>
                        <w14:checkedState w14:val="2612" w14:font="MS Gothic"/>
                        <w14:uncheckedState w14:val="2610" w14:font="MS Gothic"/>
                      </w14:checkbox>
                    </w:sdtPr>
                    <w:sdtEndPr/>
                    <w:sdtContent>
                      <w:r w:rsidR="00A07A5D">
                        <w:rPr>
                          <w:rFonts w:ascii="MS Gothic" w:eastAsia="MS Gothic" w:hAnsi="MS Gothic" w:hint="eastAsia"/>
                          <w:sz w:val="20"/>
                          <w:szCs w:val="20"/>
                        </w:rPr>
                        <w:t>☐</w:t>
                      </w:r>
                    </w:sdtContent>
                  </w:sdt>
                  <w:r w:rsidR="00A07A5D">
                    <w:rPr>
                      <w:sz w:val="20"/>
                      <w:szCs w:val="20"/>
                    </w:rPr>
                    <w:t>Non</w:t>
                  </w:r>
                </w:p>
                <w:p w14:paraId="7EDF9AA4" w14:textId="77777777" w:rsidR="00A07A5D" w:rsidRDefault="00A07A5D" w:rsidP="00A07A5D">
                  <w:pPr>
                    <w:rPr>
                      <w:rFonts w:ascii="MS Gothic" w:eastAsia="MS Gothic" w:hAnsi="MS Gothic"/>
                      <w:sz w:val="20"/>
                      <w:szCs w:val="20"/>
                    </w:rPr>
                  </w:pPr>
                  <w:r w:rsidRPr="005F62C9">
                    <w:rPr>
                      <w:sz w:val="18"/>
                      <w:szCs w:val="20"/>
                    </w:rPr>
                    <w:t xml:space="preserve">Si oui, par quel(s) moyen(s) : </w:t>
                  </w:r>
                  <w:sdt>
                    <w:sdtPr>
                      <w:rPr>
                        <w:sz w:val="20"/>
                        <w:szCs w:val="20"/>
                      </w:rPr>
                      <w:id w:val="-1038276303"/>
                      <w:placeholder>
                        <w:docPart w:val="C908582538B342A0BF0844F6A770A579"/>
                      </w:placeholder>
                      <w:showingPlcHdr/>
                    </w:sdtPr>
                    <w:sdtEndPr/>
                    <w:sdtContent>
                      <w:r w:rsidRPr="00F12659">
                        <w:rPr>
                          <w:rStyle w:val="Textedelespacerserv"/>
                        </w:rPr>
                        <w:t>Cliquez ou appuyez ici pour entrer du texte.</w:t>
                      </w:r>
                    </w:sdtContent>
                  </w:sdt>
                </w:p>
              </w:tc>
            </w:tr>
          </w:tbl>
          <w:p w14:paraId="14B591B3" w14:textId="47224844" w:rsidR="00A07A5D" w:rsidRPr="008755E4" w:rsidRDefault="00A07A5D" w:rsidP="00D360B3">
            <w:pPr>
              <w:pStyle w:val="tiquettes"/>
              <w:rPr>
                <w:b/>
              </w:rPr>
            </w:pPr>
          </w:p>
        </w:tc>
      </w:tr>
    </w:tbl>
    <w:p w14:paraId="4037ADBF" w14:textId="77777777" w:rsidR="006755B4" w:rsidRPr="00A865FD" w:rsidRDefault="006755B4" w:rsidP="006755B4">
      <w:pPr>
        <w:pStyle w:val="Titre"/>
        <w:ind w:left="720" w:firstLine="720"/>
        <w:rPr>
          <w:color w:val="FFFFFF" w:themeColor="background1"/>
          <w:sz w:val="40"/>
        </w:rPr>
      </w:pPr>
      <w:r w:rsidRPr="00A865FD">
        <w:rPr>
          <w:noProof/>
          <w:color w:val="FFFFFF" w:themeColor="background1"/>
          <w:sz w:val="56"/>
          <w:lang w:eastAsia="fr-FR"/>
        </w:rPr>
        <w:lastRenderedPageBreak/>
        <w:drawing>
          <wp:anchor distT="0" distB="0" distL="114300" distR="114300" simplePos="0" relativeHeight="251685888" behindDoc="1" locked="0" layoutInCell="1" allowOverlap="1" wp14:anchorId="3B192668" wp14:editId="4EE3330E">
            <wp:simplePos x="0" y="0"/>
            <wp:positionH relativeFrom="column">
              <wp:posOffset>5753735</wp:posOffset>
            </wp:positionH>
            <wp:positionV relativeFrom="paragraph">
              <wp:posOffset>193040</wp:posOffset>
            </wp:positionV>
            <wp:extent cx="1103630" cy="641985"/>
            <wp:effectExtent l="0" t="0" r="0" b="0"/>
            <wp:wrapNone/>
            <wp:docPr id="13" name="Image 13"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03630" cy="641985"/>
                    </a:xfrm>
                    <a:prstGeom prst="rect">
                      <a:avLst/>
                    </a:prstGeom>
                    <a:noFill/>
                    <a:ln>
                      <a:noFill/>
                    </a:ln>
                  </pic:spPr>
                </pic:pic>
              </a:graphicData>
            </a:graphic>
          </wp:anchor>
        </w:drawing>
      </w:r>
      <w:r w:rsidRPr="00A865FD">
        <w:rPr>
          <w:color w:val="FFFFFF" w:themeColor="background1"/>
          <w:sz w:val="36"/>
        </w:rPr>
        <w:t>Questionnaire de Conformité :</w:t>
      </w:r>
      <w:r w:rsidRPr="00A865FD">
        <w:rPr>
          <w:noProof/>
          <w:color w:val="FFFFFF" w:themeColor="background1"/>
          <w:sz w:val="56"/>
          <w:lang w:eastAsia="fr-FR"/>
        </w:rPr>
        <w:t xml:space="preserve"> </w:t>
      </w:r>
    </w:p>
    <w:p w14:paraId="331155E6" w14:textId="334548E7" w:rsidR="006755B4" w:rsidRDefault="006755B4" w:rsidP="006755B4">
      <w:pPr>
        <w:pStyle w:val="Titre"/>
        <w:ind w:left="1440"/>
        <w:rPr>
          <w:color w:val="FFFFFF" w:themeColor="background1"/>
          <w:sz w:val="36"/>
        </w:rPr>
      </w:pPr>
      <w:r w:rsidRPr="00A865FD">
        <w:rPr>
          <w:color w:val="FFFFFF" w:themeColor="background1"/>
          <w:sz w:val="36"/>
        </w:rPr>
        <w:t>Analyse du dispositif des contreparties OSC/Fondations</w:t>
      </w:r>
    </w:p>
    <w:p w14:paraId="593260D4" w14:textId="6B991811" w:rsidR="00703872" w:rsidRPr="00703872" w:rsidRDefault="00703872" w:rsidP="00703872">
      <w:pPr>
        <w:pStyle w:val="Titre1"/>
        <w:rPr>
          <w:bCs/>
          <w:sz w:val="28"/>
        </w:rPr>
      </w:pPr>
      <w:r w:rsidRPr="00703872">
        <w:rPr>
          <w:bCs/>
          <w:sz w:val="28"/>
        </w:rPr>
        <w:t>6. LUTTE CONTRE LE FINANCEMENT DU TERRORISME</w:t>
      </w:r>
      <w:r w:rsidR="00424670">
        <w:rPr>
          <w:bCs/>
          <w:sz w:val="28"/>
        </w:rPr>
        <w:t>/DE GROUPES ARMES</w:t>
      </w:r>
      <w:r w:rsidRPr="00703872">
        <w:rPr>
          <w:bCs/>
          <w:sz w:val="28"/>
        </w:rPr>
        <w:t xml:space="preserve"> ET RISQUE D’EXTORSION</w:t>
      </w:r>
    </w:p>
    <w:p w14:paraId="7CB99674" w14:textId="77777777" w:rsidR="00703872" w:rsidRPr="009F42BF" w:rsidRDefault="00703872" w:rsidP="00FD35A6">
      <w:pPr>
        <w:rPr>
          <w:sz w:val="12"/>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846"/>
        <w:gridCol w:w="2126"/>
        <w:gridCol w:w="2126"/>
        <w:gridCol w:w="5529"/>
      </w:tblGrid>
      <w:tr w:rsidR="00703872" w:rsidRPr="00FF3323" w14:paraId="532A2175" w14:textId="77777777" w:rsidTr="009F42BF">
        <w:trPr>
          <w:trHeight w:val="170"/>
        </w:trPr>
        <w:tc>
          <w:tcPr>
            <w:tcW w:w="10627" w:type="dxa"/>
            <w:gridSpan w:val="4"/>
          </w:tcPr>
          <w:p w14:paraId="76CDE07D" w14:textId="6CC41480" w:rsidR="00703872" w:rsidRPr="00703872" w:rsidRDefault="00703872" w:rsidP="00D360B3">
            <w:pPr>
              <w:pStyle w:val="tiquettes"/>
              <w:rPr>
                <w:b/>
              </w:rPr>
            </w:pPr>
            <w:r w:rsidRPr="00703872">
              <w:rPr>
                <w:b/>
                <w:bCs/>
              </w:rPr>
              <w:t>Votre institution dispose-t-elle d’une politique et/ou d’une procédure de lutte contre le financement du terrorisme</w:t>
            </w:r>
            <w:r w:rsidR="00424670">
              <w:rPr>
                <w:b/>
                <w:bCs/>
              </w:rPr>
              <w:t>/les groupes armés</w:t>
            </w:r>
            <w:r w:rsidRPr="00703872">
              <w:rPr>
                <w:b/>
                <w:bCs/>
              </w:rPr>
              <w:t xml:space="preserve"> ?</w:t>
            </w:r>
          </w:p>
        </w:tc>
      </w:tr>
      <w:tr w:rsidR="00703872" w:rsidRPr="00FF3323" w14:paraId="793EF3EE" w14:textId="77777777" w:rsidTr="00703872">
        <w:trPr>
          <w:trHeight w:val="43"/>
        </w:trPr>
        <w:tc>
          <w:tcPr>
            <w:tcW w:w="846" w:type="dxa"/>
          </w:tcPr>
          <w:p w14:paraId="12525DB3" w14:textId="77777777" w:rsidR="00703872" w:rsidRPr="009033D4" w:rsidRDefault="00703872" w:rsidP="00703872">
            <w:pPr>
              <w:pStyle w:val="tiquettes"/>
              <w:rPr>
                <w:b/>
              </w:rPr>
            </w:pPr>
            <w:r w:rsidRPr="005F62C9">
              <w:rPr>
                <w:szCs w:val="20"/>
              </w:rPr>
              <w:t>Si Oui</w:t>
            </w:r>
          </w:p>
        </w:tc>
        <w:tc>
          <w:tcPr>
            <w:tcW w:w="9781" w:type="dxa"/>
            <w:gridSpan w:val="3"/>
            <w:shd w:val="clear" w:color="auto" w:fill="FFFFFF" w:themeFill="background1"/>
          </w:tcPr>
          <w:p w14:paraId="7CE1477B" w14:textId="77777777" w:rsidR="00703872" w:rsidRDefault="00703872" w:rsidP="00D360B3">
            <w:pPr>
              <w:rPr>
                <w:sz w:val="20"/>
                <w:szCs w:val="20"/>
              </w:rPr>
            </w:pPr>
            <w:r w:rsidRPr="005F62C9">
              <w:rPr>
                <w:sz w:val="18"/>
                <w:szCs w:val="20"/>
              </w:rPr>
              <w:t>Dernière date de mise à jour :</w:t>
            </w:r>
            <w:r>
              <w:rPr>
                <w:sz w:val="20"/>
                <w:szCs w:val="20"/>
              </w:rPr>
              <w:t xml:space="preserve"> </w:t>
            </w:r>
            <w:sdt>
              <w:sdtPr>
                <w:rPr>
                  <w:sz w:val="20"/>
                  <w:szCs w:val="20"/>
                </w:rPr>
                <w:id w:val="-1305306137"/>
                <w:placeholder>
                  <w:docPart w:val="DefaultPlaceholder_-1854013438"/>
                </w:placeholder>
                <w:showingPlcHdr/>
                <w:date>
                  <w:dateFormat w:val="dd/MM/yyyy"/>
                  <w:lid w:val="fr-FR"/>
                  <w:storeMappedDataAs w:val="dateTime"/>
                  <w:calendar w:val="gregorian"/>
                </w:date>
              </w:sdtPr>
              <w:sdtEndPr/>
              <w:sdtContent>
                <w:r w:rsidRPr="00F12659">
                  <w:rPr>
                    <w:rStyle w:val="Textedelespacerserv"/>
                  </w:rPr>
                  <w:t>Cliquez ou appuyez ici pour entrer une date.</w:t>
                </w:r>
              </w:sdtContent>
            </w:sdt>
          </w:p>
          <w:p w14:paraId="6980475F" w14:textId="486E3A02" w:rsidR="00703872" w:rsidRDefault="00703872" w:rsidP="00D360B3">
            <w:pPr>
              <w:rPr>
                <w:sz w:val="20"/>
                <w:szCs w:val="20"/>
              </w:rPr>
            </w:pPr>
          </w:p>
        </w:tc>
      </w:tr>
      <w:tr w:rsidR="00703872" w:rsidRPr="00FF3323" w14:paraId="79F5D656" w14:textId="77777777" w:rsidTr="00703872">
        <w:trPr>
          <w:trHeight w:val="43"/>
        </w:trPr>
        <w:tc>
          <w:tcPr>
            <w:tcW w:w="846" w:type="dxa"/>
          </w:tcPr>
          <w:p w14:paraId="7F20EB4A" w14:textId="77777777" w:rsidR="00703872" w:rsidRDefault="00703872" w:rsidP="00D360B3">
            <w:pPr>
              <w:pStyle w:val="tiquettes"/>
              <w:rPr>
                <w:rFonts w:ascii="Calibri" w:hAnsi="Calibri"/>
                <w:i/>
                <w:szCs w:val="20"/>
              </w:rPr>
            </w:pPr>
          </w:p>
        </w:tc>
        <w:tc>
          <w:tcPr>
            <w:tcW w:w="9781" w:type="dxa"/>
            <w:gridSpan w:val="3"/>
            <w:shd w:val="clear" w:color="auto" w:fill="FFFFFF" w:themeFill="background1"/>
          </w:tcPr>
          <w:p w14:paraId="2CEF8393" w14:textId="77777777" w:rsidR="00703872" w:rsidRPr="005F62C9" w:rsidRDefault="00703872" w:rsidP="00D360B3">
            <w:pPr>
              <w:rPr>
                <w:sz w:val="18"/>
                <w:szCs w:val="20"/>
              </w:rPr>
            </w:pPr>
            <w:r w:rsidRPr="005F62C9">
              <w:rPr>
                <w:sz w:val="18"/>
                <w:szCs w:val="20"/>
              </w:rPr>
              <w:t xml:space="preserve">Préciser de façon synthétique la teneur de cette dernière et </w:t>
            </w:r>
            <w:r w:rsidRPr="00F9534B">
              <w:rPr>
                <w:sz w:val="18"/>
                <w:szCs w:val="20"/>
              </w:rPr>
              <w:t>la définition retenue de financement du terrorisme</w:t>
            </w:r>
            <w:r w:rsidRPr="005F62C9">
              <w:rPr>
                <w:sz w:val="18"/>
                <w:szCs w:val="20"/>
              </w:rPr>
              <w:t xml:space="preserve"> </w:t>
            </w:r>
          </w:p>
          <w:p w14:paraId="7B976475" w14:textId="77777777" w:rsidR="00703872" w:rsidRDefault="006503F5" w:rsidP="00703872">
            <w:pPr>
              <w:rPr>
                <w:sz w:val="20"/>
                <w:szCs w:val="20"/>
              </w:rPr>
            </w:pPr>
            <w:sdt>
              <w:sdtPr>
                <w:rPr>
                  <w:sz w:val="20"/>
                  <w:szCs w:val="20"/>
                </w:rPr>
                <w:id w:val="956679412"/>
                <w:placeholder>
                  <w:docPart w:val="9CABE01C3376482FAB853CA0A468423E"/>
                </w:placeholder>
                <w:showingPlcHdr/>
              </w:sdtPr>
              <w:sdtEndPr/>
              <w:sdtContent>
                <w:r w:rsidR="00703872" w:rsidRPr="00F12659">
                  <w:rPr>
                    <w:rStyle w:val="Textedelespacerserv"/>
                  </w:rPr>
                  <w:t>Cliquez ou appuyez ici pour entrer du texte.</w:t>
                </w:r>
              </w:sdtContent>
            </w:sdt>
          </w:p>
        </w:tc>
      </w:tr>
      <w:tr w:rsidR="00703872" w:rsidRPr="00FF3323" w14:paraId="75D0058D" w14:textId="77777777" w:rsidTr="00703872">
        <w:trPr>
          <w:trHeight w:val="43"/>
        </w:trPr>
        <w:tc>
          <w:tcPr>
            <w:tcW w:w="846" w:type="dxa"/>
          </w:tcPr>
          <w:p w14:paraId="672C8891" w14:textId="77777777" w:rsidR="00703872" w:rsidRDefault="00703872" w:rsidP="00703872">
            <w:pPr>
              <w:pStyle w:val="tiquettes"/>
              <w:rPr>
                <w:rFonts w:ascii="Calibri" w:hAnsi="Calibri"/>
                <w:i/>
                <w:szCs w:val="20"/>
              </w:rPr>
            </w:pPr>
            <w:r w:rsidRPr="005F62C9">
              <w:rPr>
                <w:szCs w:val="20"/>
              </w:rPr>
              <w:t>Si Non</w:t>
            </w:r>
          </w:p>
        </w:tc>
        <w:tc>
          <w:tcPr>
            <w:tcW w:w="9781" w:type="dxa"/>
            <w:gridSpan w:val="3"/>
            <w:shd w:val="clear" w:color="auto" w:fill="FFFFFF" w:themeFill="background1"/>
          </w:tcPr>
          <w:p w14:paraId="32800F19" w14:textId="77777777" w:rsidR="00703872" w:rsidRDefault="005F62C9" w:rsidP="00D360B3">
            <w:pPr>
              <w:rPr>
                <w:rFonts w:ascii="MS Gothic" w:eastAsia="MS Gothic" w:hAnsi="MS Gothic"/>
                <w:sz w:val="20"/>
                <w:szCs w:val="20"/>
              </w:rPr>
            </w:pPr>
            <w:r>
              <w:rPr>
                <w:sz w:val="18"/>
                <w:szCs w:val="20"/>
              </w:rPr>
              <w:t>V</w:t>
            </w:r>
            <w:r w:rsidR="00703872" w:rsidRPr="005F62C9">
              <w:rPr>
                <w:sz w:val="18"/>
                <w:szCs w:val="20"/>
              </w:rPr>
              <w:t>otre institution envisage-t-elle de se doter d’un tel document, et, le cas échéant, à quelle échéance ?</w:t>
            </w:r>
          </w:p>
        </w:tc>
      </w:tr>
      <w:tr w:rsidR="00703872" w:rsidRPr="00FF3323" w14:paraId="5258E5E5" w14:textId="77777777" w:rsidTr="00703872">
        <w:trPr>
          <w:trHeight w:val="43"/>
        </w:trPr>
        <w:tc>
          <w:tcPr>
            <w:tcW w:w="846" w:type="dxa"/>
          </w:tcPr>
          <w:p w14:paraId="4871D966" w14:textId="77777777" w:rsidR="00703872" w:rsidRDefault="00703872" w:rsidP="00D360B3">
            <w:pPr>
              <w:pStyle w:val="tiquettes"/>
              <w:rPr>
                <w:rFonts w:ascii="Calibri" w:hAnsi="Calibri"/>
                <w:i/>
                <w:szCs w:val="20"/>
              </w:rPr>
            </w:pPr>
          </w:p>
        </w:tc>
        <w:tc>
          <w:tcPr>
            <w:tcW w:w="9781" w:type="dxa"/>
            <w:gridSpan w:val="3"/>
            <w:shd w:val="clear" w:color="auto" w:fill="FFFFFF" w:themeFill="background1"/>
          </w:tcPr>
          <w:p w14:paraId="52ADFC8A" w14:textId="77777777" w:rsidR="00703872" w:rsidRDefault="006503F5" w:rsidP="00D360B3">
            <w:pPr>
              <w:rPr>
                <w:sz w:val="20"/>
                <w:szCs w:val="20"/>
              </w:rPr>
            </w:pPr>
            <w:sdt>
              <w:sdtPr>
                <w:rPr>
                  <w:sz w:val="20"/>
                  <w:szCs w:val="20"/>
                </w:rPr>
                <w:id w:val="-415640958"/>
                <w14:checkbox>
                  <w14:checked w14:val="0"/>
                  <w14:checkedState w14:val="2612" w14:font="MS Gothic"/>
                  <w14:uncheckedState w14:val="2610" w14:font="MS Gothic"/>
                </w14:checkbox>
              </w:sdtPr>
              <w:sdtEndPr/>
              <w:sdtContent>
                <w:r w:rsidR="00703872">
                  <w:rPr>
                    <w:rFonts w:ascii="MS Gothic" w:eastAsia="MS Gothic" w:hAnsi="MS Gothic" w:hint="eastAsia"/>
                    <w:sz w:val="20"/>
                    <w:szCs w:val="20"/>
                  </w:rPr>
                  <w:t>☐</w:t>
                </w:r>
              </w:sdtContent>
            </w:sdt>
            <w:r w:rsidR="00703872">
              <w:rPr>
                <w:sz w:val="20"/>
                <w:szCs w:val="20"/>
              </w:rPr>
              <w:t xml:space="preserve">Oui        </w:t>
            </w:r>
            <w:sdt>
              <w:sdtPr>
                <w:rPr>
                  <w:sz w:val="20"/>
                  <w:szCs w:val="20"/>
                </w:rPr>
                <w:id w:val="457689503"/>
                <w14:checkbox>
                  <w14:checked w14:val="0"/>
                  <w14:checkedState w14:val="2612" w14:font="MS Gothic"/>
                  <w14:uncheckedState w14:val="2610" w14:font="MS Gothic"/>
                </w14:checkbox>
              </w:sdtPr>
              <w:sdtEndPr/>
              <w:sdtContent>
                <w:r w:rsidR="00703872">
                  <w:rPr>
                    <w:rFonts w:ascii="MS Gothic" w:eastAsia="MS Gothic" w:hAnsi="MS Gothic" w:hint="eastAsia"/>
                    <w:sz w:val="20"/>
                    <w:szCs w:val="20"/>
                  </w:rPr>
                  <w:t>☐</w:t>
                </w:r>
              </w:sdtContent>
            </w:sdt>
            <w:r w:rsidR="00703872">
              <w:rPr>
                <w:sz w:val="20"/>
                <w:szCs w:val="20"/>
              </w:rPr>
              <w:t>Non</w:t>
            </w:r>
          </w:p>
          <w:p w14:paraId="77BE15D8" w14:textId="77777777" w:rsidR="00703872" w:rsidRDefault="006503F5" w:rsidP="00D360B3">
            <w:pPr>
              <w:rPr>
                <w:rFonts w:ascii="MS Gothic" w:eastAsia="MS Gothic" w:hAnsi="MS Gothic"/>
                <w:sz w:val="20"/>
                <w:szCs w:val="20"/>
              </w:rPr>
            </w:pPr>
            <w:sdt>
              <w:sdtPr>
                <w:rPr>
                  <w:sz w:val="20"/>
                  <w:szCs w:val="20"/>
                </w:rPr>
                <w:id w:val="1110233796"/>
                <w:placeholder>
                  <w:docPart w:val="11B17622EB664B4BB1350312D9CBD353"/>
                </w:placeholder>
                <w:showingPlcHdr/>
              </w:sdtPr>
              <w:sdtEndPr/>
              <w:sdtContent>
                <w:r w:rsidR="00703872" w:rsidRPr="00F12659">
                  <w:rPr>
                    <w:rStyle w:val="Textedelespacerserv"/>
                  </w:rPr>
                  <w:t>Cliquez ou appuyez ici pour entrer du texte.</w:t>
                </w:r>
              </w:sdtContent>
            </w:sdt>
          </w:p>
        </w:tc>
      </w:tr>
      <w:tr w:rsidR="00703872" w:rsidRPr="00FF3323" w14:paraId="25A1E6CB" w14:textId="77777777" w:rsidTr="00D360B3">
        <w:trPr>
          <w:trHeight w:val="43"/>
        </w:trPr>
        <w:tc>
          <w:tcPr>
            <w:tcW w:w="10627" w:type="dxa"/>
            <w:gridSpan w:val="4"/>
          </w:tcPr>
          <w:p w14:paraId="30862764" w14:textId="77777777" w:rsidR="00703872" w:rsidRDefault="00703872" w:rsidP="000B46A8">
            <w:pPr>
              <w:rPr>
                <w:rFonts w:ascii="MS Gothic" w:eastAsia="MS Gothic" w:hAnsi="MS Gothic"/>
                <w:sz w:val="20"/>
                <w:szCs w:val="20"/>
              </w:rPr>
            </w:pPr>
            <w:r w:rsidRPr="00541C3B">
              <w:rPr>
                <w:b/>
                <w:bCs/>
                <w:sz w:val="18"/>
              </w:rPr>
              <w:t>Préciser les canaux de distribution d’argent sur le terrain</w:t>
            </w:r>
            <w:r w:rsidRPr="00703872">
              <w:rPr>
                <w:sz w:val="20"/>
                <w:szCs w:val="20"/>
              </w:rPr>
              <w:t xml:space="preserve"> </w:t>
            </w:r>
          </w:p>
        </w:tc>
      </w:tr>
      <w:tr w:rsidR="000B46A8" w:rsidRPr="00FF3323" w14:paraId="2DC76DEB" w14:textId="77777777" w:rsidTr="000B46A8">
        <w:trPr>
          <w:trHeight w:val="43"/>
        </w:trPr>
        <w:tc>
          <w:tcPr>
            <w:tcW w:w="5098" w:type="dxa"/>
            <w:gridSpan w:val="3"/>
          </w:tcPr>
          <w:p w14:paraId="4F1FCDD1" w14:textId="77777777" w:rsidR="000B46A8" w:rsidRPr="00703872" w:rsidRDefault="006503F5" w:rsidP="000B46A8">
            <w:pPr>
              <w:rPr>
                <w:sz w:val="20"/>
                <w:szCs w:val="20"/>
              </w:rPr>
            </w:pPr>
            <w:sdt>
              <w:sdtPr>
                <w:rPr>
                  <w:sz w:val="20"/>
                  <w:szCs w:val="20"/>
                </w:rPr>
                <w:id w:val="552429772"/>
                <w14:checkbox>
                  <w14:checked w14:val="0"/>
                  <w14:checkedState w14:val="00FE" w14:font="Wingdings"/>
                  <w14:uncheckedState w14:val="00A8" w14:font="Wingdings"/>
                </w14:checkbox>
              </w:sdtPr>
              <w:sdtEndPr/>
              <w:sdtContent>
                <w:r w:rsidR="000B46A8">
                  <w:rPr>
                    <w:sz w:val="20"/>
                    <w:szCs w:val="20"/>
                  </w:rPr>
                  <w:sym w:font="Wingdings" w:char="F0A8"/>
                </w:r>
              </w:sdtContent>
            </w:sdt>
            <w:r w:rsidR="000B46A8" w:rsidRPr="000B46A8">
              <w:rPr>
                <w:sz w:val="20"/>
                <w:szCs w:val="20"/>
              </w:rPr>
              <w:t xml:space="preserve"> </w:t>
            </w:r>
            <w:r w:rsidR="000B46A8" w:rsidRPr="005F62C9">
              <w:rPr>
                <w:sz w:val="18"/>
                <w:szCs w:val="20"/>
              </w:rPr>
              <w:t xml:space="preserve">Transferts bancaires </w:t>
            </w:r>
            <w:r w:rsidR="000B46A8" w:rsidRPr="005F62C9" w:rsidDel="00A965A8">
              <w:rPr>
                <w:sz w:val="18"/>
                <w:szCs w:val="20"/>
              </w:rPr>
              <w:t xml:space="preserve"> </w:t>
            </w:r>
          </w:p>
        </w:tc>
        <w:tc>
          <w:tcPr>
            <w:tcW w:w="5529" w:type="dxa"/>
          </w:tcPr>
          <w:p w14:paraId="14C39212" w14:textId="1BE18370" w:rsidR="000B46A8" w:rsidRPr="00703872" w:rsidRDefault="006503F5" w:rsidP="009F42BF">
            <w:pPr>
              <w:rPr>
                <w:sz w:val="20"/>
                <w:szCs w:val="20"/>
              </w:rPr>
            </w:pPr>
            <w:sdt>
              <w:sdtPr>
                <w:rPr>
                  <w:sz w:val="20"/>
                  <w:szCs w:val="20"/>
                  <w:lang w:val="en-US"/>
                </w:rPr>
                <w:id w:val="2090962842"/>
                <w14:checkbox>
                  <w14:checked w14:val="0"/>
                  <w14:checkedState w14:val="00FE" w14:font="Wingdings"/>
                  <w14:uncheckedState w14:val="00A8" w14:font="Wingdings"/>
                </w14:checkbox>
              </w:sdtPr>
              <w:sdtEndPr/>
              <w:sdtContent>
                <w:r w:rsidR="000B46A8">
                  <w:rPr>
                    <w:sz w:val="20"/>
                    <w:szCs w:val="20"/>
                    <w:lang w:val="en-US"/>
                  </w:rPr>
                  <w:sym w:font="Wingdings" w:char="F0A8"/>
                </w:r>
              </w:sdtContent>
            </w:sdt>
            <w:r w:rsidR="000B46A8" w:rsidRPr="000B46A8">
              <w:rPr>
                <w:sz w:val="20"/>
                <w:szCs w:val="20"/>
              </w:rPr>
              <w:t xml:space="preserve"> </w:t>
            </w:r>
            <w:r w:rsidR="000B46A8" w:rsidRPr="005F62C9">
              <w:rPr>
                <w:sz w:val="18"/>
                <w:szCs w:val="20"/>
              </w:rPr>
              <w:t xml:space="preserve">Prestataire de service de paiement (de type Western Union) </w:t>
            </w:r>
          </w:p>
        </w:tc>
      </w:tr>
      <w:tr w:rsidR="000B46A8" w:rsidRPr="00FF3323" w14:paraId="70CA4753" w14:textId="77777777" w:rsidTr="000B46A8">
        <w:trPr>
          <w:trHeight w:val="43"/>
        </w:trPr>
        <w:tc>
          <w:tcPr>
            <w:tcW w:w="5098" w:type="dxa"/>
            <w:gridSpan w:val="3"/>
          </w:tcPr>
          <w:p w14:paraId="1C66DF14" w14:textId="1C21B97E" w:rsidR="000B46A8" w:rsidRPr="000B46A8" w:rsidRDefault="006503F5" w:rsidP="009F42BF">
            <w:pPr>
              <w:rPr>
                <w:sz w:val="20"/>
                <w:szCs w:val="20"/>
              </w:rPr>
            </w:pPr>
            <w:sdt>
              <w:sdtPr>
                <w:rPr>
                  <w:sz w:val="20"/>
                  <w:szCs w:val="20"/>
                  <w:lang w:val="en-US"/>
                </w:rPr>
                <w:id w:val="-1400205085"/>
                <w14:checkbox>
                  <w14:checked w14:val="0"/>
                  <w14:checkedState w14:val="00FE" w14:font="Wingdings"/>
                  <w14:uncheckedState w14:val="00A8" w14:font="Wingdings"/>
                </w14:checkbox>
              </w:sdtPr>
              <w:sdtEndPr/>
              <w:sdtContent>
                <w:r w:rsidR="000B46A8" w:rsidRPr="000B46A8">
                  <w:rPr>
                    <w:sz w:val="20"/>
                    <w:szCs w:val="20"/>
                    <w:lang w:val="en-US"/>
                  </w:rPr>
                  <w:sym w:font="Wingdings" w:char="F0A8"/>
                </w:r>
              </w:sdtContent>
            </w:sdt>
            <w:r w:rsidR="000B46A8" w:rsidRPr="000B46A8">
              <w:rPr>
                <w:sz w:val="20"/>
                <w:szCs w:val="20"/>
              </w:rPr>
              <w:t xml:space="preserve"> </w:t>
            </w:r>
            <w:r w:rsidR="000B46A8" w:rsidRPr="005F62C9">
              <w:rPr>
                <w:sz w:val="18"/>
                <w:szCs w:val="20"/>
              </w:rPr>
              <w:t>Agents de transfert monétaire informel (de type hawala)</w:t>
            </w:r>
          </w:p>
        </w:tc>
        <w:tc>
          <w:tcPr>
            <w:tcW w:w="5529" w:type="dxa"/>
          </w:tcPr>
          <w:p w14:paraId="6720CFA1" w14:textId="3803C8F4" w:rsidR="000B46A8" w:rsidRPr="000B46A8" w:rsidRDefault="006503F5" w:rsidP="009F42BF">
            <w:pPr>
              <w:rPr>
                <w:sz w:val="20"/>
                <w:szCs w:val="20"/>
              </w:rPr>
            </w:pPr>
            <w:sdt>
              <w:sdtPr>
                <w:rPr>
                  <w:sz w:val="20"/>
                  <w:szCs w:val="20"/>
                  <w:lang w:val="en-US"/>
                </w:rPr>
                <w:id w:val="1503000444"/>
                <w14:checkbox>
                  <w14:checked w14:val="0"/>
                  <w14:checkedState w14:val="00FE" w14:font="Wingdings"/>
                  <w14:uncheckedState w14:val="00A8" w14:font="Wingdings"/>
                </w14:checkbox>
              </w:sdtPr>
              <w:sdtEndPr/>
              <w:sdtContent>
                <w:r w:rsidR="000B46A8">
                  <w:rPr>
                    <w:sz w:val="20"/>
                    <w:szCs w:val="20"/>
                    <w:lang w:val="en-US"/>
                  </w:rPr>
                  <w:sym w:font="Wingdings" w:char="F0A8"/>
                </w:r>
              </w:sdtContent>
            </w:sdt>
            <w:r w:rsidR="000B46A8" w:rsidRPr="000B46A8">
              <w:rPr>
                <w:sz w:val="20"/>
                <w:szCs w:val="20"/>
              </w:rPr>
              <w:t xml:space="preserve"> </w:t>
            </w:r>
            <w:r w:rsidR="000B46A8" w:rsidRPr="005F62C9">
              <w:rPr>
                <w:sz w:val="18"/>
                <w:szCs w:val="20"/>
              </w:rPr>
              <w:t>Transferts mobiles (transferts d'argent par téléphone)</w:t>
            </w:r>
          </w:p>
        </w:tc>
      </w:tr>
      <w:tr w:rsidR="000B46A8" w:rsidRPr="00FF3323" w14:paraId="2C6A7336" w14:textId="77777777" w:rsidTr="00541C3B">
        <w:trPr>
          <w:trHeight w:val="43"/>
        </w:trPr>
        <w:tc>
          <w:tcPr>
            <w:tcW w:w="2972" w:type="dxa"/>
            <w:gridSpan w:val="2"/>
          </w:tcPr>
          <w:p w14:paraId="1726AFF7" w14:textId="4CF83226" w:rsidR="000B46A8" w:rsidRPr="000B46A8" w:rsidRDefault="006503F5" w:rsidP="009F42BF">
            <w:pPr>
              <w:rPr>
                <w:sz w:val="20"/>
                <w:szCs w:val="20"/>
                <w:lang w:val="en-US"/>
              </w:rPr>
            </w:pPr>
            <w:sdt>
              <w:sdtPr>
                <w:rPr>
                  <w:sz w:val="20"/>
                  <w:szCs w:val="20"/>
                  <w:lang w:val="en-US"/>
                </w:rPr>
                <w:id w:val="-431978007"/>
                <w14:checkbox>
                  <w14:checked w14:val="0"/>
                  <w14:checkedState w14:val="00FE" w14:font="Wingdings"/>
                  <w14:uncheckedState w14:val="00A8" w14:font="Wingdings"/>
                </w14:checkbox>
              </w:sdtPr>
              <w:sdtEndPr/>
              <w:sdtContent>
                <w:r w:rsidR="000B46A8" w:rsidRPr="000B46A8">
                  <w:rPr>
                    <w:sz w:val="20"/>
                    <w:szCs w:val="20"/>
                    <w:lang w:val="en-US"/>
                  </w:rPr>
                  <w:sym w:font="Wingdings" w:char="F0A8"/>
                </w:r>
              </w:sdtContent>
            </w:sdt>
            <w:r w:rsidR="000B46A8" w:rsidRPr="000B46A8">
              <w:rPr>
                <w:sz w:val="20"/>
                <w:szCs w:val="20"/>
              </w:rPr>
              <w:t xml:space="preserve"> </w:t>
            </w:r>
            <w:r w:rsidR="000B46A8" w:rsidRPr="005F62C9">
              <w:rPr>
                <w:sz w:val="18"/>
                <w:szCs w:val="20"/>
              </w:rPr>
              <w:t>Autres modes de transferts</w:t>
            </w:r>
            <w:r w:rsidR="000B46A8" w:rsidRPr="005F62C9" w:rsidDel="00A965A8">
              <w:rPr>
                <w:sz w:val="18"/>
                <w:szCs w:val="20"/>
              </w:rPr>
              <w:t xml:space="preserve"> </w:t>
            </w:r>
          </w:p>
        </w:tc>
        <w:sdt>
          <w:sdtPr>
            <w:rPr>
              <w:sz w:val="20"/>
              <w:szCs w:val="20"/>
              <w:lang w:val="en-US"/>
            </w:rPr>
            <w:id w:val="37396945"/>
            <w:placeholder>
              <w:docPart w:val="DefaultPlaceholder_-1854013440"/>
            </w:placeholder>
            <w:showingPlcHdr/>
          </w:sdtPr>
          <w:sdtEndPr/>
          <w:sdtContent>
            <w:tc>
              <w:tcPr>
                <w:tcW w:w="7655" w:type="dxa"/>
                <w:gridSpan w:val="2"/>
              </w:tcPr>
              <w:p w14:paraId="42395479" w14:textId="77777777" w:rsidR="000B46A8" w:rsidRPr="000B46A8" w:rsidRDefault="000B46A8" w:rsidP="000B46A8">
                <w:pPr>
                  <w:rPr>
                    <w:sz w:val="20"/>
                    <w:szCs w:val="20"/>
                  </w:rPr>
                </w:pPr>
                <w:r w:rsidRPr="00F12659">
                  <w:rPr>
                    <w:rStyle w:val="Textedelespacerserv"/>
                  </w:rPr>
                  <w:t>Cliquez ou appuyez ici pour entrer du texte.</w:t>
                </w:r>
              </w:p>
            </w:tc>
          </w:sdtContent>
        </w:sdt>
      </w:tr>
    </w:tbl>
    <w:p w14:paraId="0AD29C83" w14:textId="77777777" w:rsidR="00703872" w:rsidRPr="009F42BF" w:rsidRDefault="00703872" w:rsidP="00FD35A6">
      <w:pPr>
        <w:rPr>
          <w:sz w:val="10"/>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0B46A8" w:rsidRPr="00FF3323" w14:paraId="62A46240" w14:textId="77777777" w:rsidTr="00D360B3">
        <w:trPr>
          <w:trHeight w:val="43"/>
        </w:trPr>
        <w:tc>
          <w:tcPr>
            <w:tcW w:w="5098" w:type="dxa"/>
          </w:tcPr>
          <w:p w14:paraId="4CCB026A" w14:textId="77777777" w:rsidR="000B46A8" w:rsidRPr="000B46A8" w:rsidRDefault="000B46A8" w:rsidP="00D360B3">
            <w:pPr>
              <w:pStyle w:val="tiquettes"/>
              <w:rPr>
                <w:b/>
              </w:rPr>
            </w:pPr>
            <w:r w:rsidRPr="00C2080C">
              <w:rPr>
                <w:b/>
              </w:rPr>
              <w:t>Votre institution pratique-t-elle la mise à disposition d’argent liquide lors de la réalisation de projets ?</w:t>
            </w:r>
          </w:p>
        </w:tc>
        <w:sdt>
          <w:sdtPr>
            <w:id w:val="-830203722"/>
            <w:placeholder>
              <w:docPart w:val="FF46F3A4EF894DE5A7A730FA59D1014C"/>
            </w:placeholder>
          </w:sdtPr>
          <w:sdtEndPr/>
          <w:sdtContent>
            <w:tc>
              <w:tcPr>
                <w:tcW w:w="5529" w:type="dxa"/>
                <w:shd w:val="clear" w:color="auto" w:fill="FFFFFF" w:themeFill="background1"/>
              </w:tcPr>
              <w:p w14:paraId="23287886" w14:textId="77777777" w:rsidR="000B46A8" w:rsidRPr="00FF3323" w:rsidRDefault="006503F5" w:rsidP="00D360B3">
                <w:sdt>
                  <w:sdtPr>
                    <w:rPr>
                      <w:sz w:val="20"/>
                      <w:szCs w:val="20"/>
                    </w:rPr>
                    <w:id w:val="1545870759"/>
                    <w14:checkbox>
                      <w14:checked w14:val="0"/>
                      <w14:checkedState w14:val="00FE" w14:font="Wingdings"/>
                      <w14:uncheckedState w14:val="00A8" w14:font="Wingdings"/>
                    </w14:checkbox>
                  </w:sdtPr>
                  <w:sdtEndPr/>
                  <w:sdtContent>
                    <w:r w:rsidR="000B46A8">
                      <w:rPr>
                        <w:sz w:val="20"/>
                        <w:szCs w:val="20"/>
                      </w:rPr>
                      <w:sym w:font="Wingdings" w:char="F0A8"/>
                    </w:r>
                  </w:sdtContent>
                </w:sdt>
                <w:r w:rsidR="000B46A8" w:rsidRPr="002B0E0C">
                  <w:rPr>
                    <w:sz w:val="20"/>
                    <w:szCs w:val="20"/>
                  </w:rPr>
                  <w:t xml:space="preserve"> Oui</w:t>
                </w:r>
                <w:r w:rsidR="000B46A8">
                  <w:rPr>
                    <w:sz w:val="20"/>
                    <w:szCs w:val="20"/>
                  </w:rPr>
                  <w:t xml:space="preserve">                                                              </w:t>
                </w:r>
                <w:r w:rsidR="000B46A8" w:rsidRPr="002B0E0C">
                  <w:rPr>
                    <w:sz w:val="20"/>
                    <w:szCs w:val="20"/>
                  </w:rPr>
                  <w:tab/>
                </w:r>
                <w:sdt>
                  <w:sdtPr>
                    <w:rPr>
                      <w:sz w:val="20"/>
                      <w:szCs w:val="20"/>
                    </w:rPr>
                    <w:id w:val="-306088516"/>
                    <w14:checkbox>
                      <w14:checked w14:val="0"/>
                      <w14:checkedState w14:val="00FE" w14:font="Wingdings"/>
                      <w14:uncheckedState w14:val="00A8" w14:font="Wingdings"/>
                    </w14:checkbox>
                  </w:sdtPr>
                  <w:sdtEndPr/>
                  <w:sdtContent>
                    <w:r w:rsidR="000B46A8" w:rsidRPr="005D4B3E">
                      <w:rPr>
                        <w:sz w:val="20"/>
                        <w:szCs w:val="20"/>
                      </w:rPr>
                      <w:sym w:font="Wingdings" w:char="F0A8"/>
                    </w:r>
                  </w:sdtContent>
                </w:sdt>
                <w:r w:rsidR="000B46A8" w:rsidRPr="002B0E0C">
                  <w:rPr>
                    <w:sz w:val="20"/>
                    <w:szCs w:val="20"/>
                  </w:rPr>
                  <w:t xml:space="preserve"> Non</w:t>
                </w:r>
              </w:p>
            </w:tc>
          </w:sdtContent>
        </w:sdt>
      </w:tr>
      <w:tr w:rsidR="000B46A8" w:rsidRPr="00FF3323" w14:paraId="2BD3220F" w14:textId="77777777" w:rsidTr="00D360B3">
        <w:trPr>
          <w:trHeight w:val="43"/>
        </w:trPr>
        <w:tc>
          <w:tcPr>
            <w:tcW w:w="5098" w:type="dxa"/>
          </w:tcPr>
          <w:p w14:paraId="575A2C95" w14:textId="44EE7CCF" w:rsidR="000B46A8" w:rsidRPr="009033D4" w:rsidRDefault="006503F5" w:rsidP="00C2080C">
            <w:pPr>
              <w:pStyle w:val="tiquettes"/>
              <w:rPr>
                <w:b/>
              </w:rPr>
            </w:pPr>
            <w:sdt>
              <w:sdtPr>
                <w:rPr>
                  <w:rFonts w:ascii="Calibri" w:hAnsi="Calibri"/>
                  <w:szCs w:val="20"/>
                </w:rPr>
                <w:alias w:val="AFD"/>
                <w:tag w:val="AFD"/>
                <w:id w:val="359863885"/>
              </w:sdtPr>
              <w:sdtEndPr>
                <w:rPr>
                  <w:b/>
                </w:rPr>
              </w:sdtEndPr>
              <w:sdtContent>
                <w:sdt>
                  <w:sdtPr>
                    <w:rPr>
                      <w:rFonts w:ascii="Calibri" w:hAnsi="Calibri"/>
                      <w:szCs w:val="20"/>
                    </w:rPr>
                    <w:alias w:val="AFD"/>
                    <w:tag w:val="AFD"/>
                    <w:id w:val="-530883062"/>
                  </w:sdtPr>
                  <w:sdtEndPr>
                    <w:rPr>
                      <w:b/>
                    </w:rPr>
                  </w:sdtEndPr>
                  <w:sdtContent>
                    <w:r w:rsidR="000B46A8" w:rsidRPr="00450498">
                      <w:rPr>
                        <w:rFonts w:ascii="Calibri" w:hAnsi="Calibri"/>
                        <w:i/>
                        <w:szCs w:val="20"/>
                      </w:rPr>
                      <w:t>Si oui, les procédures internes prévoient-elles des mesures spécifiques d’encadrement quant à l’utilisation d’argent liquide ?</w:t>
                    </w:r>
                    <w:r w:rsidR="006C61AC" w:rsidRPr="00450498">
                      <w:rPr>
                        <w:rFonts w:ascii="Calibri" w:hAnsi="Calibri"/>
                        <w:i/>
                        <w:szCs w:val="20"/>
                      </w:rPr>
                      <w:t xml:space="preserve"> </w:t>
                    </w:r>
                  </w:sdtContent>
                </w:sdt>
              </w:sdtContent>
            </w:sdt>
          </w:p>
        </w:tc>
        <w:sdt>
          <w:sdtPr>
            <w:id w:val="-495732232"/>
            <w:placeholder>
              <w:docPart w:val="8479EFBEADAA4A6EA71F3F60C8FCBABD"/>
            </w:placeholder>
          </w:sdtPr>
          <w:sdtEndPr/>
          <w:sdtContent>
            <w:tc>
              <w:tcPr>
                <w:tcW w:w="5529" w:type="dxa"/>
                <w:shd w:val="clear" w:color="auto" w:fill="FFFFFF" w:themeFill="background1"/>
              </w:tcPr>
              <w:p w14:paraId="396D2938" w14:textId="2F620051" w:rsidR="000B46A8" w:rsidRPr="001433AE" w:rsidRDefault="006503F5" w:rsidP="000B46A8">
                <w:sdt>
                  <w:sdtPr>
                    <w:rPr>
                      <w:sz w:val="20"/>
                      <w:szCs w:val="20"/>
                    </w:rPr>
                    <w:id w:val="-1255052196"/>
                    <w14:checkbox>
                      <w14:checked w14:val="0"/>
                      <w14:checkedState w14:val="00FE" w14:font="Wingdings"/>
                      <w14:uncheckedState w14:val="00A8" w14:font="Wingdings"/>
                    </w14:checkbox>
                  </w:sdtPr>
                  <w:sdtEndPr/>
                  <w:sdtContent>
                    <w:r w:rsidR="000B46A8">
                      <w:rPr>
                        <w:sz w:val="20"/>
                        <w:szCs w:val="20"/>
                      </w:rPr>
                      <w:sym w:font="Wingdings" w:char="F0A8"/>
                    </w:r>
                  </w:sdtContent>
                </w:sdt>
                <w:r w:rsidR="000B46A8" w:rsidRPr="002B0E0C">
                  <w:rPr>
                    <w:sz w:val="20"/>
                    <w:szCs w:val="20"/>
                  </w:rPr>
                  <w:t xml:space="preserve"> Oui</w:t>
                </w:r>
                <w:r w:rsidR="000B46A8">
                  <w:rPr>
                    <w:sz w:val="20"/>
                    <w:szCs w:val="20"/>
                  </w:rPr>
                  <w:t xml:space="preserve">                                                              </w:t>
                </w:r>
                <w:r w:rsidR="000B46A8" w:rsidRPr="002B0E0C">
                  <w:rPr>
                    <w:sz w:val="20"/>
                    <w:szCs w:val="20"/>
                  </w:rPr>
                  <w:tab/>
                </w:r>
                <w:sdt>
                  <w:sdtPr>
                    <w:rPr>
                      <w:sz w:val="20"/>
                      <w:szCs w:val="20"/>
                    </w:rPr>
                    <w:id w:val="1817753372"/>
                    <w14:checkbox>
                      <w14:checked w14:val="0"/>
                      <w14:checkedState w14:val="00FE" w14:font="Wingdings"/>
                      <w14:uncheckedState w14:val="00A8" w14:font="Wingdings"/>
                    </w14:checkbox>
                  </w:sdtPr>
                  <w:sdtEndPr/>
                  <w:sdtContent>
                    <w:r w:rsidR="000B46A8" w:rsidRPr="005D4B3E">
                      <w:rPr>
                        <w:sz w:val="20"/>
                        <w:szCs w:val="20"/>
                      </w:rPr>
                      <w:sym w:font="Wingdings" w:char="F0A8"/>
                    </w:r>
                  </w:sdtContent>
                </w:sdt>
                <w:r w:rsidR="000B46A8" w:rsidRPr="002B0E0C">
                  <w:rPr>
                    <w:sz w:val="20"/>
                    <w:szCs w:val="20"/>
                  </w:rPr>
                  <w:t xml:space="preserve"> Non</w:t>
                </w:r>
              </w:p>
            </w:tc>
          </w:sdtContent>
        </w:sdt>
      </w:tr>
      <w:tr w:rsidR="00C2080C" w:rsidRPr="00FF3323" w14:paraId="3B0135F4" w14:textId="77777777" w:rsidTr="00D360B3">
        <w:trPr>
          <w:trHeight w:val="43"/>
        </w:trPr>
        <w:tc>
          <w:tcPr>
            <w:tcW w:w="5098" w:type="dxa"/>
          </w:tcPr>
          <w:p w14:paraId="6CD8F262" w14:textId="19BF61C1" w:rsidR="00C2080C" w:rsidRPr="000B46A8" w:rsidRDefault="00C2080C" w:rsidP="00C2080C">
            <w:pPr>
              <w:pStyle w:val="tiquettes"/>
              <w:rPr>
                <w:rFonts w:ascii="Calibri" w:hAnsi="Calibri"/>
                <w:i/>
                <w:szCs w:val="20"/>
              </w:rPr>
            </w:pPr>
            <w:r>
              <w:rPr>
                <w:rFonts w:ascii="Calibri" w:hAnsi="Calibri"/>
                <w:i/>
                <w:szCs w:val="20"/>
              </w:rPr>
              <w:t>Veuillez détailler les mesures d’encadrement associées.</w:t>
            </w:r>
          </w:p>
        </w:tc>
        <w:sdt>
          <w:sdtPr>
            <w:rPr>
              <w:sz w:val="20"/>
              <w:szCs w:val="20"/>
              <w:lang w:val="en-US"/>
            </w:rPr>
            <w:id w:val="78028971"/>
            <w:placeholder>
              <w:docPart w:val="AD6577D7792B40308CF60529A63BE439"/>
            </w:placeholder>
            <w:showingPlcHdr/>
          </w:sdtPr>
          <w:sdtEndPr/>
          <w:sdtContent>
            <w:tc>
              <w:tcPr>
                <w:tcW w:w="5529" w:type="dxa"/>
                <w:shd w:val="clear" w:color="auto" w:fill="FFFFFF" w:themeFill="background1"/>
              </w:tcPr>
              <w:p w14:paraId="59D77DC8" w14:textId="259BD624" w:rsidR="00C2080C" w:rsidRDefault="00C2080C" w:rsidP="00C2080C">
                <w:pPr>
                  <w:rPr>
                    <w:sz w:val="20"/>
                    <w:szCs w:val="20"/>
                  </w:rPr>
                </w:pPr>
                <w:r w:rsidRPr="00F12659">
                  <w:rPr>
                    <w:rStyle w:val="Textedelespacerserv"/>
                  </w:rPr>
                  <w:t>Cliquez ou appuyez ici pour entrer du texte.</w:t>
                </w:r>
              </w:p>
            </w:tc>
          </w:sdtContent>
        </w:sdt>
      </w:tr>
    </w:tbl>
    <w:p w14:paraId="146F1EAA" w14:textId="7A8F51D8" w:rsidR="00145AF3" w:rsidRPr="009F42BF" w:rsidRDefault="00145AF3" w:rsidP="009F42BF">
      <w:pPr>
        <w:spacing w:after="0"/>
        <w:rPr>
          <w:sz w:val="12"/>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097323" w:rsidRPr="00FF3323" w14:paraId="3F5255B9" w14:textId="77777777" w:rsidTr="00097323">
        <w:trPr>
          <w:trHeight w:val="43"/>
        </w:trPr>
        <w:tc>
          <w:tcPr>
            <w:tcW w:w="5098" w:type="dxa"/>
          </w:tcPr>
          <w:p w14:paraId="5D06CDB2" w14:textId="77777777" w:rsidR="00097323" w:rsidRPr="00097323" w:rsidRDefault="00097323" w:rsidP="00097323">
            <w:pPr>
              <w:pStyle w:val="tiquettes"/>
              <w:rPr>
                <w:b/>
              </w:rPr>
            </w:pPr>
            <w:r w:rsidRPr="00097323">
              <w:rPr>
                <w:b/>
              </w:rPr>
              <w:t xml:space="preserve">L’ensemble des moyens de paiement utilisés par votre Institution sont-ils traçables de leur origine à leur destination finale (y compris en espèce) ? </w:t>
            </w:r>
          </w:p>
          <w:p w14:paraId="385DF021" w14:textId="79B2D79E" w:rsidR="00097323" w:rsidRPr="00162CC5" w:rsidRDefault="00097323" w:rsidP="00097323">
            <w:pPr>
              <w:pStyle w:val="tiquettes"/>
              <w:rPr>
                <w:b/>
              </w:rPr>
            </w:pPr>
          </w:p>
        </w:tc>
        <w:sdt>
          <w:sdtPr>
            <w:id w:val="1971623323"/>
            <w:placeholder>
              <w:docPart w:val="DD94CF3799964F6CAB68F47F055AA650"/>
            </w:placeholder>
          </w:sdtPr>
          <w:sdtEndPr/>
          <w:sdtContent>
            <w:tc>
              <w:tcPr>
                <w:tcW w:w="5529" w:type="dxa"/>
                <w:shd w:val="clear" w:color="auto" w:fill="FFFFFF" w:themeFill="background1"/>
              </w:tcPr>
              <w:p w14:paraId="06D1F28A" w14:textId="77777777" w:rsidR="00097323" w:rsidRPr="00FF3323" w:rsidRDefault="006503F5" w:rsidP="00097323">
                <w:sdt>
                  <w:sdtPr>
                    <w:rPr>
                      <w:sz w:val="20"/>
                      <w:szCs w:val="20"/>
                    </w:rPr>
                    <w:id w:val="-1473446498"/>
                    <w14:checkbox>
                      <w14:checked w14:val="0"/>
                      <w14:checkedState w14:val="00FE" w14:font="Wingdings"/>
                      <w14:uncheckedState w14:val="00A8" w14:font="Wingdings"/>
                    </w14:checkbox>
                  </w:sdtPr>
                  <w:sdtEndPr/>
                  <w:sdtContent>
                    <w:r w:rsidR="00097323">
                      <w:rPr>
                        <w:sz w:val="20"/>
                        <w:szCs w:val="20"/>
                      </w:rPr>
                      <w:sym w:font="Wingdings" w:char="F0A8"/>
                    </w:r>
                  </w:sdtContent>
                </w:sdt>
                <w:r w:rsidR="00097323" w:rsidRPr="002B0E0C">
                  <w:rPr>
                    <w:sz w:val="20"/>
                    <w:szCs w:val="20"/>
                  </w:rPr>
                  <w:t xml:space="preserve"> Oui</w:t>
                </w:r>
                <w:r w:rsidR="00097323">
                  <w:rPr>
                    <w:sz w:val="20"/>
                    <w:szCs w:val="20"/>
                  </w:rPr>
                  <w:t xml:space="preserve">                                                              </w:t>
                </w:r>
                <w:r w:rsidR="00097323" w:rsidRPr="002B0E0C">
                  <w:rPr>
                    <w:sz w:val="20"/>
                    <w:szCs w:val="20"/>
                  </w:rPr>
                  <w:tab/>
                </w:r>
                <w:sdt>
                  <w:sdtPr>
                    <w:rPr>
                      <w:sz w:val="20"/>
                      <w:szCs w:val="20"/>
                    </w:rPr>
                    <w:id w:val="-13002651"/>
                    <w14:checkbox>
                      <w14:checked w14:val="0"/>
                      <w14:checkedState w14:val="00FE" w14:font="Wingdings"/>
                      <w14:uncheckedState w14:val="00A8" w14:font="Wingdings"/>
                    </w14:checkbox>
                  </w:sdtPr>
                  <w:sdtEndPr/>
                  <w:sdtContent>
                    <w:r w:rsidR="00097323" w:rsidRPr="005D4B3E">
                      <w:rPr>
                        <w:sz w:val="20"/>
                        <w:szCs w:val="20"/>
                      </w:rPr>
                      <w:sym w:font="Wingdings" w:char="F0A8"/>
                    </w:r>
                  </w:sdtContent>
                </w:sdt>
                <w:r w:rsidR="00097323" w:rsidRPr="002B0E0C">
                  <w:rPr>
                    <w:sz w:val="20"/>
                    <w:szCs w:val="20"/>
                  </w:rPr>
                  <w:t xml:space="preserve"> Non</w:t>
                </w:r>
              </w:p>
            </w:tc>
          </w:sdtContent>
        </w:sdt>
      </w:tr>
      <w:tr w:rsidR="00097323" w:rsidRPr="00FF3323" w14:paraId="3CACE105" w14:textId="77777777" w:rsidTr="00097323">
        <w:trPr>
          <w:trHeight w:val="43"/>
        </w:trPr>
        <w:tc>
          <w:tcPr>
            <w:tcW w:w="5098" w:type="dxa"/>
          </w:tcPr>
          <w:p w14:paraId="54AF7FE2" w14:textId="77777777" w:rsidR="00097323" w:rsidRPr="009033D4" w:rsidRDefault="006503F5" w:rsidP="00097323">
            <w:pPr>
              <w:pStyle w:val="tiquettes"/>
              <w:rPr>
                <w:b/>
              </w:rPr>
            </w:pPr>
            <w:sdt>
              <w:sdtPr>
                <w:rPr>
                  <w:rFonts w:ascii="Calibri" w:hAnsi="Calibri"/>
                  <w:szCs w:val="20"/>
                </w:rPr>
                <w:alias w:val="AFD"/>
                <w:tag w:val="AFD"/>
                <w:id w:val="-861436367"/>
              </w:sdtPr>
              <w:sdtEndPr>
                <w:rPr>
                  <w:b/>
                </w:rPr>
              </w:sdtEndPr>
              <w:sdtContent>
                <w:r w:rsidR="00097323" w:rsidRPr="009033D4">
                  <w:rPr>
                    <w:rFonts w:ascii="Calibri" w:hAnsi="Calibri"/>
                    <w:i/>
                    <w:szCs w:val="20"/>
                  </w:rPr>
                  <w:t>En cas de réponse négative, veuillez détailler</w:t>
                </w:r>
              </w:sdtContent>
            </w:sdt>
          </w:p>
        </w:tc>
        <w:sdt>
          <w:sdtPr>
            <w:rPr>
              <w:sz w:val="20"/>
              <w:szCs w:val="20"/>
            </w:rPr>
            <w:id w:val="1667818117"/>
            <w:placeholder>
              <w:docPart w:val="8A40FB2AFD6C46B7B7FC792CACD669DC"/>
            </w:placeholder>
            <w:showingPlcHdr/>
          </w:sdtPr>
          <w:sdtEndPr/>
          <w:sdtContent>
            <w:tc>
              <w:tcPr>
                <w:tcW w:w="5529" w:type="dxa"/>
                <w:shd w:val="clear" w:color="auto" w:fill="FFFFFF" w:themeFill="background1"/>
              </w:tcPr>
              <w:p w14:paraId="6BC9ED98" w14:textId="77777777" w:rsidR="00097323" w:rsidRDefault="00097323" w:rsidP="00097323">
                <w:pPr>
                  <w:rPr>
                    <w:sz w:val="20"/>
                    <w:szCs w:val="20"/>
                  </w:rPr>
                </w:pPr>
                <w:r w:rsidRPr="00F12659">
                  <w:rPr>
                    <w:rStyle w:val="Textedelespacerserv"/>
                  </w:rPr>
                  <w:t>Cliquez ou appuyez ici pour entrer du texte.</w:t>
                </w:r>
              </w:p>
            </w:tc>
          </w:sdtContent>
        </w:sdt>
      </w:tr>
    </w:tbl>
    <w:p w14:paraId="6743CD8B" w14:textId="32FE530F" w:rsidR="00097323" w:rsidRPr="009F42BF" w:rsidRDefault="00097323" w:rsidP="009F42BF">
      <w:pPr>
        <w:spacing w:after="0"/>
        <w:rPr>
          <w:sz w:val="14"/>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097323" w:rsidRPr="00FF3323" w14:paraId="04D3EB4E" w14:textId="77777777" w:rsidTr="00097323">
        <w:trPr>
          <w:trHeight w:val="43"/>
        </w:trPr>
        <w:tc>
          <w:tcPr>
            <w:tcW w:w="5098" w:type="dxa"/>
          </w:tcPr>
          <w:p w14:paraId="7D618B85" w14:textId="7F4A4B5C" w:rsidR="00097323" w:rsidRPr="00162CC5" w:rsidRDefault="00097323" w:rsidP="009F42BF">
            <w:pPr>
              <w:pStyle w:val="tiquettes"/>
              <w:rPr>
                <w:b/>
              </w:rPr>
            </w:pPr>
            <w:r w:rsidRPr="00097323">
              <w:rPr>
                <w:b/>
              </w:rPr>
              <w:t xml:space="preserve">Les paiements réalisés par votre Institution sont-ils réalisés par des personnes disposant d’habilitations ou de délégations formelles ? </w:t>
            </w:r>
          </w:p>
        </w:tc>
        <w:sdt>
          <w:sdtPr>
            <w:id w:val="515977735"/>
            <w:placeholder>
              <w:docPart w:val="38D68DE120C64F5DB0EAECABE63A9877"/>
            </w:placeholder>
          </w:sdtPr>
          <w:sdtEndPr/>
          <w:sdtContent>
            <w:tc>
              <w:tcPr>
                <w:tcW w:w="5529" w:type="dxa"/>
                <w:shd w:val="clear" w:color="auto" w:fill="FFFFFF" w:themeFill="background1"/>
              </w:tcPr>
              <w:p w14:paraId="2232758A" w14:textId="77777777" w:rsidR="00097323" w:rsidRPr="00FF3323" w:rsidRDefault="006503F5" w:rsidP="00097323">
                <w:sdt>
                  <w:sdtPr>
                    <w:rPr>
                      <w:sz w:val="20"/>
                      <w:szCs w:val="20"/>
                    </w:rPr>
                    <w:id w:val="-2074503257"/>
                    <w14:checkbox>
                      <w14:checked w14:val="0"/>
                      <w14:checkedState w14:val="00FE" w14:font="Wingdings"/>
                      <w14:uncheckedState w14:val="00A8" w14:font="Wingdings"/>
                    </w14:checkbox>
                  </w:sdtPr>
                  <w:sdtEndPr/>
                  <w:sdtContent>
                    <w:r w:rsidR="00097323">
                      <w:rPr>
                        <w:sz w:val="20"/>
                        <w:szCs w:val="20"/>
                      </w:rPr>
                      <w:sym w:font="Wingdings" w:char="F0A8"/>
                    </w:r>
                  </w:sdtContent>
                </w:sdt>
                <w:r w:rsidR="00097323" w:rsidRPr="002B0E0C">
                  <w:rPr>
                    <w:sz w:val="20"/>
                    <w:szCs w:val="20"/>
                  </w:rPr>
                  <w:t xml:space="preserve"> Oui</w:t>
                </w:r>
                <w:r w:rsidR="00097323">
                  <w:rPr>
                    <w:sz w:val="20"/>
                    <w:szCs w:val="20"/>
                  </w:rPr>
                  <w:t xml:space="preserve">                                                              </w:t>
                </w:r>
                <w:r w:rsidR="00097323" w:rsidRPr="002B0E0C">
                  <w:rPr>
                    <w:sz w:val="20"/>
                    <w:szCs w:val="20"/>
                  </w:rPr>
                  <w:tab/>
                </w:r>
                <w:sdt>
                  <w:sdtPr>
                    <w:rPr>
                      <w:sz w:val="20"/>
                      <w:szCs w:val="20"/>
                    </w:rPr>
                    <w:id w:val="1422922312"/>
                    <w14:checkbox>
                      <w14:checked w14:val="0"/>
                      <w14:checkedState w14:val="00FE" w14:font="Wingdings"/>
                      <w14:uncheckedState w14:val="00A8" w14:font="Wingdings"/>
                    </w14:checkbox>
                  </w:sdtPr>
                  <w:sdtEndPr/>
                  <w:sdtContent>
                    <w:r w:rsidR="00097323" w:rsidRPr="005D4B3E">
                      <w:rPr>
                        <w:sz w:val="20"/>
                        <w:szCs w:val="20"/>
                      </w:rPr>
                      <w:sym w:font="Wingdings" w:char="F0A8"/>
                    </w:r>
                  </w:sdtContent>
                </w:sdt>
                <w:r w:rsidR="00097323" w:rsidRPr="002B0E0C">
                  <w:rPr>
                    <w:sz w:val="20"/>
                    <w:szCs w:val="20"/>
                  </w:rPr>
                  <w:t xml:space="preserve"> Non</w:t>
                </w:r>
              </w:p>
            </w:tc>
          </w:sdtContent>
        </w:sdt>
      </w:tr>
    </w:tbl>
    <w:p w14:paraId="1EDD1B51" w14:textId="77777777" w:rsidR="00266FB1" w:rsidRPr="00C2080C" w:rsidRDefault="00266FB1" w:rsidP="00FD35A6">
      <w:pPr>
        <w:rPr>
          <w:sz w:val="16"/>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0B46A8" w:rsidRPr="00FF3323" w14:paraId="270DF07A" w14:textId="77777777" w:rsidTr="00D360B3">
        <w:trPr>
          <w:trHeight w:val="43"/>
        </w:trPr>
        <w:tc>
          <w:tcPr>
            <w:tcW w:w="10627" w:type="dxa"/>
          </w:tcPr>
          <w:p w14:paraId="5485AB6A" w14:textId="77777777" w:rsidR="000B46A8" w:rsidRPr="000B46A8" w:rsidRDefault="000B46A8" w:rsidP="000B46A8">
            <w:pPr>
              <w:pStyle w:val="tiquettes"/>
              <w:rPr>
                <w:b/>
              </w:rPr>
            </w:pPr>
            <w:r w:rsidRPr="000B46A8">
              <w:rPr>
                <w:b/>
              </w:rPr>
              <w:t>Quelle(s) mesure(s) votre institution a-t-elle mis en place pour prévenir les risques d’extorsion par des groupes « armés/terroristes »</w:t>
            </w:r>
            <w:r w:rsidRPr="000B46A8">
              <w:rPr>
                <w:b/>
                <w:sz w:val="14"/>
              </w:rPr>
              <w:footnoteReference w:id="3"/>
            </w:r>
          </w:p>
        </w:tc>
      </w:tr>
      <w:tr w:rsidR="000B46A8" w:rsidRPr="00FF3323" w14:paraId="189E1FEC" w14:textId="77777777" w:rsidTr="00D360B3">
        <w:trPr>
          <w:trHeight w:val="43"/>
        </w:trPr>
        <w:sdt>
          <w:sdtPr>
            <w:rPr>
              <w:sz w:val="20"/>
            </w:rPr>
            <w:id w:val="1225265669"/>
            <w:placeholder>
              <w:docPart w:val="DefaultPlaceholder_-1854013440"/>
            </w:placeholder>
          </w:sdtPr>
          <w:sdtEndPr/>
          <w:sdtContent>
            <w:tc>
              <w:tcPr>
                <w:tcW w:w="10627" w:type="dxa"/>
              </w:tcPr>
              <w:p w14:paraId="5CCF5288" w14:textId="77777777" w:rsidR="000B46A8" w:rsidRPr="000B46A8" w:rsidRDefault="006503F5" w:rsidP="000B46A8">
                <w:pPr>
                  <w:rPr>
                    <w:b/>
                    <w:color w:val="000000" w:themeColor="text1"/>
                    <w:sz w:val="20"/>
                    <w:szCs w:val="20"/>
                  </w:rPr>
                </w:pPr>
                <w:sdt>
                  <w:sdtPr>
                    <w:rPr>
                      <w:sz w:val="20"/>
                    </w:rPr>
                    <w:alias w:val="AFD"/>
                    <w:tag w:val="AFD"/>
                    <w:id w:val="469255650"/>
                  </w:sdtPr>
                  <w:sdtEndPr>
                    <w:rPr>
                      <w:b/>
                    </w:rPr>
                  </w:sdtEndPr>
                  <w:sdtContent>
                    <w:r w:rsidR="000B46A8" w:rsidRPr="000B46A8">
                      <w:rPr>
                        <w:rFonts w:ascii="Calibri" w:hAnsi="Calibri"/>
                        <w:i/>
                        <w:sz w:val="18"/>
                        <w:szCs w:val="20"/>
                      </w:rPr>
                      <w:t>Détailler ici la nature des mesures déployées</w:t>
                    </w:r>
                  </w:sdtContent>
                </w:sdt>
              </w:p>
            </w:tc>
          </w:sdtContent>
        </w:sdt>
      </w:tr>
    </w:tbl>
    <w:p w14:paraId="52B26F6A" w14:textId="2DD9DDC1" w:rsidR="005F62C9" w:rsidRPr="00EB66AD" w:rsidRDefault="005F62C9" w:rsidP="005F62C9">
      <w:pPr>
        <w:pStyle w:val="Titre"/>
        <w:ind w:left="720" w:firstLine="720"/>
        <w:rPr>
          <w:color w:val="FFFFFF" w:themeColor="background1"/>
          <w:sz w:val="40"/>
        </w:rPr>
      </w:pPr>
      <w:r w:rsidRPr="00EB66AD">
        <w:rPr>
          <w:noProof/>
          <w:color w:val="FFFFFF" w:themeColor="background1"/>
          <w:sz w:val="56"/>
          <w:lang w:eastAsia="fr-FR"/>
        </w:rPr>
        <w:lastRenderedPageBreak/>
        <w:drawing>
          <wp:anchor distT="0" distB="0" distL="114300" distR="114300" simplePos="0" relativeHeight="251671552" behindDoc="1" locked="0" layoutInCell="1" allowOverlap="1" wp14:anchorId="07A88C10" wp14:editId="6811F85C">
            <wp:simplePos x="0" y="0"/>
            <wp:positionH relativeFrom="column">
              <wp:posOffset>5753735</wp:posOffset>
            </wp:positionH>
            <wp:positionV relativeFrom="paragraph">
              <wp:posOffset>193040</wp:posOffset>
            </wp:positionV>
            <wp:extent cx="1103630" cy="641985"/>
            <wp:effectExtent l="0" t="0" r="0" b="0"/>
            <wp:wrapNone/>
            <wp:docPr id="11" name="Image 11"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03630" cy="641985"/>
                    </a:xfrm>
                    <a:prstGeom prst="rect">
                      <a:avLst/>
                    </a:prstGeom>
                    <a:noFill/>
                    <a:ln>
                      <a:noFill/>
                    </a:ln>
                  </pic:spPr>
                </pic:pic>
              </a:graphicData>
            </a:graphic>
          </wp:anchor>
        </w:drawing>
      </w:r>
      <w:r w:rsidRPr="00EB66AD">
        <w:rPr>
          <w:color w:val="FFFFFF" w:themeColor="background1"/>
          <w:sz w:val="36"/>
        </w:rPr>
        <w:t>Questionnaire de Conformité :</w:t>
      </w:r>
      <w:r w:rsidRPr="00EB66AD">
        <w:rPr>
          <w:noProof/>
          <w:color w:val="FFFFFF" w:themeColor="background1"/>
          <w:sz w:val="56"/>
          <w:lang w:eastAsia="fr-FR"/>
        </w:rPr>
        <w:t xml:space="preserve"> </w:t>
      </w:r>
    </w:p>
    <w:p w14:paraId="22691605" w14:textId="77777777" w:rsidR="005F62C9" w:rsidRPr="00EB66AD" w:rsidRDefault="005F62C9" w:rsidP="005F62C9">
      <w:pPr>
        <w:pStyle w:val="Titre"/>
        <w:ind w:left="1440"/>
        <w:rPr>
          <w:color w:val="FFFFFF" w:themeColor="background1"/>
          <w:sz w:val="40"/>
        </w:rPr>
      </w:pPr>
      <w:r w:rsidRPr="00EB66AD">
        <w:rPr>
          <w:color w:val="FFFFFF" w:themeColor="background1"/>
          <w:sz w:val="36"/>
        </w:rPr>
        <w:t>Analyse du dispositif des contreparties OSC/Fondations</w:t>
      </w:r>
    </w:p>
    <w:p w14:paraId="347E6F7F" w14:textId="48043EED" w:rsidR="000B46A8" w:rsidRDefault="000B46A8" w:rsidP="00FD35A6"/>
    <w:p w14:paraId="71881F05" w14:textId="77777777" w:rsidR="000B46A8" w:rsidRDefault="000B46A8"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0B46A8" w:rsidRPr="00FF3323" w14:paraId="3AD18546" w14:textId="77777777" w:rsidTr="00D360B3">
        <w:trPr>
          <w:trHeight w:val="43"/>
        </w:trPr>
        <w:tc>
          <w:tcPr>
            <w:tcW w:w="10627" w:type="dxa"/>
          </w:tcPr>
          <w:p w14:paraId="0E1AF263" w14:textId="5D71D79E" w:rsidR="000B46A8" w:rsidRPr="00FF3323" w:rsidRDefault="000B46A8" w:rsidP="000B46A8">
            <w:pPr>
              <w:pStyle w:val="tiquettes"/>
            </w:pPr>
            <w:r w:rsidRPr="00450498">
              <w:rPr>
                <w:b/>
              </w:rPr>
              <w:t>Depuis les 5 dernières années, votre Institution a-t-elle déjà r</w:t>
            </w:r>
            <w:r w:rsidR="0078541D" w:rsidRPr="00450498">
              <w:rPr>
                <w:b/>
              </w:rPr>
              <w:t>encontré des difficultés avec se</w:t>
            </w:r>
            <w:r w:rsidRPr="00450498">
              <w:rPr>
                <w:b/>
              </w:rPr>
              <w:t>s prestataires, salariés, partenaires de mise en œuvre ou bénéficiaire de rétrocession pour des motifs liés au terrorisme et à son financement</w:t>
            </w:r>
            <w:r w:rsidR="00424670">
              <w:rPr>
                <w:b/>
              </w:rPr>
              <w:t xml:space="preserve"> et/ou au financement de groupes armés</w:t>
            </w:r>
            <w:r w:rsidRPr="00450498">
              <w:rPr>
                <w:b/>
              </w:rPr>
              <w:t xml:space="preserve"> ? Si oui, veuillez détailler les faits et les mesures de remédiation mises en place ?</w:t>
            </w:r>
          </w:p>
        </w:tc>
      </w:tr>
      <w:tr w:rsidR="000B46A8" w:rsidRPr="00FF3323" w14:paraId="02480F94" w14:textId="77777777" w:rsidTr="00D360B3">
        <w:trPr>
          <w:trHeight w:val="43"/>
        </w:trPr>
        <w:sdt>
          <w:sdtPr>
            <w:rPr>
              <w:rFonts w:ascii="Calibri" w:hAnsi="Calibri" w:cs="Calibri"/>
              <w:i/>
            </w:rPr>
            <w:id w:val="1979801548"/>
            <w:placeholder>
              <w:docPart w:val="DefaultPlaceholder_-1854013440"/>
            </w:placeholder>
          </w:sdtPr>
          <w:sdtEndPr/>
          <w:sdtContent>
            <w:tc>
              <w:tcPr>
                <w:tcW w:w="10627" w:type="dxa"/>
              </w:tcPr>
              <w:p w14:paraId="12F2A8F2" w14:textId="77777777" w:rsidR="000B46A8" w:rsidRPr="000B46A8" w:rsidRDefault="000B46A8" w:rsidP="000B46A8">
                <w:pPr>
                  <w:pStyle w:val="tiquettes"/>
                  <w:rPr>
                    <w:rFonts w:ascii="Calibri" w:hAnsi="Calibri" w:cs="Calibri"/>
                    <w:i/>
                  </w:rPr>
                </w:pPr>
                <w:r w:rsidRPr="000B46A8">
                  <w:rPr>
                    <w:rFonts w:ascii="Calibri" w:hAnsi="Calibri" w:cs="Calibri"/>
                    <w:i/>
                  </w:rPr>
                  <w:t>Merci de détailler</w:t>
                </w:r>
              </w:p>
            </w:tc>
          </w:sdtContent>
        </w:sdt>
      </w:tr>
    </w:tbl>
    <w:p w14:paraId="218A5511" w14:textId="77777777" w:rsidR="000B46A8" w:rsidRDefault="000B46A8" w:rsidP="00FD35A6"/>
    <w:p w14:paraId="52EE3EC6" w14:textId="77777777" w:rsidR="000B46A8" w:rsidRPr="000B46A8" w:rsidRDefault="000B46A8" w:rsidP="000B46A8">
      <w:pPr>
        <w:pStyle w:val="Titre1"/>
        <w:rPr>
          <w:bCs/>
          <w:sz w:val="28"/>
        </w:rPr>
      </w:pPr>
      <w:r w:rsidRPr="000B46A8">
        <w:rPr>
          <w:bCs/>
          <w:sz w:val="28"/>
        </w:rPr>
        <w:t>7.  RESPECT DES MESURES DE SANCTIONS</w:t>
      </w:r>
    </w:p>
    <w:p w14:paraId="18EB1B5B" w14:textId="77777777" w:rsidR="000B46A8" w:rsidRDefault="000B46A8"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5261F0" w:rsidRPr="00FF3323" w14:paraId="284244CF" w14:textId="77777777" w:rsidTr="00D360B3">
        <w:trPr>
          <w:trHeight w:val="43"/>
        </w:trPr>
        <w:tc>
          <w:tcPr>
            <w:tcW w:w="10627" w:type="dxa"/>
          </w:tcPr>
          <w:p w14:paraId="0E853B58" w14:textId="77777777" w:rsidR="005261F0" w:rsidRPr="005261F0" w:rsidRDefault="005261F0" w:rsidP="00D360B3">
            <w:pPr>
              <w:pStyle w:val="tiquettes"/>
              <w:rPr>
                <w:b/>
              </w:rPr>
            </w:pPr>
            <w:r w:rsidRPr="005261F0">
              <w:rPr>
                <w:b/>
              </w:rPr>
              <w:t>Votre institution dispose-t-elle d’une politique et/ou d’une procédure prévoyant le respect des règlementations portant sanctions financières</w:t>
            </w:r>
            <w:r w:rsidRPr="005261F0">
              <w:rPr>
                <w:b/>
                <w:vertAlign w:val="superscript"/>
                <w:lang w:val="en-US"/>
              </w:rPr>
              <w:footnoteReference w:id="4"/>
            </w:r>
            <w:r w:rsidRPr="005261F0">
              <w:rPr>
                <w:b/>
              </w:rPr>
              <w:t>)?</w:t>
            </w:r>
          </w:p>
        </w:tc>
      </w:tr>
      <w:tr w:rsidR="005261F0" w:rsidRPr="00FF3323" w14:paraId="3FC42A48" w14:textId="77777777" w:rsidTr="00D360B3">
        <w:trPr>
          <w:trHeight w:val="43"/>
        </w:trPr>
        <w:tc>
          <w:tcPr>
            <w:tcW w:w="10627" w:type="dxa"/>
          </w:tcPr>
          <w:p w14:paraId="115688A0" w14:textId="77777777" w:rsidR="005261F0" w:rsidRPr="000B46A8" w:rsidRDefault="006503F5" w:rsidP="005261F0">
            <w:pPr>
              <w:rPr>
                <w:b/>
                <w:color w:val="000000" w:themeColor="text1"/>
                <w:sz w:val="20"/>
                <w:szCs w:val="20"/>
              </w:rPr>
            </w:pPr>
            <w:sdt>
              <w:sdtPr>
                <w:rPr>
                  <w:b/>
                  <w:color w:val="000000" w:themeColor="text1"/>
                  <w:sz w:val="20"/>
                  <w:szCs w:val="20"/>
                </w:rPr>
                <w:id w:val="1568068590"/>
                <w14:checkbox>
                  <w14:checked w14:val="0"/>
                  <w14:checkedState w14:val="2612" w14:font="MS Gothic"/>
                  <w14:uncheckedState w14:val="2610" w14:font="MS Gothic"/>
                </w14:checkbox>
              </w:sdtPr>
              <w:sdtEndPr/>
              <w:sdtContent>
                <w:r w:rsidR="005261F0">
                  <w:rPr>
                    <w:rFonts w:ascii="MS Gothic" w:eastAsia="MS Gothic" w:hAnsi="MS Gothic" w:hint="eastAsia"/>
                    <w:b/>
                    <w:color w:val="000000" w:themeColor="text1"/>
                    <w:sz w:val="20"/>
                    <w:szCs w:val="20"/>
                  </w:rPr>
                  <w:t>☐</w:t>
                </w:r>
              </w:sdtContent>
            </w:sdt>
            <w:r w:rsidR="005261F0">
              <w:rPr>
                <w:b/>
                <w:color w:val="000000" w:themeColor="text1"/>
                <w:sz w:val="20"/>
                <w:szCs w:val="20"/>
              </w:rPr>
              <w:t xml:space="preserve">Oui                                                                                                                                        </w:t>
            </w:r>
            <w:sdt>
              <w:sdtPr>
                <w:rPr>
                  <w:b/>
                  <w:color w:val="000000" w:themeColor="text1"/>
                  <w:sz w:val="20"/>
                  <w:szCs w:val="20"/>
                </w:rPr>
                <w:id w:val="1652638423"/>
                <w14:checkbox>
                  <w14:checked w14:val="0"/>
                  <w14:checkedState w14:val="2612" w14:font="MS Gothic"/>
                  <w14:uncheckedState w14:val="2610" w14:font="MS Gothic"/>
                </w14:checkbox>
              </w:sdtPr>
              <w:sdtEndPr/>
              <w:sdtContent>
                <w:r w:rsidR="005261F0">
                  <w:rPr>
                    <w:rFonts w:ascii="MS Gothic" w:eastAsia="MS Gothic" w:hAnsi="MS Gothic" w:hint="eastAsia"/>
                    <w:b/>
                    <w:color w:val="000000" w:themeColor="text1"/>
                    <w:sz w:val="20"/>
                    <w:szCs w:val="20"/>
                  </w:rPr>
                  <w:t>☐</w:t>
                </w:r>
              </w:sdtContent>
            </w:sdt>
            <w:r w:rsidR="005261F0">
              <w:rPr>
                <w:b/>
                <w:color w:val="000000" w:themeColor="text1"/>
                <w:sz w:val="20"/>
                <w:szCs w:val="20"/>
              </w:rPr>
              <w:t>Non</w:t>
            </w:r>
          </w:p>
        </w:tc>
      </w:tr>
      <w:tr w:rsidR="005261F0" w:rsidRPr="00FF3323" w14:paraId="2E8C5E9D" w14:textId="77777777" w:rsidTr="00D360B3">
        <w:trPr>
          <w:trHeight w:val="43"/>
        </w:trPr>
        <w:sdt>
          <w:sdtPr>
            <w:rPr>
              <w:rFonts w:ascii="MS Gothic" w:eastAsia="MS Gothic" w:hAnsi="MS Gothic" w:hint="eastAsia"/>
              <w:b/>
              <w:color w:val="000000" w:themeColor="text1"/>
              <w:sz w:val="20"/>
              <w:szCs w:val="20"/>
            </w:rPr>
            <w:id w:val="-827212414"/>
            <w:placeholder>
              <w:docPart w:val="DefaultPlaceholder_-1854013440"/>
            </w:placeholder>
          </w:sdtPr>
          <w:sdtEndPr>
            <w:rPr>
              <w:rFonts w:ascii="Calibri" w:eastAsiaTheme="minorHAnsi" w:hAnsi="Calibri" w:cs="Calibri"/>
              <w:b w:val="0"/>
              <w:i/>
              <w:color w:val="auto"/>
              <w:sz w:val="18"/>
              <w:szCs w:val="18"/>
            </w:rPr>
          </w:sdtEndPr>
          <w:sdtContent>
            <w:tc>
              <w:tcPr>
                <w:tcW w:w="10627" w:type="dxa"/>
              </w:tcPr>
              <w:p w14:paraId="6396E2EC" w14:textId="77777777" w:rsidR="005261F0" w:rsidRDefault="006503F5" w:rsidP="005261F0">
                <w:pPr>
                  <w:rPr>
                    <w:rFonts w:ascii="MS Gothic" w:eastAsia="MS Gothic" w:hAnsi="MS Gothic"/>
                    <w:b/>
                    <w:color w:val="000000" w:themeColor="text1"/>
                    <w:sz w:val="20"/>
                    <w:szCs w:val="20"/>
                  </w:rPr>
                </w:pPr>
                <w:sdt>
                  <w:sdtPr>
                    <w:rPr>
                      <w:rFonts w:ascii="Calibri" w:hAnsi="Calibri" w:cs="Calibri"/>
                      <w:i/>
                      <w:sz w:val="18"/>
                      <w:szCs w:val="18"/>
                    </w:rPr>
                    <w:alias w:val="AFD"/>
                    <w:tag w:val="AFD"/>
                    <w:id w:val="-1368219892"/>
                  </w:sdtPr>
                  <w:sdtEndPr/>
                  <w:sdtContent>
                    <w:r w:rsidR="005261F0" w:rsidRPr="00541C3B">
                      <w:rPr>
                        <w:rFonts w:ascii="Calibri" w:hAnsi="Calibri" w:cs="Calibri"/>
                        <w:i/>
                        <w:sz w:val="18"/>
                        <w:szCs w:val="18"/>
                      </w:rPr>
                      <w:t xml:space="preserve">Merci de transmettre le document y afférent </w:t>
                    </w:r>
                  </w:sdtContent>
                </w:sdt>
              </w:p>
            </w:tc>
          </w:sdtContent>
        </w:sdt>
      </w:tr>
    </w:tbl>
    <w:p w14:paraId="5A166F92" w14:textId="77777777" w:rsidR="000B46A8" w:rsidRDefault="000B46A8" w:rsidP="00FD35A6"/>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949"/>
        <w:gridCol w:w="2693"/>
        <w:gridCol w:w="1985"/>
      </w:tblGrid>
      <w:tr w:rsidR="005261F0" w:rsidRPr="00FF3323" w14:paraId="3CAD2EC1" w14:textId="77777777" w:rsidTr="00D360B3">
        <w:trPr>
          <w:trHeight w:val="43"/>
        </w:trPr>
        <w:tc>
          <w:tcPr>
            <w:tcW w:w="10627" w:type="dxa"/>
            <w:gridSpan w:val="3"/>
          </w:tcPr>
          <w:p w14:paraId="29C31945" w14:textId="3EBB1872" w:rsidR="005261F0" w:rsidRPr="00450498" w:rsidRDefault="00AE1EB5" w:rsidP="00F03BAF">
            <w:pPr>
              <w:pStyle w:val="tiquettes"/>
              <w:rPr>
                <w:b/>
              </w:rPr>
            </w:pPr>
            <w:r>
              <w:rPr>
                <w:b/>
                <w:bCs/>
              </w:rPr>
              <w:t xml:space="preserve">En cas de contractualisation, votre institution </w:t>
            </w:r>
            <w:r w:rsidR="005261F0" w:rsidRPr="00450498">
              <w:rPr>
                <w:b/>
                <w:bCs/>
              </w:rPr>
              <w:t xml:space="preserve">contrôle-t-elle systématiquement son personnel, </w:t>
            </w:r>
            <w:r w:rsidR="0095249F">
              <w:rPr>
                <w:b/>
                <w:bCs/>
              </w:rPr>
              <w:t xml:space="preserve">ses </w:t>
            </w:r>
            <w:r w:rsidR="005261F0" w:rsidRPr="00450498">
              <w:rPr>
                <w:b/>
                <w:bCs/>
              </w:rPr>
              <w:t>bénéficiaires de rétrocession, ses prestataires et fournisseurs au regard des listes de sanctions financières nationales et/ou internationales</w:t>
            </w:r>
            <w:r w:rsidR="005261F0" w:rsidRPr="00450498">
              <w:rPr>
                <w:b/>
                <w:bCs/>
                <w:vertAlign w:val="superscript"/>
                <w:lang w:val="en-US"/>
              </w:rPr>
              <w:footnoteReference w:id="5"/>
            </w:r>
            <w:r w:rsidR="005261F0" w:rsidRPr="00450498">
              <w:rPr>
                <w:b/>
                <w:bCs/>
              </w:rPr>
              <w:t xml:space="preserve"> applicables?</w:t>
            </w:r>
          </w:p>
        </w:tc>
      </w:tr>
      <w:tr w:rsidR="005261F0" w:rsidRPr="00FF3323" w14:paraId="67480A79" w14:textId="77777777" w:rsidTr="00BB5CFC">
        <w:trPr>
          <w:trHeight w:val="43"/>
        </w:trPr>
        <w:tc>
          <w:tcPr>
            <w:tcW w:w="8642" w:type="dxa"/>
            <w:gridSpan w:val="2"/>
          </w:tcPr>
          <w:p w14:paraId="5AE76EEA" w14:textId="77777777" w:rsidR="005261F0" w:rsidRPr="005F62C9" w:rsidRDefault="005261F0" w:rsidP="00D360B3">
            <w:pPr>
              <w:pStyle w:val="tiquettes"/>
              <w:rPr>
                <w:b/>
              </w:rPr>
            </w:pPr>
            <w:r w:rsidRPr="005F62C9">
              <w:rPr>
                <w:szCs w:val="20"/>
              </w:rPr>
              <w:t>sur votre personnel :</w:t>
            </w:r>
          </w:p>
        </w:tc>
        <w:tc>
          <w:tcPr>
            <w:tcW w:w="1985" w:type="dxa"/>
            <w:shd w:val="clear" w:color="auto" w:fill="FFFFFF" w:themeFill="background1"/>
          </w:tcPr>
          <w:p w14:paraId="7B96E7D0" w14:textId="77777777" w:rsidR="005261F0" w:rsidRDefault="006503F5" w:rsidP="00D360B3">
            <w:pPr>
              <w:rPr>
                <w:sz w:val="20"/>
                <w:szCs w:val="20"/>
              </w:rPr>
            </w:pPr>
            <w:sdt>
              <w:sdtPr>
                <w:rPr>
                  <w:sz w:val="20"/>
                  <w:szCs w:val="20"/>
                </w:rPr>
                <w:id w:val="778150174"/>
                <w14:checkbox>
                  <w14:checked w14:val="0"/>
                  <w14:checkedState w14:val="2612" w14:font="MS Gothic"/>
                  <w14:uncheckedState w14:val="2610" w14:font="MS Gothic"/>
                </w14:checkbox>
              </w:sdtPr>
              <w:sdtEndPr/>
              <w:sdtContent>
                <w:r w:rsidR="005261F0">
                  <w:rPr>
                    <w:rFonts w:ascii="MS Gothic" w:eastAsia="MS Gothic" w:hAnsi="MS Gothic" w:hint="eastAsia"/>
                    <w:sz w:val="20"/>
                    <w:szCs w:val="20"/>
                  </w:rPr>
                  <w:t>☐</w:t>
                </w:r>
              </w:sdtContent>
            </w:sdt>
            <w:r w:rsidR="005261F0">
              <w:rPr>
                <w:sz w:val="20"/>
                <w:szCs w:val="20"/>
              </w:rPr>
              <w:t xml:space="preserve">Oui        </w:t>
            </w:r>
            <w:sdt>
              <w:sdtPr>
                <w:rPr>
                  <w:sz w:val="20"/>
                  <w:szCs w:val="20"/>
                </w:rPr>
                <w:id w:val="1387227804"/>
                <w14:checkbox>
                  <w14:checked w14:val="0"/>
                  <w14:checkedState w14:val="2612" w14:font="MS Gothic"/>
                  <w14:uncheckedState w14:val="2610" w14:font="MS Gothic"/>
                </w14:checkbox>
              </w:sdtPr>
              <w:sdtEndPr/>
              <w:sdtContent>
                <w:r w:rsidR="005261F0">
                  <w:rPr>
                    <w:rFonts w:ascii="MS Gothic" w:eastAsia="MS Gothic" w:hAnsi="MS Gothic" w:hint="eastAsia"/>
                    <w:sz w:val="20"/>
                    <w:szCs w:val="20"/>
                  </w:rPr>
                  <w:t>☐</w:t>
                </w:r>
              </w:sdtContent>
            </w:sdt>
            <w:r w:rsidR="005261F0">
              <w:rPr>
                <w:sz w:val="20"/>
                <w:szCs w:val="20"/>
              </w:rPr>
              <w:t>Non</w:t>
            </w:r>
          </w:p>
        </w:tc>
      </w:tr>
      <w:tr w:rsidR="005261F0" w:rsidRPr="00FF3323" w14:paraId="474BAAF6" w14:textId="77777777" w:rsidTr="00BB5CFC">
        <w:trPr>
          <w:trHeight w:val="43"/>
        </w:trPr>
        <w:tc>
          <w:tcPr>
            <w:tcW w:w="8642" w:type="dxa"/>
            <w:gridSpan w:val="2"/>
          </w:tcPr>
          <w:p w14:paraId="521A1866" w14:textId="77777777" w:rsidR="005261F0" w:rsidRPr="005F62C9" w:rsidRDefault="005261F0" w:rsidP="00D360B3">
            <w:pPr>
              <w:pStyle w:val="tiquettes"/>
              <w:rPr>
                <w:rFonts w:ascii="Calibri" w:hAnsi="Calibri"/>
                <w:i/>
                <w:szCs w:val="20"/>
              </w:rPr>
            </w:pPr>
            <w:r w:rsidRPr="005F62C9">
              <w:rPr>
                <w:szCs w:val="20"/>
              </w:rPr>
              <w:t>sur vos prestataires/fournisseurs :</w:t>
            </w:r>
          </w:p>
        </w:tc>
        <w:tc>
          <w:tcPr>
            <w:tcW w:w="1985" w:type="dxa"/>
            <w:shd w:val="clear" w:color="auto" w:fill="FFFFFF" w:themeFill="background1"/>
          </w:tcPr>
          <w:p w14:paraId="4E26F32C" w14:textId="77777777" w:rsidR="005261F0" w:rsidRPr="005261F0" w:rsidRDefault="006503F5" w:rsidP="00D360B3">
            <w:pPr>
              <w:rPr>
                <w:sz w:val="20"/>
                <w:szCs w:val="20"/>
              </w:rPr>
            </w:pPr>
            <w:sdt>
              <w:sdtPr>
                <w:rPr>
                  <w:sz w:val="20"/>
                  <w:szCs w:val="20"/>
                </w:rPr>
                <w:id w:val="977261977"/>
                <w14:checkbox>
                  <w14:checked w14:val="0"/>
                  <w14:checkedState w14:val="2612" w14:font="MS Gothic"/>
                  <w14:uncheckedState w14:val="2610" w14:font="MS Gothic"/>
                </w14:checkbox>
              </w:sdtPr>
              <w:sdtEndPr/>
              <w:sdtContent>
                <w:r w:rsidR="005261F0">
                  <w:rPr>
                    <w:rFonts w:ascii="MS Gothic" w:eastAsia="MS Gothic" w:hAnsi="MS Gothic" w:hint="eastAsia"/>
                    <w:sz w:val="20"/>
                    <w:szCs w:val="20"/>
                  </w:rPr>
                  <w:t>☐</w:t>
                </w:r>
              </w:sdtContent>
            </w:sdt>
            <w:r w:rsidR="005261F0">
              <w:rPr>
                <w:sz w:val="20"/>
                <w:szCs w:val="20"/>
              </w:rPr>
              <w:t xml:space="preserve">Oui        </w:t>
            </w:r>
            <w:sdt>
              <w:sdtPr>
                <w:rPr>
                  <w:sz w:val="20"/>
                  <w:szCs w:val="20"/>
                </w:rPr>
                <w:id w:val="-1475448363"/>
                <w14:checkbox>
                  <w14:checked w14:val="0"/>
                  <w14:checkedState w14:val="2612" w14:font="MS Gothic"/>
                  <w14:uncheckedState w14:val="2610" w14:font="MS Gothic"/>
                </w14:checkbox>
              </w:sdtPr>
              <w:sdtEndPr/>
              <w:sdtContent>
                <w:r w:rsidR="005261F0">
                  <w:rPr>
                    <w:rFonts w:ascii="MS Gothic" w:eastAsia="MS Gothic" w:hAnsi="MS Gothic" w:hint="eastAsia"/>
                    <w:sz w:val="20"/>
                    <w:szCs w:val="20"/>
                  </w:rPr>
                  <w:t>☐</w:t>
                </w:r>
              </w:sdtContent>
            </w:sdt>
            <w:r w:rsidR="005261F0">
              <w:rPr>
                <w:sz w:val="20"/>
                <w:szCs w:val="20"/>
              </w:rPr>
              <w:t>Non</w:t>
            </w:r>
          </w:p>
        </w:tc>
      </w:tr>
      <w:tr w:rsidR="005261F0" w:rsidRPr="00FF3323" w14:paraId="3ACFBA36" w14:textId="77777777" w:rsidTr="00BB5CFC">
        <w:trPr>
          <w:trHeight w:val="43"/>
        </w:trPr>
        <w:tc>
          <w:tcPr>
            <w:tcW w:w="8642" w:type="dxa"/>
            <w:gridSpan w:val="2"/>
          </w:tcPr>
          <w:p w14:paraId="3CEA8040" w14:textId="75F4A6FB" w:rsidR="005261F0" w:rsidRPr="005F62C9" w:rsidRDefault="005261F0" w:rsidP="000D3044">
            <w:pPr>
              <w:pStyle w:val="tiquettes"/>
              <w:rPr>
                <w:rFonts w:ascii="Calibri" w:hAnsi="Calibri"/>
                <w:i/>
                <w:szCs w:val="20"/>
              </w:rPr>
            </w:pPr>
            <w:r w:rsidRPr="005F62C9">
              <w:rPr>
                <w:szCs w:val="20"/>
              </w:rPr>
              <w:t>sur les bénéficiaires de rétrocessions:</w:t>
            </w:r>
          </w:p>
        </w:tc>
        <w:tc>
          <w:tcPr>
            <w:tcW w:w="1985" w:type="dxa"/>
            <w:shd w:val="clear" w:color="auto" w:fill="FFFFFF" w:themeFill="background1"/>
          </w:tcPr>
          <w:p w14:paraId="0B46EBC6" w14:textId="77777777" w:rsidR="005261F0" w:rsidRPr="005261F0" w:rsidRDefault="006503F5" w:rsidP="00D360B3">
            <w:pPr>
              <w:rPr>
                <w:sz w:val="20"/>
                <w:szCs w:val="20"/>
              </w:rPr>
            </w:pPr>
            <w:sdt>
              <w:sdtPr>
                <w:rPr>
                  <w:sz w:val="20"/>
                  <w:szCs w:val="20"/>
                </w:rPr>
                <w:id w:val="1592966652"/>
                <w14:checkbox>
                  <w14:checked w14:val="0"/>
                  <w14:checkedState w14:val="2612" w14:font="MS Gothic"/>
                  <w14:uncheckedState w14:val="2610" w14:font="MS Gothic"/>
                </w14:checkbox>
              </w:sdtPr>
              <w:sdtEndPr/>
              <w:sdtContent>
                <w:r w:rsidR="005261F0">
                  <w:rPr>
                    <w:rFonts w:ascii="MS Gothic" w:eastAsia="MS Gothic" w:hAnsi="MS Gothic" w:hint="eastAsia"/>
                    <w:sz w:val="20"/>
                    <w:szCs w:val="20"/>
                  </w:rPr>
                  <w:t>☐</w:t>
                </w:r>
              </w:sdtContent>
            </w:sdt>
            <w:r w:rsidR="005261F0">
              <w:rPr>
                <w:sz w:val="20"/>
                <w:szCs w:val="20"/>
              </w:rPr>
              <w:t xml:space="preserve">Oui        </w:t>
            </w:r>
            <w:sdt>
              <w:sdtPr>
                <w:rPr>
                  <w:sz w:val="20"/>
                  <w:szCs w:val="20"/>
                </w:rPr>
                <w:id w:val="-683973891"/>
                <w14:checkbox>
                  <w14:checked w14:val="0"/>
                  <w14:checkedState w14:val="2612" w14:font="MS Gothic"/>
                  <w14:uncheckedState w14:val="2610" w14:font="MS Gothic"/>
                </w14:checkbox>
              </w:sdtPr>
              <w:sdtEndPr/>
              <w:sdtContent>
                <w:r w:rsidR="005261F0">
                  <w:rPr>
                    <w:rFonts w:ascii="MS Gothic" w:eastAsia="MS Gothic" w:hAnsi="MS Gothic" w:hint="eastAsia"/>
                    <w:sz w:val="20"/>
                    <w:szCs w:val="20"/>
                  </w:rPr>
                  <w:t>☐</w:t>
                </w:r>
              </w:sdtContent>
            </w:sdt>
            <w:r w:rsidR="005261F0">
              <w:rPr>
                <w:sz w:val="20"/>
                <w:szCs w:val="20"/>
              </w:rPr>
              <w:t>Non</w:t>
            </w:r>
          </w:p>
        </w:tc>
      </w:tr>
      <w:tr w:rsidR="00BB5CFC" w:rsidRPr="00FF3323" w14:paraId="5BD4F886" w14:textId="77777777" w:rsidTr="00D360B3">
        <w:trPr>
          <w:trHeight w:val="43"/>
        </w:trPr>
        <w:tc>
          <w:tcPr>
            <w:tcW w:w="10627" w:type="dxa"/>
            <w:gridSpan w:val="3"/>
          </w:tcPr>
          <w:p w14:paraId="075B7CF2" w14:textId="77777777" w:rsidR="00BB5CFC" w:rsidRPr="00BB5CFC" w:rsidRDefault="006503F5" w:rsidP="00BB5CFC">
            <w:pPr>
              <w:pStyle w:val="tiquettes"/>
              <w:rPr>
                <w:sz w:val="20"/>
                <w:szCs w:val="20"/>
              </w:rPr>
            </w:pPr>
            <w:sdt>
              <w:sdtPr>
                <w:rPr>
                  <w:rFonts w:ascii="Calibri" w:hAnsi="Calibri" w:cs="Calibri"/>
                  <w:szCs w:val="18"/>
                  <w:lang w:val="en-US"/>
                </w:rPr>
                <w:alias w:val="AFD"/>
                <w:tag w:val="AFD"/>
                <w:id w:val="-1153831867"/>
              </w:sdtPr>
              <w:sdtEndPr>
                <w:rPr>
                  <w:b/>
                </w:rPr>
              </w:sdtEndPr>
              <w:sdtContent>
                <w:sdt>
                  <w:sdtPr>
                    <w:rPr>
                      <w:rFonts w:ascii="Calibri" w:hAnsi="Calibri" w:cs="Calibri"/>
                      <w:szCs w:val="18"/>
                      <w:lang w:val="en-US"/>
                    </w:rPr>
                    <w:alias w:val="AFD"/>
                    <w:tag w:val="AFD"/>
                    <w:id w:val="-1058006043"/>
                  </w:sdtPr>
                  <w:sdtEndPr>
                    <w:rPr>
                      <w:b/>
                    </w:rPr>
                  </w:sdtEndPr>
                  <w:sdtContent>
                    <w:sdt>
                      <w:sdtPr>
                        <w:rPr>
                          <w:rFonts w:ascii="Calibri" w:hAnsi="Calibri" w:cs="Calibri"/>
                          <w:b/>
                          <w:szCs w:val="18"/>
                          <w:lang w:val="en-US"/>
                        </w:rPr>
                        <w:alias w:val="AFD"/>
                        <w:tag w:val="AFD"/>
                        <w:id w:val="2147469631"/>
                      </w:sdtPr>
                      <w:sdtEndPr/>
                      <w:sdtContent>
                        <w:r w:rsidR="00BB5CFC" w:rsidRPr="00BB5CFC">
                          <w:rPr>
                            <w:rFonts w:ascii="Calibri" w:hAnsi="Calibri" w:cs="Calibri"/>
                            <w:b/>
                            <w:szCs w:val="18"/>
                          </w:rPr>
                          <w:t xml:space="preserve">En cas de réponse positive, </w:t>
                        </w:r>
                      </w:sdtContent>
                    </w:sdt>
                  </w:sdtContent>
                </w:sdt>
              </w:sdtContent>
            </w:sdt>
          </w:p>
        </w:tc>
      </w:tr>
      <w:tr w:rsidR="00BB5CFC" w:rsidRPr="00FF3323" w14:paraId="292EFF27" w14:textId="77777777" w:rsidTr="00BB5CFC">
        <w:trPr>
          <w:trHeight w:val="43"/>
        </w:trPr>
        <w:tc>
          <w:tcPr>
            <w:tcW w:w="594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144F17C1" w14:textId="77777777" w:rsidR="00BB5CFC" w:rsidRPr="00BB5CFC" w:rsidRDefault="006503F5" w:rsidP="00D360B3">
            <w:pPr>
              <w:pStyle w:val="tiquettes"/>
              <w:rPr>
                <w:rFonts w:ascii="Calibri" w:hAnsi="Calibri" w:cs="Calibri"/>
                <w:b/>
                <w:szCs w:val="18"/>
              </w:rPr>
            </w:pPr>
            <w:sdt>
              <w:sdtPr>
                <w:rPr>
                  <w:rFonts w:ascii="Calibri" w:hAnsi="Calibri" w:cs="Calibri"/>
                  <w:b/>
                  <w:szCs w:val="18"/>
                  <w:lang w:val="en-US"/>
                </w:rPr>
                <w:alias w:val="AFD"/>
                <w:tag w:val="AFD"/>
                <w:id w:val="98850219"/>
              </w:sdtPr>
              <w:sdtEndPr/>
              <w:sdtContent>
                <w:sdt>
                  <w:sdtPr>
                    <w:rPr>
                      <w:rFonts w:ascii="Calibri" w:hAnsi="Calibri" w:cs="Calibri"/>
                      <w:b/>
                      <w:szCs w:val="18"/>
                      <w:lang w:val="en-US"/>
                    </w:rPr>
                    <w:alias w:val="AFD"/>
                    <w:tag w:val="AFD"/>
                    <w:id w:val="-1001271076"/>
                  </w:sdtPr>
                  <w:sdtEndPr/>
                  <w:sdtContent>
                    <w:r w:rsidR="00BB5CFC" w:rsidRPr="00BB5CFC">
                      <w:rPr>
                        <w:rFonts w:ascii="Calibri" w:hAnsi="Calibri" w:cs="Calibri"/>
                        <w:b/>
                        <w:szCs w:val="18"/>
                      </w:rPr>
                      <w:t>Ajouter la(les) référence(s) à votre politique interne</w:t>
                    </w:r>
                  </w:sdtContent>
                </w:sdt>
              </w:sdtContent>
            </w:sdt>
          </w:p>
        </w:tc>
        <w:sdt>
          <w:sdtPr>
            <w:rPr>
              <w:rFonts w:ascii="Calibri" w:hAnsi="Calibri"/>
              <w:sz w:val="20"/>
              <w:szCs w:val="20"/>
            </w:rPr>
            <w:id w:val="-244725410"/>
            <w:placeholder>
              <w:docPart w:val="F5A10CFA7D9F4911A94D04609CEDC2C3"/>
            </w:placeholder>
            <w:showingPlcHdr/>
          </w:sdtPr>
          <w:sdtEndPr/>
          <w:sdtContent>
            <w:tc>
              <w:tcPr>
                <w:tcW w:w="4678" w:type="dxa"/>
                <w:gridSpan w:val="2"/>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394F103E" w14:textId="77777777" w:rsidR="00BB5CFC" w:rsidRPr="00BB5CFC" w:rsidRDefault="00BB5CFC" w:rsidP="00D360B3">
                <w:pPr>
                  <w:rPr>
                    <w:rFonts w:ascii="Calibri" w:hAnsi="Calibri"/>
                    <w:sz w:val="20"/>
                    <w:szCs w:val="20"/>
                  </w:rPr>
                </w:pPr>
                <w:r w:rsidRPr="00F12659">
                  <w:rPr>
                    <w:rStyle w:val="Textedelespacerserv"/>
                  </w:rPr>
                  <w:t>Cliquez ou appuyez ici pour entrer du texte.</w:t>
                </w:r>
              </w:p>
            </w:tc>
          </w:sdtContent>
        </w:sdt>
      </w:tr>
      <w:tr w:rsidR="00BB5CFC" w:rsidRPr="00FF3323" w14:paraId="7294C69D" w14:textId="77777777" w:rsidTr="00BB5CFC">
        <w:trPr>
          <w:trHeight w:val="43"/>
        </w:trPr>
        <w:tc>
          <w:tcPr>
            <w:tcW w:w="594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0AFF52D6" w14:textId="77777777" w:rsidR="00BB5CFC" w:rsidRPr="00BB5CFC" w:rsidRDefault="006503F5" w:rsidP="00BB5CFC">
            <w:pPr>
              <w:pStyle w:val="tiquettes"/>
              <w:rPr>
                <w:rFonts w:ascii="Calibri" w:hAnsi="Calibri" w:cs="Calibri"/>
                <w:b/>
                <w:szCs w:val="18"/>
              </w:rPr>
            </w:pPr>
            <w:sdt>
              <w:sdtPr>
                <w:rPr>
                  <w:rFonts w:ascii="Calibri" w:hAnsi="Calibri" w:cs="Calibri"/>
                  <w:b/>
                  <w:szCs w:val="18"/>
                  <w:lang w:val="en-US"/>
                </w:rPr>
                <w:alias w:val="AFD"/>
                <w:tag w:val="AFD"/>
                <w:id w:val="723730047"/>
              </w:sdtPr>
              <w:sdtEndPr/>
              <w:sdtContent>
                <w:sdt>
                  <w:sdtPr>
                    <w:rPr>
                      <w:rFonts w:ascii="Calibri" w:hAnsi="Calibri" w:cs="Calibri"/>
                      <w:b/>
                      <w:szCs w:val="18"/>
                      <w:lang w:val="en-US"/>
                    </w:rPr>
                    <w:alias w:val="AFD"/>
                    <w:tag w:val="AFD"/>
                    <w:id w:val="-793597436"/>
                  </w:sdtPr>
                  <w:sdtEndPr/>
                  <w:sdtContent>
                    <w:r w:rsidR="00BB5CFC" w:rsidRPr="00450498">
                      <w:rPr>
                        <w:rFonts w:ascii="Calibri" w:hAnsi="Calibri" w:cs="Calibri"/>
                        <w:b/>
                        <w:szCs w:val="18"/>
                      </w:rPr>
                      <w:t>Indiquer quelles listes de sanctions nationales et/ou internationales vous contrôlez</w:t>
                    </w:r>
                  </w:sdtContent>
                </w:sdt>
              </w:sdtContent>
            </w:sdt>
          </w:p>
        </w:tc>
        <w:tc>
          <w:tcPr>
            <w:tcW w:w="4678" w:type="dxa"/>
            <w:gridSpan w:val="2"/>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0019A327" w14:textId="77777777" w:rsidR="00BB5CFC" w:rsidRPr="00BB5CFC" w:rsidRDefault="006503F5" w:rsidP="00BB5CFC">
            <w:pPr>
              <w:rPr>
                <w:rFonts w:ascii="Calibri" w:hAnsi="Calibri"/>
                <w:sz w:val="20"/>
                <w:szCs w:val="20"/>
              </w:rPr>
            </w:pPr>
            <w:sdt>
              <w:sdtPr>
                <w:rPr>
                  <w:rFonts w:ascii="Calibri" w:hAnsi="Calibri"/>
                  <w:sz w:val="20"/>
                  <w:szCs w:val="20"/>
                </w:rPr>
                <w:id w:val="824247699"/>
                <w:placeholder>
                  <w:docPart w:val="EE7763D2661D449FA020961FB1AA944E"/>
                </w:placeholder>
                <w:showingPlcHdr/>
              </w:sdtPr>
              <w:sdtEndPr/>
              <w:sdtContent>
                <w:r w:rsidR="00BB5CFC" w:rsidRPr="00F12659">
                  <w:rPr>
                    <w:rStyle w:val="Textedelespacerserv"/>
                  </w:rPr>
                  <w:t>Cliquez ou appuyez ici pour entrer du texte.</w:t>
                </w:r>
              </w:sdtContent>
            </w:sdt>
            <w:r w:rsidR="00BB5CFC" w:rsidRPr="00BB5CFC">
              <w:rPr>
                <w:rFonts w:ascii="Calibri" w:hAnsi="Calibri"/>
                <w:sz w:val="20"/>
                <w:szCs w:val="20"/>
              </w:rPr>
              <w:t xml:space="preserve"> </w:t>
            </w:r>
          </w:p>
        </w:tc>
      </w:tr>
      <w:tr w:rsidR="00BB5CFC" w:rsidRPr="00FF3323" w14:paraId="25FF93E8" w14:textId="77777777" w:rsidTr="00BB5CFC">
        <w:trPr>
          <w:trHeight w:val="43"/>
        </w:trPr>
        <w:tc>
          <w:tcPr>
            <w:tcW w:w="594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14:paraId="50945EC2" w14:textId="77777777" w:rsidR="00BB5CFC" w:rsidRPr="00BB5CFC" w:rsidRDefault="006503F5" w:rsidP="00BB5CFC">
            <w:pPr>
              <w:pStyle w:val="tiquettes"/>
              <w:rPr>
                <w:rFonts w:ascii="Calibri" w:hAnsi="Calibri" w:cs="Calibri"/>
                <w:b/>
                <w:szCs w:val="18"/>
              </w:rPr>
            </w:pPr>
            <w:sdt>
              <w:sdtPr>
                <w:rPr>
                  <w:rFonts w:ascii="Calibri" w:hAnsi="Calibri" w:cs="Calibri"/>
                  <w:b/>
                  <w:szCs w:val="18"/>
                  <w:lang w:val="en-US"/>
                </w:rPr>
                <w:alias w:val="AFD"/>
                <w:tag w:val="AFD"/>
                <w:id w:val="-1429740405"/>
              </w:sdtPr>
              <w:sdtEndPr/>
              <w:sdtContent>
                <w:sdt>
                  <w:sdtPr>
                    <w:rPr>
                      <w:rFonts w:ascii="Calibri" w:hAnsi="Calibri" w:cs="Calibri"/>
                      <w:b/>
                      <w:szCs w:val="18"/>
                      <w:lang w:val="en-US"/>
                    </w:rPr>
                    <w:alias w:val="AFD"/>
                    <w:tag w:val="AFD"/>
                    <w:id w:val="227122994"/>
                  </w:sdtPr>
                  <w:sdtEndPr/>
                  <w:sdtContent>
                    <w:r w:rsidR="00BB5CFC" w:rsidRPr="00BB5CFC">
                      <w:rPr>
                        <w:rFonts w:ascii="Calibri" w:hAnsi="Calibri" w:cs="Calibri"/>
                        <w:b/>
                        <w:szCs w:val="18"/>
                      </w:rPr>
                      <w:t>Indiquer si vous utilisez un logiciel ou une base de données publique, telle que le site https://gels-avoirs.dgtresor.gouv.fr/List, pour réaliser ces diligences. Veuillez indiquer son nom.</w:t>
                    </w:r>
                  </w:sdtContent>
                </w:sdt>
              </w:sdtContent>
            </w:sdt>
          </w:p>
        </w:tc>
        <w:sdt>
          <w:sdtPr>
            <w:rPr>
              <w:rFonts w:ascii="Calibri" w:hAnsi="Calibri" w:hint="eastAsia"/>
              <w:sz w:val="20"/>
              <w:szCs w:val="20"/>
            </w:rPr>
            <w:id w:val="-1745487317"/>
            <w:placeholder>
              <w:docPart w:val="FB3663C0199945029B839CB0CD6D98F2"/>
            </w:placeholder>
          </w:sdtPr>
          <w:sdtEndPr/>
          <w:sdtContent>
            <w:tc>
              <w:tcPr>
                <w:tcW w:w="4678" w:type="dxa"/>
                <w:gridSpan w:val="2"/>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tcPr>
              <w:p w14:paraId="67042B57" w14:textId="77777777" w:rsidR="00BB5CFC" w:rsidRPr="00BB5CFC" w:rsidRDefault="006503F5" w:rsidP="00BB5CFC">
                <w:pPr>
                  <w:rPr>
                    <w:rFonts w:ascii="Calibri" w:hAnsi="Calibri"/>
                    <w:sz w:val="20"/>
                    <w:szCs w:val="20"/>
                  </w:rPr>
                </w:pPr>
                <w:sdt>
                  <w:sdtPr>
                    <w:rPr>
                      <w:rFonts w:ascii="Calibri" w:hAnsi="Calibri"/>
                      <w:sz w:val="20"/>
                      <w:szCs w:val="20"/>
                    </w:rPr>
                    <w:id w:val="444266119"/>
                    <w:placeholder>
                      <w:docPart w:val="8CB239D8D5FD4494BB6D183654C4FD5F"/>
                    </w:placeholder>
                    <w:showingPlcHdr/>
                  </w:sdtPr>
                  <w:sdtEndPr/>
                  <w:sdtContent>
                    <w:r w:rsidR="00BB5CFC" w:rsidRPr="00F12659">
                      <w:rPr>
                        <w:rStyle w:val="Textedelespacerserv"/>
                      </w:rPr>
                      <w:t>Cliquez ou appuyez ici pour entrer du texte.</w:t>
                    </w:r>
                  </w:sdtContent>
                </w:sdt>
              </w:p>
            </w:tc>
          </w:sdtContent>
        </w:sdt>
      </w:tr>
    </w:tbl>
    <w:p w14:paraId="5BF9443D" w14:textId="77777777" w:rsidR="00097323" w:rsidRDefault="00097323">
      <w:pPr>
        <w:rPr>
          <w:color w:val="FF0000"/>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097323" w:rsidRPr="00FF3323" w14:paraId="0B7B27A6" w14:textId="77777777" w:rsidTr="00097323">
        <w:trPr>
          <w:trHeight w:val="43"/>
        </w:trPr>
        <w:tc>
          <w:tcPr>
            <w:tcW w:w="5098" w:type="dxa"/>
          </w:tcPr>
          <w:p w14:paraId="4735EBB9" w14:textId="7F83FF3B" w:rsidR="00097323" w:rsidRPr="00162CC5" w:rsidRDefault="00097323" w:rsidP="00097323">
            <w:pPr>
              <w:pStyle w:val="tiquettes"/>
              <w:rPr>
                <w:b/>
              </w:rPr>
            </w:pPr>
            <w:r w:rsidRPr="00097323">
              <w:rPr>
                <w:b/>
              </w:rPr>
              <w:t xml:space="preserve">Votre Institution procède-t-elle à ce contrôle avant le versement des fonds ?  </w:t>
            </w:r>
          </w:p>
        </w:tc>
        <w:sdt>
          <w:sdtPr>
            <w:id w:val="13513902"/>
            <w:placeholder>
              <w:docPart w:val="7925110020994117953077617C672293"/>
            </w:placeholder>
          </w:sdtPr>
          <w:sdtEndPr/>
          <w:sdtContent>
            <w:tc>
              <w:tcPr>
                <w:tcW w:w="5529" w:type="dxa"/>
                <w:shd w:val="clear" w:color="auto" w:fill="FFFFFF" w:themeFill="background1"/>
              </w:tcPr>
              <w:p w14:paraId="7AA0F245" w14:textId="77777777" w:rsidR="00097323" w:rsidRPr="00FF3323" w:rsidRDefault="006503F5" w:rsidP="00097323">
                <w:sdt>
                  <w:sdtPr>
                    <w:rPr>
                      <w:sz w:val="20"/>
                      <w:szCs w:val="20"/>
                    </w:rPr>
                    <w:id w:val="1079101157"/>
                    <w14:checkbox>
                      <w14:checked w14:val="0"/>
                      <w14:checkedState w14:val="00FE" w14:font="Wingdings"/>
                      <w14:uncheckedState w14:val="00A8" w14:font="Wingdings"/>
                    </w14:checkbox>
                  </w:sdtPr>
                  <w:sdtEndPr/>
                  <w:sdtContent>
                    <w:r w:rsidR="00097323">
                      <w:rPr>
                        <w:sz w:val="20"/>
                        <w:szCs w:val="20"/>
                      </w:rPr>
                      <w:sym w:font="Wingdings" w:char="F0A8"/>
                    </w:r>
                  </w:sdtContent>
                </w:sdt>
                <w:r w:rsidR="00097323" w:rsidRPr="002B0E0C">
                  <w:rPr>
                    <w:sz w:val="20"/>
                    <w:szCs w:val="20"/>
                  </w:rPr>
                  <w:t xml:space="preserve"> Oui</w:t>
                </w:r>
                <w:r w:rsidR="00097323">
                  <w:rPr>
                    <w:sz w:val="20"/>
                    <w:szCs w:val="20"/>
                  </w:rPr>
                  <w:t xml:space="preserve">                                                              </w:t>
                </w:r>
                <w:r w:rsidR="00097323" w:rsidRPr="002B0E0C">
                  <w:rPr>
                    <w:sz w:val="20"/>
                    <w:szCs w:val="20"/>
                  </w:rPr>
                  <w:tab/>
                </w:r>
                <w:sdt>
                  <w:sdtPr>
                    <w:rPr>
                      <w:sz w:val="20"/>
                      <w:szCs w:val="20"/>
                    </w:rPr>
                    <w:id w:val="-1793202887"/>
                    <w14:checkbox>
                      <w14:checked w14:val="0"/>
                      <w14:checkedState w14:val="00FE" w14:font="Wingdings"/>
                      <w14:uncheckedState w14:val="00A8" w14:font="Wingdings"/>
                    </w14:checkbox>
                  </w:sdtPr>
                  <w:sdtEndPr/>
                  <w:sdtContent>
                    <w:r w:rsidR="00097323" w:rsidRPr="005D4B3E">
                      <w:rPr>
                        <w:sz w:val="20"/>
                        <w:szCs w:val="20"/>
                      </w:rPr>
                      <w:sym w:font="Wingdings" w:char="F0A8"/>
                    </w:r>
                  </w:sdtContent>
                </w:sdt>
                <w:r w:rsidR="00097323" w:rsidRPr="002B0E0C">
                  <w:rPr>
                    <w:sz w:val="20"/>
                    <w:szCs w:val="20"/>
                  </w:rPr>
                  <w:t xml:space="preserve"> Non</w:t>
                </w:r>
              </w:p>
            </w:tc>
          </w:sdtContent>
        </w:sdt>
      </w:tr>
    </w:tbl>
    <w:p w14:paraId="7F721EDE" w14:textId="312B6DF6" w:rsidR="00097323" w:rsidRDefault="00097323">
      <w:pPr>
        <w:rPr>
          <w:color w:val="FF0000"/>
        </w:rPr>
      </w:pPr>
    </w:p>
    <w:p w14:paraId="0713FF1A" w14:textId="77777777" w:rsidR="00685C05" w:rsidRDefault="00685C05" w:rsidP="00BB5CFC">
      <w:pPr>
        <w:pStyle w:val="Titre"/>
        <w:ind w:left="720" w:firstLine="720"/>
        <w:rPr>
          <w:color w:val="FFFFFF" w:themeColor="background1"/>
          <w:sz w:val="36"/>
        </w:rPr>
      </w:pPr>
    </w:p>
    <w:p w14:paraId="57DC8EE7" w14:textId="77777777" w:rsidR="00A04064" w:rsidRDefault="00A04064" w:rsidP="00BB5CFC">
      <w:pPr>
        <w:pStyle w:val="Titre"/>
        <w:ind w:left="720" w:firstLine="720"/>
        <w:rPr>
          <w:color w:val="FFFFFF" w:themeColor="background1"/>
          <w:sz w:val="36"/>
        </w:rPr>
      </w:pPr>
    </w:p>
    <w:p w14:paraId="1D6B71D8" w14:textId="1F749DF5" w:rsidR="00BB5CFC" w:rsidRPr="00EB66AD" w:rsidRDefault="00BB5CFC" w:rsidP="00BB5CFC">
      <w:pPr>
        <w:pStyle w:val="Titre"/>
        <w:ind w:left="720" w:firstLine="720"/>
        <w:rPr>
          <w:color w:val="FFFFFF" w:themeColor="background1"/>
          <w:sz w:val="40"/>
        </w:rPr>
      </w:pPr>
      <w:r w:rsidRPr="00EB66AD">
        <w:rPr>
          <w:noProof/>
          <w:color w:val="FFFFFF" w:themeColor="background1"/>
          <w:sz w:val="56"/>
          <w:lang w:eastAsia="fr-FR"/>
        </w:rPr>
        <w:lastRenderedPageBreak/>
        <w:drawing>
          <wp:anchor distT="0" distB="0" distL="114300" distR="114300" simplePos="0" relativeHeight="251679744" behindDoc="1" locked="0" layoutInCell="1" allowOverlap="1" wp14:anchorId="1471C441" wp14:editId="6B82BB7E">
            <wp:simplePos x="0" y="0"/>
            <wp:positionH relativeFrom="column">
              <wp:posOffset>5753735</wp:posOffset>
            </wp:positionH>
            <wp:positionV relativeFrom="paragraph">
              <wp:posOffset>193040</wp:posOffset>
            </wp:positionV>
            <wp:extent cx="1103630" cy="641985"/>
            <wp:effectExtent l="0" t="0" r="0" b="0"/>
            <wp:wrapNone/>
            <wp:docPr id="14" name="Image 14"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03630" cy="641985"/>
                    </a:xfrm>
                    <a:prstGeom prst="rect">
                      <a:avLst/>
                    </a:prstGeom>
                    <a:noFill/>
                    <a:ln>
                      <a:noFill/>
                    </a:ln>
                  </pic:spPr>
                </pic:pic>
              </a:graphicData>
            </a:graphic>
          </wp:anchor>
        </w:drawing>
      </w:r>
      <w:r w:rsidRPr="00EB66AD">
        <w:rPr>
          <w:color w:val="FFFFFF" w:themeColor="background1"/>
          <w:sz w:val="36"/>
        </w:rPr>
        <w:t>Questionnaire de Conformité :</w:t>
      </w:r>
      <w:r w:rsidRPr="00EB66AD">
        <w:rPr>
          <w:noProof/>
          <w:color w:val="FFFFFF" w:themeColor="background1"/>
          <w:lang w:eastAsia="fr-FR"/>
        </w:rPr>
        <w:t xml:space="preserve"> </w:t>
      </w:r>
    </w:p>
    <w:p w14:paraId="3DFB2504" w14:textId="77777777" w:rsidR="00BB5CFC" w:rsidRPr="00EB66AD" w:rsidRDefault="00BB5CFC" w:rsidP="00BB5CFC">
      <w:pPr>
        <w:pStyle w:val="Titre"/>
        <w:ind w:left="1440"/>
        <w:rPr>
          <w:color w:val="FFFFFF" w:themeColor="background1"/>
          <w:sz w:val="40"/>
        </w:rPr>
      </w:pPr>
      <w:r w:rsidRPr="00EB66AD">
        <w:rPr>
          <w:color w:val="FFFFFF" w:themeColor="background1"/>
          <w:sz w:val="36"/>
        </w:rPr>
        <w:t>Analyse du dispositif des contreparties OSC/Fondations</w:t>
      </w:r>
    </w:p>
    <w:p w14:paraId="66C7D11C" w14:textId="66D752B7" w:rsidR="00BB5CFC" w:rsidRDefault="00BB5CFC"/>
    <w:p w14:paraId="2A1E0043" w14:textId="44F1B665" w:rsidR="009F42BF" w:rsidRPr="008F3E20" w:rsidRDefault="009F42BF" w:rsidP="009F42BF">
      <w:pPr>
        <w:rPr>
          <w:b/>
          <w:bCs/>
          <w:color w:val="FF0000"/>
          <w:sz w:val="18"/>
        </w:rPr>
      </w:pPr>
    </w:p>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9F42BF" w:rsidRPr="00FF3323" w14:paraId="7A42986B" w14:textId="77777777" w:rsidTr="006B3AC6">
        <w:trPr>
          <w:trHeight w:val="43"/>
        </w:trPr>
        <w:tc>
          <w:tcPr>
            <w:tcW w:w="10627" w:type="dxa"/>
          </w:tcPr>
          <w:p w14:paraId="11C465D1" w14:textId="7FD6E308" w:rsidR="00D53705" w:rsidRDefault="009F42BF" w:rsidP="006B3AC6">
            <w:pPr>
              <w:pStyle w:val="tiquettes"/>
              <w:rPr>
                <w:b/>
                <w:bCs/>
              </w:rPr>
            </w:pPr>
            <w:r w:rsidRPr="00450498">
              <w:rPr>
                <w:b/>
                <w:bCs/>
              </w:rPr>
              <w:t xml:space="preserve">Quelle(s) mesure(s) mettez-vous en œuvre </w:t>
            </w:r>
            <w:r w:rsidR="00EB66AD">
              <w:rPr>
                <w:b/>
                <w:bCs/>
              </w:rPr>
              <w:t xml:space="preserve">en cas de hit positif de l’un de ces tiers </w:t>
            </w:r>
            <w:r w:rsidRPr="00450498">
              <w:rPr>
                <w:b/>
                <w:bCs/>
              </w:rPr>
              <w:t>sur l’une des listes de sanctions nationales et/ou internationales</w:t>
            </w:r>
            <w:r w:rsidRPr="00450498" w:rsidDel="007D78C7">
              <w:rPr>
                <w:b/>
                <w:bCs/>
              </w:rPr>
              <w:t xml:space="preserve"> </w:t>
            </w:r>
            <w:r w:rsidRPr="00450498">
              <w:rPr>
                <w:b/>
                <w:bCs/>
              </w:rPr>
              <w:t xml:space="preserve">? </w:t>
            </w:r>
          </w:p>
          <w:p w14:paraId="5BFCD57E" w14:textId="31C599C0" w:rsidR="009F42BF" w:rsidRPr="00450498" w:rsidRDefault="009F42BF" w:rsidP="006B3AC6">
            <w:pPr>
              <w:pStyle w:val="tiquettes"/>
              <w:rPr>
                <w:b/>
                <w:bCs/>
              </w:rPr>
            </w:pPr>
            <w:r w:rsidRPr="00450498">
              <w:rPr>
                <w:b/>
                <w:bCs/>
              </w:rPr>
              <w:t>Signez-vous ou poursuivez-vous ce contrat/ cette relation avec le tiers concerné?</w:t>
            </w:r>
            <w:r w:rsidR="00850369">
              <w:rPr>
                <w:b/>
                <w:bCs/>
              </w:rPr>
              <w:t xml:space="preserve"> </w:t>
            </w:r>
          </w:p>
          <w:p w14:paraId="0D9723BC" w14:textId="77777777" w:rsidR="009F42BF" w:rsidRPr="008755E4" w:rsidRDefault="009F42BF" w:rsidP="006B3AC6">
            <w:pPr>
              <w:pStyle w:val="tiquettes"/>
              <w:rPr>
                <w:b/>
              </w:rPr>
            </w:pPr>
          </w:p>
        </w:tc>
      </w:tr>
      <w:tr w:rsidR="009F42BF" w:rsidRPr="00FF3323" w14:paraId="533435EE" w14:textId="77777777" w:rsidTr="006B3AC6">
        <w:trPr>
          <w:trHeight w:val="43"/>
        </w:trPr>
        <w:tc>
          <w:tcPr>
            <w:tcW w:w="10627" w:type="dxa"/>
          </w:tcPr>
          <w:sdt>
            <w:sdtPr>
              <w:id w:val="-82463582"/>
              <w:placeholder>
                <w:docPart w:val="1D5C89A25A9F40A2BEEA557ECB980184"/>
              </w:placeholder>
              <w:showingPlcHdr/>
            </w:sdtPr>
            <w:sdtEndPr/>
            <w:sdtContent>
              <w:p w14:paraId="67DE38C1" w14:textId="77777777" w:rsidR="009F42BF" w:rsidRPr="00541C3B" w:rsidRDefault="009F42BF" w:rsidP="006B3AC6">
                <w:r w:rsidRPr="00F12659">
                  <w:rPr>
                    <w:rStyle w:val="Textedelespacerserv"/>
                  </w:rPr>
                  <w:t>Cliquez ou appuyez ici pour entrer du texte.</w:t>
                </w:r>
              </w:p>
            </w:sdtContent>
          </w:sdt>
        </w:tc>
      </w:tr>
    </w:tbl>
    <w:p w14:paraId="67CFB4EC" w14:textId="77777777" w:rsidR="009F42BF" w:rsidRDefault="009F42BF"/>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8642"/>
        <w:gridCol w:w="1985"/>
      </w:tblGrid>
      <w:tr w:rsidR="00BB5CFC" w:rsidRPr="00FF3323" w14:paraId="20DD46C1" w14:textId="77777777" w:rsidTr="00D360B3">
        <w:trPr>
          <w:trHeight w:val="43"/>
        </w:trPr>
        <w:tc>
          <w:tcPr>
            <w:tcW w:w="10627" w:type="dxa"/>
            <w:gridSpan w:val="2"/>
          </w:tcPr>
          <w:p w14:paraId="1AAE0407" w14:textId="77777777" w:rsidR="00BB5CFC" w:rsidRPr="005261F0" w:rsidRDefault="00BB5CFC" w:rsidP="00BB5CFC">
            <w:pPr>
              <w:pStyle w:val="tiquettes"/>
              <w:rPr>
                <w:b/>
              </w:rPr>
            </w:pPr>
            <w:r w:rsidRPr="00BB5CFC">
              <w:rPr>
                <w:b/>
                <w:bCs/>
              </w:rPr>
              <w:t xml:space="preserve">Est-ce que votre Institution impose dans ses contrats avec les tiers suivants une clause contractuelle visant à s’assurer du respect des réglementations portant sanctions nationales et/ou internationales? </w:t>
            </w:r>
          </w:p>
        </w:tc>
      </w:tr>
      <w:tr w:rsidR="00BB5CFC" w:rsidRPr="00FF3323" w14:paraId="1FC87A64" w14:textId="77777777" w:rsidTr="00D360B3">
        <w:trPr>
          <w:trHeight w:val="43"/>
        </w:trPr>
        <w:tc>
          <w:tcPr>
            <w:tcW w:w="8642" w:type="dxa"/>
          </w:tcPr>
          <w:p w14:paraId="63F01528" w14:textId="77777777" w:rsidR="00BB5CFC" w:rsidRPr="005F62C9" w:rsidRDefault="004C60B1" w:rsidP="00D360B3">
            <w:pPr>
              <w:pStyle w:val="tiquettes"/>
              <w:rPr>
                <w:rFonts w:ascii="Calibri" w:hAnsi="Calibri"/>
                <w:i/>
                <w:szCs w:val="20"/>
              </w:rPr>
            </w:pPr>
            <w:r>
              <w:rPr>
                <w:szCs w:val="20"/>
              </w:rPr>
              <w:t>Avec ses</w:t>
            </w:r>
            <w:r w:rsidR="00BB5CFC" w:rsidRPr="005F62C9">
              <w:rPr>
                <w:szCs w:val="20"/>
              </w:rPr>
              <w:t xml:space="preserve"> partenaires de mise en œuvre :</w:t>
            </w:r>
          </w:p>
        </w:tc>
        <w:tc>
          <w:tcPr>
            <w:tcW w:w="1985" w:type="dxa"/>
            <w:shd w:val="clear" w:color="auto" w:fill="FFFFFF" w:themeFill="background1"/>
          </w:tcPr>
          <w:p w14:paraId="0C687E78" w14:textId="77777777" w:rsidR="00BB5CFC" w:rsidRDefault="006503F5" w:rsidP="00D360B3">
            <w:pPr>
              <w:rPr>
                <w:sz w:val="20"/>
                <w:szCs w:val="20"/>
              </w:rPr>
            </w:pPr>
            <w:sdt>
              <w:sdtPr>
                <w:rPr>
                  <w:sz w:val="20"/>
                  <w:szCs w:val="20"/>
                </w:rPr>
                <w:id w:val="-434837754"/>
                <w14:checkbox>
                  <w14:checked w14:val="0"/>
                  <w14:checkedState w14:val="2612" w14:font="MS Gothic"/>
                  <w14:uncheckedState w14:val="2610" w14:font="MS Gothic"/>
                </w14:checkbox>
              </w:sdtPr>
              <w:sdtEndPr/>
              <w:sdtContent>
                <w:r w:rsidR="00BB5CFC">
                  <w:rPr>
                    <w:rFonts w:ascii="MS Gothic" w:eastAsia="MS Gothic" w:hAnsi="MS Gothic" w:hint="eastAsia"/>
                    <w:sz w:val="20"/>
                    <w:szCs w:val="20"/>
                  </w:rPr>
                  <w:t>☐</w:t>
                </w:r>
              </w:sdtContent>
            </w:sdt>
            <w:r w:rsidR="00BB5CFC">
              <w:rPr>
                <w:sz w:val="20"/>
                <w:szCs w:val="20"/>
              </w:rPr>
              <w:t xml:space="preserve">Oui        </w:t>
            </w:r>
            <w:sdt>
              <w:sdtPr>
                <w:rPr>
                  <w:sz w:val="20"/>
                  <w:szCs w:val="20"/>
                </w:rPr>
                <w:id w:val="748615901"/>
                <w14:checkbox>
                  <w14:checked w14:val="0"/>
                  <w14:checkedState w14:val="2612" w14:font="MS Gothic"/>
                  <w14:uncheckedState w14:val="2610" w14:font="MS Gothic"/>
                </w14:checkbox>
              </w:sdtPr>
              <w:sdtEndPr/>
              <w:sdtContent>
                <w:r w:rsidR="00BB5CFC">
                  <w:rPr>
                    <w:rFonts w:ascii="MS Gothic" w:eastAsia="MS Gothic" w:hAnsi="MS Gothic" w:hint="eastAsia"/>
                    <w:sz w:val="20"/>
                    <w:szCs w:val="20"/>
                  </w:rPr>
                  <w:t>☐</w:t>
                </w:r>
              </w:sdtContent>
            </w:sdt>
            <w:r w:rsidR="00BB5CFC">
              <w:rPr>
                <w:sz w:val="20"/>
                <w:szCs w:val="20"/>
              </w:rPr>
              <w:t>Non</w:t>
            </w:r>
          </w:p>
        </w:tc>
      </w:tr>
      <w:tr w:rsidR="00BB5CFC" w:rsidRPr="00FF3323" w14:paraId="508DD359" w14:textId="77777777" w:rsidTr="00D360B3">
        <w:trPr>
          <w:trHeight w:val="43"/>
        </w:trPr>
        <w:tc>
          <w:tcPr>
            <w:tcW w:w="8642" w:type="dxa"/>
          </w:tcPr>
          <w:p w14:paraId="690C1C07" w14:textId="77777777" w:rsidR="00BB5CFC" w:rsidRPr="005F62C9" w:rsidRDefault="004C60B1" w:rsidP="00D360B3">
            <w:pPr>
              <w:pStyle w:val="tiquettes"/>
              <w:rPr>
                <w:rFonts w:ascii="Calibri" w:hAnsi="Calibri"/>
                <w:i/>
                <w:szCs w:val="20"/>
              </w:rPr>
            </w:pPr>
            <w:r>
              <w:rPr>
                <w:szCs w:val="20"/>
              </w:rPr>
              <w:t>Avec ses</w:t>
            </w:r>
            <w:r w:rsidR="00BB5CFC" w:rsidRPr="005F62C9">
              <w:rPr>
                <w:szCs w:val="20"/>
              </w:rPr>
              <w:t xml:space="preserve"> prestataires/fournisseurs :</w:t>
            </w:r>
          </w:p>
        </w:tc>
        <w:tc>
          <w:tcPr>
            <w:tcW w:w="1985" w:type="dxa"/>
            <w:shd w:val="clear" w:color="auto" w:fill="FFFFFF" w:themeFill="background1"/>
          </w:tcPr>
          <w:p w14:paraId="109C203F" w14:textId="77777777" w:rsidR="00BB5CFC" w:rsidRPr="005261F0" w:rsidRDefault="006503F5" w:rsidP="00D360B3">
            <w:pPr>
              <w:rPr>
                <w:sz w:val="20"/>
                <w:szCs w:val="20"/>
              </w:rPr>
            </w:pPr>
            <w:sdt>
              <w:sdtPr>
                <w:rPr>
                  <w:sz w:val="20"/>
                  <w:szCs w:val="20"/>
                </w:rPr>
                <w:id w:val="-1818939999"/>
                <w14:checkbox>
                  <w14:checked w14:val="0"/>
                  <w14:checkedState w14:val="2612" w14:font="MS Gothic"/>
                  <w14:uncheckedState w14:val="2610" w14:font="MS Gothic"/>
                </w14:checkbox>
              </w:sdtPr>
              <w:sdtEndPr/>
              <w:sdtContent>
                <w:r w:rsidR="00BB5CFC">
                  <w:rPr>
                    <w:rFonts w:ascii="MS Gothic" w:eastAsia="MS Gothic" w:hAnsi="MS Gothic" w:hint="eastAsia"/>
                    <w:sz w:val="20"/>
                    <w:szCs w:val="20"/>
                  </w:rPr>
                  <w:t>☐</w:t>
                </w:r>
              </w:sdtContent>
            </w:sdt>
            <w:r w:rsidR="00BB5CFC">
              <w:rPr>
                <w:sz w:val="20"/>
                <w:szCs w:val="20"/>
              </w:rPr>
              <w:t xml:space="preserve">Oui        </w:t>
            </w:r>
            <w:sdt>
              <w:sdtPr>
                <w:rPr>
                  <w:sz w:val="20"/>
                  <w:szCs w:val="20"/>
                </w:rPr>
                <w:id w:val="-626702734"/>
                <w14:checkbox>
                  <w14:checked w14:val="0"/>
                  <w14:checkedState w14:val="2612" w14:font="MS Gothic"/>
                  <w14:uncheckedState w14:val="2610" w14:font="MS Gothic"/>
                </w14:checkbox>
              </w:sdtPr>
              <w:sdtEndPr/>
              <w:sdtContent>
                <w:r w:rsidR="00BB5CFC">
                  <w:rPr>
                    <w:rFonts w:ascii="MS Gothic" w:eastAsia="MS Gothic" w:hAnsi="MS Gothic" w:hint="eastAsia"/>
                    <w:sz w:val="20"/>
                    <w:szCs w:val="20"/>
                  </w:rPr>
                  <w:t>☐</w:t>
                </w:r>
              </w:sdtContent>
            </w:sdt>
            <w:r w:rsidR="00BB5CFC">
              <w:rPr>
                <w:sz w:val="20"/>
                <w:szCs w:val="20"/>
              </w:rPr>
              <w:t>Non</w:t>
            </w:r>
          </w:p>
        </w:tc>
      </w:tr>
      <w:tr w:rsidR="00BB5CFC" w:rsidRPr="00FF3323" w14:paraId="72A0620B" w14:textId="77777777" w:rsidTr="00D360B3">
        <w:trPr>
          <w:trHeight w:val="43"/>
        </w:trPr>
        <w:tc>
          <w:tcPr>
            <w:tcW w:w="8642" w:type="dxa"/>
          </w:tcPr>
          <w:p w14:paraId="6BF1DB97" w14:textId="39FBDD09" w:rsidR="00BB5CFC" w:rsidRPr="005F62C9" w:rsidRDefault="004C60B1" w:rsidP="00BC6C73">
            <w:pPr>
              <w:pStyle w:val="tiquettes"/>
              <w:rPr>
                <w:rFonts w:ascii="Calibri" w:hAnsi="Calibri"/>
                <w:i/>
                <w:szCs w:val="20"/>
              </w:rPr>
            </w:pPr>
            <w:r>
              <w:rPr>
                <w:szCs w:val="20"/>
              </w:rPr>
              <w:t>Avec ses</w:t>
            </w:r>
            <w:r w:rsidR="00BB5CFC" w:rsidRPr="005F62C9">
              <w:rPr>
                <w:szCs w:val="20"/>
              </w:rPr>
              <w:t xml:space="preserve"> bénéficiaires de rétrocessions</w:t>
            </w:r>
            <w:r w:rsidR="00F9534B">
              <w:rPr>
                <w:szCs w:val="20"/>
              </w:rPr>
              <w:t xml:space="preserve"> </w:t>
            </w:r>
            <w:r w:rsidR="00BB5CFC" w:rsidRPr="005F62C9">
              <w:rPr>
                <w:szCs w:val="20"/>
              </w:rPr>
              <w:t>:</w:t>
            </w:r>
          </w:p>
        </w:tc>
        <w:tc>
          <w:tcPr>
            <w:tcW w:w="1985" w:type="dxa"/>
            <w:shd w:val="clear" w:color="auto" w:fill="FFFFFF" w:themeFill="background1"/>
          </w:tcPr>
          <w:p w14:paraId="38821D07" w14:textId="77777777" w:rsidR="00BB5CFC" w:rsidRPr="005261F0" w:rsidRDefault="006503F5" w:rsidP="00D360B3">
            <w:pPr>
              <w:rPr>
                <w:sz w:val="20"/>
                <w:szCs w:val="20"/>
              </w:rPr>
            </w:pPr>
            <w:sdt>
              <w:sdtPr>
                <w:rPr>
                  <w:sz w:val="20"/>
                  <w:szCs w:val="20"/>
                </w:rPr>
                <w:id w:val="-592085263"/>
                <w14:checkbox>
                  <w14:checked w14:val="0"/>
                  <w14:checkedState w14:val="2612" w14:font="MS Gothic"/>
                  <w14:uncheckedState w14:val="2610" w14:font="MS Gothic"/>
                </w14:checkbox>
              </w:sdtPr>
              <w:sdtEndPr/>
              <w:sdtContent>
                <w:r w:rsidR="00BB5CFC">
                  <w:rPr>
                    <w:rFonts w:ascii="MS Gothic" w:eastAsia="MS Gothic" w:hAnsi="MS Gothic" w:hint="eastAsia"/>
                    <w:sz w:val="20"/>
                    <w:szCs w:val="20"/>
                  </w:rPr>
                  <w:t>☐</w:t>
                </w:r>
              </w:sdtContent>
            </w:sdt>
            <w:r w:rsidR="00BB5CFC">
              <w:rPr>
                <w:sz w:val="20"/>
                <w:szCs w:val="20"/>
              </w:rPr>
              <w:t xml:space="preserve">Oui        </w:t>
            </w:r>
            <w:sdt>
              <w:sdtPr>
                <w:rPr>
                  <w:sz w:val="20"/>
                  <w:szCs w:val="20"/>
                </w:rPr>
                <w:id w:val="1386379447"/>
                <w14:checkbox>
                  <w14:checked w14:val="0"/>
                  <w14:checkedState w14:val="2612" w14:font="MS Gothic"/>
                  <w14:uncheckedState w14:val="2610" w14:font="MS Gothic"/>
                </w14:checkbox>
              </w:sdtPr>
              <w:sdtEndPr/>
              <w:sdtContent>
                <w:r w:rsidR="00BB5CFC">
                  <w:rPr>
                    <w:rFonts w:ascii="MS Gothic" w:eastAsia="MS Gothic" w:hAnsi="MS Gothic" w:hint="eastAsia"/>
                    <w:sz w:val="20"/>
                    <w:szCs w:val="20"/>
                  </w:rPr>
                  <w:t>☐</w:t>
                </w:r>
              </w:sdtContent>
            </w:sdt>
            <w:r w:rsidR="00BB5CFC">
              <w:rPr>
                <w:sz w:val="20"/>
                <w:szCs w:val="20"/>
              </w:rPr>
              <w:t>Non</w:t>
            </w:r>
          </w:p>
        </w:tc>
      </w:tr>
    </w:tbl>
    <w:p w14:paraId="0DDE2B4C" w14:textId="77777777" w:rsidR="00BB5CFC" w:rsidRDefault="00BB5CFC"/>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BB5CFC" w:rsidRPr="00FF3323" w14:paraId="050A346D" w14:textId="77777777" w:rsidTr="00D360B3">
        <w:trPr>
          <w:trHeight w:val="43"/>
        </w:trPr>
        <w:tc>
          <w:tcPr>
            <w:tcW w:w="10627" w:type="dxa"/>
          </w:tcPr>
          <w:p w14:paraId="1F2FBA49" w14:textId="77777777" w:rsidR="00BB5CFC" w:rsidRPr="00450498" w:rsidRDefault="00BB5CFC" w:rsidP="00BB5CFC">
            <w:pPr>
              <w:pStyle w:val="tiquettes"/>
              <w:rPr>
                <w:b/>
              </w:rPr>
            </w:pPr>
            <w:r w:rsidRPr="00450498">
              <w:rPr>
                <w:b/>
                <w:bCs/>
              </w:rPr>
              <w:t xml:space="preserve">Depuis les 5 dernières années, votre Institution a-t-elle déjà rencontré des difficultés avec les tiers visés ci-dessus pour des motifs liés au non-respect de la réglementation Sanctions? Si oui, veuillez détailler les faits et les mesures de remédiation mises en place ? </w:t>
            </w:r>
          </w:p>
        </w:tc>
      </w:tr>
      <w:tr w:rsidR="00BB5CFC" w:rsidRPr="00FF3323" w14:paraId="0D308563" w14:textId="77777777" w:rsidTr="00D360B3">
        <w:trPr>
          <w:trHeight w:val="43"/>
        </w:trPr>
        <w:tc>
          <w:tcPr>
            <w:tcW w:w="10627" w:type="dxa"/>
          </w:tcPr>
          <w:sdt>
            <w:sdtPr>
              <w:id w:val="-1028563422"/>
              <w:placeholder>
                <w:docPart w:val="A11464FCD742447F99B082211D9FFF83"/>
              </w:placeholder>
              <w:showingPlcHdr/>
            </w:sdtPr>
            <w:sdtEndPr/>
            <w:sdtContent>
              <w:p w14:paraId="7389EC06" w14:textId="77777777" w:rsidR="00BB5CFC" w:rsidRPr="00541C3B" w:rsidRDefault="00BB5CFC" w:rsidP="00D360B3">
                <w:r w:rsidRPr="00F12659">
                  <w:rPr>
                    <w:rStyle w:val="Textedelespacerserv"/>
                  </w:rPr>
                  <w:t>Cliquez ou appuyez ici pour entrer du texte.</w:t>
                </w:r>
              </w:p>
            </w:sdtContent>
          </w:sdt>
        </w:tc>
      </w:tr>
    </w:tbl>
    <w:p w14:paraId="1979ED53" w14:textId="77777777" w:rsidR="00BB5CFC" w:rsidRDefault="00BB5CFC"/>
    <w:p w14:paraId="75925221" w14:textId="77777777" w:rsidR="00B97984" w:rsidRPr="00B97984" w:rsidRDefault="00B97984" w:rsidP="00B97984">
      <w:pPr>
        <w:pStyle w:val="Titre1"/>
        <w:rPr>
          <w:bCs/>
          <w:sz w:val="28"/>
        </w:rPr>
      </w:pPr>
      <w:r w:rsidRPr="00B97984">
        <w:rPr>
          <w:bCs/>
          <w:sz w:val="28"/>
        </w:rPr>
        <w:t>8. FORMATION</w:t>
      </w:r>
    </w:p>
    <w:p w14:paraId="0965B90C" w14:textId="77777777" w:rsidR="00B97984" w:rsidRDefault="00B97984"/>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10627"/>
      </w:tblGrid>
      <w:tr w:rsidR="00B97984" w:rsidRPr="00FF3323" w14:paraId="4C5471EE" w14:textId="77777777" w:rsidTr="00D360B3">
        <w:trPr>
          <w:trHeight w:val="43"/>
        </w:trPr>
        <w:tc>
          <w:tcPr>
            <w:tcW w:w="10627" w:type="dxa"/>
          </w:tcPr>
          <w:p w14:paraId="1E78BAFB" w14:textId="77777777" w:rsidR="00B97984" w:rsidRPr="00450498" w:rsidRDefault="00B97984" w:rsidP="00B97984">
            <w:pPr>
              <w:pStyle w:val="tiquettes"/>
              <w:rPr>
                <w:b/>
              </w:rPr>
            </w:pPr>
            <w:r w:rsidRPr="00450498">
              <w:rPr>
                <w:b/>
              </w:rPr>
              <w:t xml:space="preserve">Votre institution procède-t-elle à une formation sur les thèmes de la lutte contre le financement du terrorisme, respect des sanctions, et toute autre pratique illicite (la fraude, corruption, détournements et extorsion de fonds)? </w:t>
            </w:r>
          </w:p>
          <w:sdt>
            <w:sdtPr>
              <w:id w:val="-841629544"/>
              <w:placeholder>
                <w:docPart w:val="99F8BC31C5EA4BAC92D9BC75416531E2"/>
              </w:placeholder>
            </w:sdtPr>
            <w:sdtEndPr/>
            <w:sdtContent>
              <w:p w14:paraId="18A9FCD0" w14:textId="77777777" w:rsidR="00B97984" w:rsidRPr="00450498" w:rsidRDefault="006503F5" w:rsidP="00D360B3">
                <w:sdt>
                  <w:sdtPr>
                    <w:rPr>
                      <w:sz w:val="20"/>
                      <w:szCs w:val="20"/>
                    </w:rPr>
                    <w:id w:val="-196539274"/>
                    <w14:checkbox>
                      <w14:checked w14:val="0"/>
                      <w14:checkedState w14:val="00FE" w14:font="Wingdings"/>
                      <w14:uncheckedState w14:val="00A8" w14:font="Wingdings"/>
                    </w14:checkbox>
                  </w:sdtPr>
                  <w:sdtEndPr/>
                  <w:sdtContent>
                    <w:r w:rsidR="00B97984" w:rsidRPr="00450498">
                      <w:rPr>
                        <w:sz w:val="20"/>
                        <w:szCs w:val="20"/>
                      </w:rPr>
                      <w:sym w:font="Wingdings" w:char="F0A8"/>
                    </w:r>
                  </w:sdtContent>
                </w:sdt>
                <w:r w:rsidR="00B97984" w:rsidRPr="00450498">
                  <w:rPr>
                    <w:sz w:val="20"/>
                    <w:szCs w:val="20"/>
                  </w:rPr>
                  <w:t xml:space="preserve"> Oui                                                              </w:t>
                </w:r>
                <w:r w:rsidR="00B97984" w:rsidRPr="00450498">
                  <w:rPr>
                    <w:sz w:val="20"/>
                    <w:szCs w:val="20"/>
                  </w:rPr>
                  <w:tab/>
                </w:r>
                <w:sdt>
                  <w:sdtPr>
                    <w:rPr>
                      <w:sz w:val="20"/>
                      <w:szCs w:val="20"/>
                    </w:rPr>
                    <w:id w:val="1433316396"/>
                    <w14:checkbox>
                      <w14:checked w14:val="0"/>
                      <w14:checkedState w14:val="00FE" w14:font="Wingdings"/>
                      <w14:uncheckedState w14:val="00A8" w14:font="Wingdings"/>
                    </w14:checkbox>
                  </w:sdtPr>
                  <w:sdtEndPr/>
                  <w:sdtContent>
                    <w:r w:rsidR="00B97984" w:rsidRPr="00450498">
                      <w:rPr>
                        <w:sz w:val="20"/>
                        <w:szCs w:val="20"/>
                      </w:rPr>
                      <w:sym w:font="Wingdings" w:char="F0A8"/>
                    </w:r>
                  </w:sdtContent>
                </w:sdt>
                <w:r w:rsidR="00B97984" w:rsidRPr="00450498">
                  <w:rPr>
                    <w:sz w:val="20"/>
                    <w:szCs w:val="20"/>
                  </w:rPr>
                  <w:t xml:space="preserve"> Non</w:t>
                </w:r>
              </w:p>
            </w:sdtContent>
          </w:sdt>
        </w:tc>
      </w:tr>
    </w:tbl>
    <w:p w14:paraId="5EA3A468" w14:textId="77777777" w:rsidR="00B97984" w:rsidRDefault="00B97984"/>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B97984" w14:paraId="281DF574" w14:textId="77777777" w:rsidTr="00D360B3">
        <w:trPr>
          <w:trHeight w:val="43"/>
        </w:trPr>
        <w:tc>
          <w:tcPr>
            <w:tcW w:w="10627" w:type="dxa"/>
            <w:gridSpan w:val="2"/>
          </w:tcPr>
          <w:p w14:paraId="46E707AB" w14:textId="77777777" w:rsidR="00B97984" w:rsidRDefault="006503F5" w:rsidP="00D360B3">
            <w:pPr>
              <w:rPr>
                <w:sz w:val="20"/>
                <w:szCs w:val="20"/>
              </w:rPr>
            </w:pPr>
            <w:sdt>
              <w:sdtPr>
                <w:rPr>
                  <w:rFonts w:ascii="Calibri" w:hAnsi="Calibri"/>
                  <w:szCs w:val="20"/>
                </w:rPr>
                <w:alias w:val="AFD"/>
                <w:tag w:val="AFD"/>
                <w:id w:val="2100450808"/>
              </w:sdtPr>
              <w:sdtEndPr>
                <w:rPr>
                  <w:b/>
                </w:rPr>
              </w:sdtEndPr>
              <w:sdtContent>
                <w:sdt>
                  <w:sdtPr>
                    <w:rPr>
                      <w:rFonts w:ascii="Calibri" w:hAnsi="Calibri"/>
                      <w:sz w:val="20"/>
                      <w:szCs w:val="20"/>
                    </w:rPr>
                    <w:alias w:val="AFD"/>
                    <w:tag w:val="AFD"/>
                    <w:id w:val="-1484537416"/>
                  </w:sdtPr>
                  <w:sdtEndPr>
                    <w:rPr>
                      <w:b/>
                    </w:rPr>
                  </w:sdtEndPr>
                  <w:sdtContent>
                    <w:r w:rsidR="00B97984" w:rsidRPr="00DE2FA3">
                      <w:rPr>
                        <w:rFonts w:ascii="Calibri" w:hAnsi="Calibri"/>
                        <w:sz w:val="20"/>
                        <w:szCs w:val="20"/>
                      </w:rPr>
                      <w:t xml:space="preserve">Parmi les thématiques ci-dessus, </w:t>
                    </w:r>
                    <w:r w:rsidR="00B97984">
                      <w:rPr>
                        <w:rFonts w:ascii="Calibri" w:hAnsi="Calibri"/>
                        <w:i/>
                        <w:sz w:val="20"/>
                        <w:szCs w:val="20"/>
                      </w:rPr>
                      <w:t xml:space="preserve">veuillez détailler les thématiques abordées </w:t>
                    </w:r>
                  </w:sdtContent>
                </w:sdt>
              </w:sdtContent>
            </w:sdt>
          </w:p>
        </w:tc>
      </w:tr>
      <w:tr w:rsidR="00B97984" w14:paraId="06B0AA70" w14:textId="77777777" w:rsidTr="00D360B3">
        <w:trPr>
          <w:trHeight w:val="43"/>
        </w:trPr>
        <w:tc>
          <w:tcPr>
            <w:tcW w:w="5098" w:type="dxa"/>
          </w:tcPr>
          <w:p w14:paraId="205E1DD0" w14:textId="77777777" w:rsidR="00B97984" w:rsidRPr="009033D4" w:rsidRDefault="00B97984" w:rsidP="00D360B3">
            <w:pPr>
              <w:pStyle w:val="tiquettes"/>
              <w:rPr>
                <w:rFonts w:ascii="Calibri" w:hAnsi="Calibri"/>
                <w:i/>
                <w:szCs w:val="20"/>
              </w:rPr>
            </w:pPr>
            <w:r w:rsidRPr="00B97984">
              <w:rPr>
                <w:rFonts w:ascii="Calibri" w:hAnsi="Calibri"/>
                <w:i/>
                <w:szCs w:val="20"/>
              </w:rPr>
              <w:t>Si oui, à quel public sont adressées ces formations (responsables, tout public…) et à quelles fréquences sont-elles dispensées ?</w:t>
            </w:r>
          </w:p>
        </w:tc>
        <w:tc>
          <w:tcPr>
            <w:tcW w:w="5529" w:type="dxa"/>
            <w:shd w:val="clear" w:color="auto" w:fill="FFFFFF" w:themeFill="background1"/>
          </w:tcPr>
          <w:p w14:paraId="55AA70A7" w14:textId="77777777" w:rsidR="00B97984" w:rsidRDefault="006503F5" w:rsidP="00D360B3">
            <w:pPr>
              <w:rPr>
                <w:sz w:val="20"/>
                <w:szCs w:val="20"/>
              </w:rPr>
            </w:pPr>
            <w:sdt>
              <w:sdtPr>
                <w:rPr>
                  <w:sz w:val="20"/>
                  <w:szCs w:val="20"/>
                  <w:lang w:val="en-US"/>
                </w:rPr>
                <w:alias w:val="AFD"/>
                <w:tag w:val="AFD"/>
                <w:id w:val="-1588522925"/>
              </w:sdtPr>
              <w:sdtEndPr>
                <w:rPr>
                  <w:b/>
                  <w:i/>
                </w:rPr>
              </w:sdtEndPr>
              <w:sdtContent>
                <w:r w:rsidR="00B97984" w:rsidRPr="00B97984">
                  <w:rPr>
                    <w:i/>
                    <w:sz w:val="20"/>
                    <w:szCs w:val="20"/>
                  </w:rPr>
                  <w:t>Cliquez et entrez le texte ici</w:t>
                </w:r>
              </w:sdtContent>
            </w:sdt>
          </w:p>
        </w:tc>
      </w:tr>
      <w:tr w:rsidR="00B97984" w14:paraId="10D0044D" w14:textId="77777777" w:rsidTr="00D360B3">
        <w:trPr>
          <w:trHeight w:val="43"/>
        </w:trPr>
        <w:tc>
          <w:tcPr>
            <w:tcW w:w="5098" w:type="dxa"/>
          </w:tcPr>
          <w:p w14:paraId="42873027" w14:textId="77777777" w:rsidR="00B97984" w:rsidRPr="00B97984" w:rsidRDefault="00B97984" w:rsidP="00D360B3">
            <w:pPr>
              <w:pStyle w:val="tiquettes"/>
              <w:rPr>
                <w:rFonts w:ascii="Calibri" w:hAnsi="Calibri"/>
                <w:i/>
                <w:szCs w:val="20"/>
              </w:rPr>
            </w:pPr>
          </w:p>
        </w:tc>
        <w:tc>
          <w:tcPr>
            <w:tcW w:w="5529" w:type="dxa"/>
            <w:shd w:val="clear" w:color="auto" w:fill="FFFFFF" w:themeFill="background1"/>
          </w:tcPr>
          <w:p w14:paraId="574F1B1D" w14:textId="77777777" w:rsidR="00B97984" w:rsidRPr="00B97984" w:rsidRDefault="00B97984" w:rsidP="00D360B3">
            <w:pPr>
              <w:rPr>
                <w:i/>
                <w:sz w:val="20"/>
                <w:szCs w:val="20"/>
              </w:rPr>
            </w:pPr>
          </w:p>
        </w:tc>
      </w:tr>
      <w:tr w:rsidR="00B97984" w14:paraId="484A70A5" w14:textId="77777777" w:rsidTr="00D360B3">
        <w:trPr>
          <w:trHeight w:val="43"/>
        </w:trPr>
        <w:tc>
          <w:tcPr>
            <w:tcW w:w="5098" w:type="dxa"/>
          </w:tcPr>
          <w:p w14:paraId="1741AC82" w14:textId="77777777" w:rsidR="00B97984" w:rsidRPr="00B97984" w:rsidRDefault="00B97984" w:rsidP="00D360B3">
            <w:pPr>
              <w:pStyle w:val="tiquettes"/>
              <w:rPr>
                <w:rFonts w:ascii="Calibri" w:hAnsi="Calibri"/>
                <w:i/>
                <w:szCs w:val="20"/>
              </w:rPr>
            </w:pPr>
            <w:r w:rsidRPr="00B97984">
              <w:rPr>
                <w:rFonts w:ascii="Calibri" w:hAnsi="Calibri"/>
                <w:i/>
                <w:szCs w:val="20"/>
              </w:rPr>
              <w:t>Si non, envisagez-vous de dispenser de telles formations et à quelle échéance ?</w:t>
            </w:r>
          </w:p>
        </w:tc>
        <w:tc>
          <w:tcPr>
            <w:tcW w:w="5529" w:type="dxa"/>
            <w:shd w:val="clear" w:color="auto" w:fill="FFFFFF" w:themeFill="background1"/>
          </w:tcPr>
          <w:p w14:paraId="4D83A2FC" w14:textId="77777777" w:rsidR="00B97984" w:rsidRDefault="006503F5" w:rsidP="00B97984">
            <w:pPr>
              <w:pStyle w:val="Multiplechoice4"/>
              <w:spacing w:before="0"/>
              <w:jc w:val="both"/>
              <w:rPr>
                <w:sz w:val="20"/>
                <w:szCs w:val="20"/>
                <w:lang w:val="fr-FR"/>
              </w:rPr>
            </w:pPr>
            <w:sdt>
              <w:sdtPr>
                <w:rPr>
                  <w:sz w:val="20"/>
                  <w:szCs w:val="20"/>
                </w:rPr>
                <w:id w:val="-2038505807"/>
                <w14:checkbox>
                  <w14:checked w14:val="0"/>
                  <w14:checkedState w14:val="00FE" w14:font="Wingdings"/>
                  <w14:uncheckedState w14:val="00A8" w14:font="Wingdings"/>
                </w14:checkbox>
              </w:sdtPr>
              <w:sdtEndPr/>
              <w:sdtContent>
                <w:r w:rsidR="00B97984">
                  <w:rPr>
                    <w:sz w:val="20"/>
                    <w:szCs w:val="20"/>
                  </w:rPr>
                  <w:sym w:font="Wingdings" w:char="F0A8"/>
                </w:r>
              </w:sdtContent>
            </w:sdt>
            <w:r w:rsidR="00B97984" w:rsidRPr="00A45886">
              <w:rPr>
                <w:sz w:val="20"/>
                <w:szCs w:val="20"/>
                <w:lang w:val="fr-FR"/>
              </w:rPr>
              <w:t xml:space="preserve"> Oui</w:t>
            </w:r>
            <w:r w:rsidR="00B97984" w:rsidRPr="00A45886">
              <w:rPr>
                <w:sz w:val="20"/>
                <w:szCs w:val="20"/>
                <w:lang w:val="fr-FR"/>
              </w:rPr>
              <w:tab/>
            </w:r>
            <w:r w:rsidR="00B97984">
              <w:rPr>
                <w:sz w:val="20"/>
                <w:szCs w:val="20"/>
                <w:lang w:val="fr-FR"/>
              </w:rPr>
              <w:t xml:space="preserve">                           </w:t>
            </w:r>
            <w:sdt>
              <w:sdtPr>
                <w:rPr>
                  <w:sz w:val="20"/>
                  <w:szCs w:val="20"/>
                </w:rPr>
                <w:id w:val="-1709865419"/>
                <w14:checkbox>
                  <w14:checked w14:val="0"/>
                  <w14:checkedState w14:val="00FE" w14:font="Wingdings"/>
                  <w14:uncheckedState w14:val="00A8" w14:font="Wingdings"/>
                </w14:checkbox>
              </w:sdtPr>
              <w:sdtEndPr/>
              <w:sdtContent>
                <w:r w:rsidR="00B97984" w:rsidRPr="005D4B3E">
                  <w:rPr>
                    <w:sz w:val="20"/>
                    <w:szCs w:val="20"/>
                  </w:rPr>
                  <w:sym w:font="Wingdings" w:char="F0A8"/>
                </w:r>
              </w:sdtContent>
            </w:sdt>
            <w:r w:rsidR="00B97984" w:rsidRPr="00A45886">
              <w:rPr>
                <w:sz w:val="20"/>
                <w:szCs w:val="20"/>
                <w:lang w:val="fr-FR"/>
              </w:rPr>
              <w:t xml:space="preserve"> Non</w:t>
            </w:r>
          </w:p>
          <w:p w14:paraId="4E107A62" w14:textId="77777777" w:rsidR="00B97984" w:rsidRPr="00A45886" w:rsidRDefault="00B97984" w:rsidP="00B97984">
            <w:pPr>
              <w:pStyle w:val="Multiplechoice4"/>
              <w:spacing w:before="0"/>
              <w:ind w:left="1571"/>
              <w:jc w:val="both"/>
              <w:rPr>
                <w:sz w:val="20"/>
                <w:szCs w:val="20"/>
                <w:lang w:val="fr-FR"/>
              </w:rPr>
            </w:pPr>
          </w:p>
          <w:p w14:paraId="6933DD76" w14:textId="77777777" w:rsidR="00B97984" w:rsidRDefault="006503F5" w:rsidP="00B97984">
            <w:pPr>
              <w:pStyle w:val="Multiplechoice4"/>
              <w:spacing w:before="0"/>
              <w:jc w:val="both"/>
              <w:rPr>
                <w:b/>
                <w:color w:val="000000" w:themeColor="text1"/>
                <w:sz w:val="20"/>
                <w:szCs w:val="20"/>
                <w:lang w:val="fr-FR"/>
              </w:rPr>
            </w:pPr>
            <w:sdt>
              <w:sdtPr>
                <w:rPr>
                  <w:rStyle w:val="Style1"/>
                  <w:sz w:val="20"/>
                  <w:szCs w:val="20"/>
                </w:rPr>
                <w:alias w:val="AFD"/>
                <w:tag w:val="AFD"/>
                <w:id w:val="-330915932"/>
              </w:sdtPr>
              <w:sdtEndPr>
                <w:rPr>
                  <w:rStyle w:val="Policepardfaut"/>
                  <w:rFonts w:asciiTheme="minorHAnsi" w:hAnsiTheme="minorHAnsi"/>
                  <w:b/>
                </w:rPr>
              </w:sdtEndPr>
              <w:sdtContent>
                <w:sdt>
                  <w:sdtPr>
                    <w:rPr>
                      <w:rFonts w:ascii="Calibri" w:hAnsi="Calibri"/>
                      <w:sz w:val="20"/>
                      <w:szCs w:val="20"/>
                    </w:rPr>
                    <w:alias w:val="AFD"/>
                    <w:tag w:val="AFD"/>
                    <w:id w:val="-1035960508"/>
                  </w:sdtPr>
                  <w:sdtEndPr>
                    <w:rPr>
                      <w:b/>
                      <w:i/>
                    </w:rPr>
                  </w:sdtEndPr>
                  <w:sdtContent>
                    <w:r w:rsidR="00B97984" w:rsidRPr="00A45886">
                      <w:rPr>
                        <w:rFonts w:ascii="Calibri" w:hAnsi="Calibri"/>
                        <w:i/>
                        <w:sz w:val="20"/>
                        <w:szCs w:val="20"/>
                        <w:lang w:val="fr-FR"/>
                      </w:rPr>
                      <w:t>Cliquez et entrez le texte ici</w:t>
                    </w:r>
                  </w:sdtContent>
                </w:sdt>
              </w:sdtContent>
            </w:sdt>
            <w:r w:rsidR="00B97984" w:rsidRPr="00A45886">
              <w:rPr>
                <w:b/>
                <w:color w:val="000000" w:themeColor="text1"/>
                <w:sz w:val="20"/>
                <w:szCs w:val="20"/>
                <w:lang w:val="fr-FR"/>
              </w:rPr>
              <w:tab/>
            </w:r>
          </w:p>
          <w:p w14:paraId="05C3EC3C" w14:textId="77777777" w:rsidR="00B97984" w:rsidRPr="00B97984" w:rsidRDefault="00B97984" w:rsidP="00D360B3">
            <w:pPr>
              <w:rPr>
                <w:i/>
                <w:sz w:val="20"/>
                <w:szCs w:val="20"/>
              </w:rPr>
            </w:pPr>
          </w:p>
        </w:tc>
      </w:tr>
    </w:tbl>
    <w:p w14:paraId="6AD04248" w14:textId="77777777" w:rsidR="00B97984" w:rsidRDefault="00B97984"/>
    <w:tbl>
      <w:tblPr>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tblBorders>
        <w:tblLook w:val="0600" w:firstRow="0" w:lastRow="0" w:firstColumn="0" w:lastColumn="0" w:noHBand="1" w:noVBand="1"/>
      </w:tblPr>
      <w:tblGrid>
        <w:gridCol w:w="5098"/>
        <w:gridCol w:w="5529"/>
      </w:tblGrid>
      <w:tr w:rsidR="00B97984" w14:paraId="521C273E" w14:textId="77777777" w:rsidTr="00D360B3">
        <w:trPr>
          <w:trHeight w:val="43"/>
        </w:trPr>
        <w:tc>
          <w:tcPr>
            <w:tcW w:w="10627" w:type="dxa"/>
            <w:gridSpan w:val="2"/>
          </w:tcPr>
          <w:p w14:paraId="528BA3EA" w14:textId="77777777" w:rsidR="00B97984" w:rsidRDefault="006503F5" w:rsidP="00B97984">
            <w:pPr>
              <w:pStyle w:val="tiquettes"/>
              <w:rPr>
                <w:sz w:val="20"/>
                <w:szCs w:val="20"/>
              </w:rPr>
            </w:pPr>
            <w:sdt>
              <w:sdtPr>
                <w:rPr>
                  <w:b/>
                </w:rPr>
                <w:alias w:val="AFD"/>
                <w:tag w:val="AFD"/>
                <w:id w:val="-1314243414"/>
              </w:sdtPr>
              <w:sdtEndPr/>
              <w:sdtContent>
                <w:sdt>
                  <w:sdtPr>
                    <w:rPr>
                      <w:b/>
                    </w:rPr>
                    <w:alias w:val="AFD"/>
                    <w:tag w:val="AFD"/>
                    <w:id w:val="-1795901349"/>
                  </w:sdtPr>
                  <w:sdtEndPr/>
                  <w:sdtContent>
                    <w:r w:rsidR="00B97984" w:rsidRPr="00B97984">
                      <w:rPr>
                        <w:b/>
                      </w:rPr>
                      <w:t>Votre institution procède-t-elle à une formation en lien avec le Manuel de Procédures couvrant notamment les aspects comptabilité, gestion de trésorerie/budgétaire, achats, etc. ?</w:t>
                    </w:r>
                  </w:sdtContent>
                </w:sdt>
              </w:sdtContent>
            </w:sdt>
          </w:p>
        </w:tc>
      </w:tr>
      <w:tr w:rsidR="00B97984" w14:paraId="2BA5B18F" w14:textId="77777777" w:rsidTr="00D360B3">
        <w:trPr>
          <w:trHeight w:val="43"/>
        </w:trPr>
        <w:tc>
          <w:tcPr>
            <w:tcW w:w="5098" w:type="dxa"/>
          </w:tcPr>
          <w:p w14:paraId="1D1A4A32" w14:textId="77777777" w:rsidR="00B97984" w:rsidRPr="00B97984" w:rsidRDefault="00B97984" w:rsidP="00D360B3">
            <w:pPr>
              <w:pStyle w:val="tiquettes"/>
              <w:rPr>
                <w:rFonts w:ascii="Calibri" w:hAnsi="Calibri"/>
                <w:i/>
                <w:szCs w:val="20"/>
              </w:rPr>
            </w:pPr>
            <w:r w:rsidRPr="00B97984">
              <w:rPr>
                <w:rFonts w:ascii="Calibri" w:hAnsi="Calibri"/>
                <w:i/>
                <w:szCs w:val="20"/>
              </w:rPr>
              <w:t>Si non, envisagez-vous de dispenser de telles formations et à quelle échéance ?</w:t>
            </w:r>
          </w:p>
        </w:tc>
        <w:tc>
          <w:tcPr>
            <w:tcW w:w="5529" w:type="dxa"/>
            <w:shd w:val="clear" w:color="auto" w:fill="FFFFFF" w:themeFill="background1"/>
          </w:tcPr>
          <w:p w14:paraId="149D1D62" w14:textId="77777777" w:rsidR="00B97984" w:rsidRDefault="006503F5" w:rsidP="00D360B3">
            <w:pPr>
              <w:pStyle w:val="Multiplechoice4"/>
              <w:spacing w:before="0"/>
              <w:jc w:val="both"/>
              <w:rPr>
                <w:sz w:val="20"/>
                <w:szCs w:val="20"/>
                <w:lang w:val="fr-FR"/>
              </w:rPr>
            </w:pPr>
            <w:sdt>
              <w:sdtPr>
                <w:rPr>
                  <w:sz w:val="20"/>
                  <w:szCs w:val="20"/>
                </w:rPr>
                <w:id w:val="668760699"/>
                <w14:checkbox>
                  <w14:checked w14:val="0"/>
                  <w14:checkedState w14:val="00FE" w14:font="Wingdings"/>
                  <w14:uncheckedState w14:val="00A8" w14:font="Wingdings"/>
                </w14:checkbox>
              </w:sdtPr>
              <w:sdtEndPr/>
              <w:sdtContent>
                <w:r w:rsidR="00B97984">
                  <w:rPr>
                    <w:sz w:val="20"/>
                    <w:szCs w:val="20"/>
                  </w:rPr>
                  <w:sym w:font="Wingdings" w:char="F0A8"/>
                </w:r>
              </w:sdtContent>
            </w:sdt>
            <w:r w:rsidR="00B97984" w:rsidRPr="00A45886">
              <w:rPr>
                <w:sz w:val="20"/>
                <w:szCs w:val="20"/>
                <w:lang w:val="fr-FR"/>
              </w:rPr>
              <w:t xml:space="preserve"> Oui</w:t>
            </w:r>
            <w:r w:rsidR="00B97984" w:rsidRPr="00A45886">
              <w:rPr>
                <w:sz w:val="20"/>
                <w:szCs w:val="20"/>
                <w:lang w:val="fr-FR"/>
              </w:rPr>
              <w:tab/>
            </w:r>
            <w:r w:rsidR="00B97984">
              <w:rPr>
                <w:sz w:val="20"/>
                <w:szCs w:val="20"/>
                <w:lang w:val="fr-FR"/>
              </w:rPr>
              <w:t xml:space="preserve">                           </w:t>
            </w:r>
            <w:sdt>
              <w:sdtPr>
                <w:rPr>
                  <w:sz w:val="20"/>
                  <w:szCs w:val="20"/>
                </w:rPr>
                <w:id w:val="225807596"/>
                <w14:checkbox>
                  <w14:checked w14:val="0"/>
                  <w14:checkedState w14:val="00FE" w14:font="Wingdings"/>
                  <w14:uncheckedState w14:val="00A8" w14:font="Wingdings"/>
                </w14:checkbox>
              </w:sdtPr>
              <w:sdtEndPr/>
              <w:sdtContent>
                <w:r w:rsidR="00B97984" w:rsidRPr="005D4B3E">
                  <w:rPr>
                    <w:sz w:val="20"/>
                    <w:szCs w:val="20"/>
                  </w:rPr>
                  <w:sym w:font="Wingdings" w:char="F0A8"/>
                </w:r>
              </w:sdtContent>
            </w:sdt>
            <w:r w:rsidR="00B97984" w:rsidRPr="00A45886">
              <w:rPr>
                <w:sz w:val="20"/>
                <w:szCs w:val="20"/>
                <w:lang w:val="fr-FR"/>
              </w:rPr>
              <w:t xml:space="preserve"> Non</w:t>
            </w:r>
          </w:p>
          <w:p w14:paraId="6A7CFB6F" w14:textId="77777777" w:rsidR="00B97984" w:rsidRPr="00A45886" w:rsidRDefault="00B97984" w:rsidP="00D360B3">
            <w:pPr>
              <w:pStyle w:val="Multiplechoice4"/>
              <w:spacing w:before="0"/>
              <w:ind w:left="1571"/>
              <w:jc w:val="both"/>
              <w:rPr>
                <w:sz w:val="20"/>
                <w:szCs w:val="20"/>
                <w:lang w:val="fr-FR"/>
              </w:rPr>
            </w:pPr>
          </w:p>
          <w:p w14:paraId="0183782B" w14:textId="2B3191AC" w:rsidR="00B97984" w:rsidRPr="00450498" w:rsidRDefault="006503F5" w:rsidP="009F42BF">
            <w:pPr>
              <w:pStyle w:val="Multiplechoice4"/>
              <w:spacing w:before="0"/>
              <w:jc w:val="both"/>
              <w:rPr>
                <w:i/>
                <w:sz w:val="20"/>
                <w:szCs w:val="20"/>
                <w:lang w:val="fr-FR"/>
              </w:rPr>
            </w:pPr>
            <w:sdt>
              <w:sdtPr>
                <w:rPr>
                  <w:rStyle w:val="Style1"/>
                  <w:sz w:val="20"/>
                  <w:szCs w:val="20"/>
                </w:rPr>
                <w:alias w:val="AFD"/>
                <w:tag w:val="AFD"/>
                <w:id w:val="-1556460914"/>
              </w:sdtPr>
              <w:sdtEndPr>
                <w:rPr>
                  <w:rStyle w:val="Policepardfaut"/>
                  <w:rFonts w:asciiTheme="minorHAnsi" w:hAnsiTheme="minorHAnsi"/>
                  <w:b/>
                </w:rPr>
              </w:sdtEndPr>
              <w:sdtContent>
                <w:sdt>
                  <w:sdtPr>
                    <w:rPr>
                      <w:rFonts w:ascii="Calibri" w:hAnsi="Calibri"/>
                      <w:sz w:val="20"/>
                      <w:szCs w:val="20"/>
                    </w:rPr>
                    <w:alias w:val="AFD"/>
                    <w:tag w:val="AFD"/>
                    <w:id w:val="-1862968862"/>
                  </w:sdtPr>
                  <w:sdtEndPr>
                    <w:rPr>
                      <w:b/>
                      <w:i/>
                    </w:rPr>
                  </w:sdtEndPr>
                  <w:sdtContent>
                    <w:r w:rsidR="00B97984" w:rsidRPr="00A45886">
                      <w:rPr>
                        <w:rFonts w:ascii="Calibri" w:hAnsi="Calibri"/>
                        <w:i/>
                        <w:sz w:val="20"/>
                        <w:szCs w:val="20"/>
                        <w:lang w:val="fr-FR"/>
                      </w:rPr>
                      <w:t>Cliquez et entrez le texte ici</w:t>
                    </w:r>
                  </w:sdtContent>
                </w:sdt>
              </w:sdtContent>
            </w:sdt>
            <w:r w:rsidR="00B97984" w:rsidRPr="00A45886">
              <w:rPr>
                <w:b/>
                <w:color w:val="000000" w:themeColor="text1"/>
                <w:sz w:val="20"/>
                <w:szCs w:val="20"/>
                <w:lang w:val="fr-FR"/>
              </w:rPr>
              <w:tab/>
            </w:r>
          </w:p>
        </w:tc>
      </w:tr>
    </w:tbl>
    <w:p w14:paraId="096638B9" w14:textId="64C53758" w:rsidR="003D189C" w:rsidRPr="00EB66AD" w:rsidRDefault="003D189C" w:rsidP="003D189C">
      <w:pPr>
        <w:pStyle w:val="Titre"/>
        <w:ind w:left="720" w:firstLine="720"/>
        <w:rPr>
          <w:color w:val="FFFFFF" w:themeColor="background1"/>
          <w:sz w:val="40"/>
        </w:rPr>
      </w:pPr>
      <w:r w:rsidRPr="00EB66AD">
        <w:rPr>
          <w:noProof/>
          <w:color w:val="FFFFFF" w:themeColor="background1"/>
          <w:sz w:val="56"/>
          <w:lang w:eastAsia="fr-FR"/>
        </w:rPr>
        <w:lastRenderedPageBreak/>
        <w:drawing>
          <wp:anchor distT="0" distB="0" distL="114300" distR="114300" simplePos="0" relativeHeight="251681792" behindDoc="1" locked="0" layoutInCell="1" allowOverlap="1" wp14:anchorId="00CDF98D" wp14:editId="78EB4CB1">
            <wp:simplePos x="0" y="0"/>
            <wp:positionH relativeFrom="column">
              <wp:posOffset>5753735</wp:posOffset>
            </wp:positionH>
            <wp:positionV relativeFrom="paragraph">
              <wp:posOffset>193040</wp:posOffset>
            </wp:positionV>
            <wp:extent cx="1103630" cy="641985"/>
            <wp:effectExtent l="0" t="0" r="0" b="0"/>
            <wp:wrapNone/>
            <wp:docPr id="12" name="Image 12" descr="C:\Users\MUXARTA\Downloads\AFD_GROUPE_Logo_RV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UXARTA\Downloads\AFD_GROUPE_Logo_RVB.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03630" cy="641985"/>
                    </a:xfrm>
                    <a:prstGeom prst="rect">
                      <a:avLst/>
                    </a:prstGeom>
                    <a:noFill/>
                    <a:ln>
                      <a:noFill/>
                    </a:ln>
                  </pic:spPr>
                </pic:pic>
              </a:graphicData>
            </a:graphic>
          </wp:anchor>
        </w:drawing>
      </w:r>
      <w:r w:rsidRPr="00EB66AD">
        <w:rPr>
          <w:color w:val="FFFFFF" w:themeColor="background1"/>
          <w:sz w:val="36"/>
        </w:rPr>
        <w:t>Questionnaire de Conformité :</w:t>
      </w:r>
      <w:r w:rsidRPr="00EB66AD">
        <w:rPr>
          <w:noProof/>
          <w:color w:val="FFFFFF" w:themeColor="background1"/>
          <w:lang w:eastAsia="fr-FR"/>
        </w:rPr>
        <w:t xml:space="preserve"> </w:t>
      </w:r>
    </w:p>
    <w:p w14:paraId="319ACAFA" w14:textId="640ED14A" w:rsidR="003D189C" w:rsidRPr="00EB66AD" w:rsidRDefault="003D189C" w:rsidP="003D189C">
      <w:pPr>
        <w:pStyle w:val="Titre"/>
        <w:ind w:left="1440"/>
        <w:rPr>
          <w:color w:val="FFFFFF" w:themeColor="background1"/>
          <w:sz w:val="40"/>
        </w:rPr>
      </w:pPr>
      <w:r w:rsidRPr="00EB66AD">
        <w:rPr>
          <w:color w:val="FFFFFF" w:themeColor="background1"/>
          <w:sz w:val="36"/>
        </w:rPr>
        <w:t>Analyse du dispositif des contreparties OSC/Fondations</w:t>
      </w:r>
    </w:p>
    <w:p w14:paraId="1A69B463" w14:textId="60530797" w:rsidR="003D189C" w:rsidRDefault="003D189C" w:rsidP="003D189C">
      <w:pPr>
        <w:pStyle w:val="Multiplechoice4"/>
        <w:jc w:val="center"/>
        <w:rPr>
          <w:rFonts w:asciiTheme="majorHAnsi" w:eastAsiaTheme="majorEastAsia" w:hAnsiTheme="majorHAnsi" w:cstheme="majorBidi"/>
          <w:b/>
          <w:color w:val="B3A539" w:themeColor="accent1" w:themeShade="7F"/>
          <w:szCs w:val="20"/>
          <w:lang w:val="fr-FR"/>
        </w:rPr>
      </w:pPr>
    </w:p>
    <w:p w14:paraId="6439EC17" w14:textId="09CFCD11" w:rsidR="003D189C" w:rsidRDefault="009F42BF" w:rsidP="003D189C">
      <w:pPr>
        <w:pStyle w:val="Multiplechoice4"/>
        <w:jc w:val="center"/>
        <w:rPr>
          <w:rFonts w:asciiTheme="majorHAnsi" w:eastAsiaTheme="majorEastAsia" w:hAnsiTheme="majorHAnsi" w:cstheme="majorBidi"/>
          <w:b/>
          <w:color w:val="B3A539" w:themeColor="accent1" w:themeShade="7F"/>
          <w:szCs w:val="20"/>
          <w:lang w:val="fr-FR"/>
        </w:rPr>
      </w:pPr>
      <w:r w:rsidRPr="00502A5F">
        <w:rPr>
          <w:rFonts w:ascii="Century Gothic" w:hAnsi="Century Gothic"/>
          <w:noProof/>
          <w:sz w:val="18"/>
          <w:lang w:val="fr-FR" w:eastAsia="fr-FR"/>
        </w:rPr>
        <mc:AlternateContent>
          <mc:Choice Requires="wps">
            <w:drawing>
              <wp:anchor distT="0" distB="0" distL="114300" distR="114300" simplePos="0" relativeHeight="251683840" behindDoc="0" locked="0" layoutInCell="1" allowOverlap="1" wp14:anchorId="44B90922" wp14:editId="361D13E6">
                <wp:simplePos x="0" y="0"/>
                <wp:positionH relativeFrom="margin">
                  <wp:posOffset>1844040</wp:posOffset>
                </wp:positionH>
                <wp:positionV relativeFrom="paragraph">
                  <wp:posOffset>124460</wp:posOffset>
                </wp:positionV>
                <wp:extent cx="4672965" cy="2362200"/>
                <wp:effectExtent l="0" t="0" r="13335" b="19050"/>
                <wp:wrapNone/>
                <wp:docPr id="1"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72965" cy="2362200"/>
                        </a:xfrm>
                        <a:prstGeom prst="rect">
                          <a:avLst/>
                        </a:prstGeom>
                        <a:solidFill>
                          <a:srgbClr val="FFFFFF"/>
                        </a:solidFill>
                        <a:ln w="9525">
                          <a:solidFill>
                            <a:schemeClr val="tx1"/>
                          </a:solidFill>
                          <a:miter lim="800000"/>
                          <a:headEnd/>
                          <a:tailEnd/>
                        </a:ln>
                      </wps:spPr>
                      <wps:txbx>
                        <w:txbxContent>
                          <w:p w14:paraId="37603D47" w14:textId="77777777" w:rsidR="00EB66AD" w:rsidRPr="001B693F" w:rsidRDefault="00EB66AD" w:rsidP="009F42BF">
                            <w:pPr>
                              <w:spacing w:after="0"/>
                              <w:jc w:val="center"/>
                              <w:rPr>
                                <w:rFonts w:ascii="Century Gothic" w:hAnsi="Century Gothic"/>
                                <w:b/>
                                <w:sz w:val="18"/>
                                <w:szCs w:val="18"/>
                              </w:rPr>
                            </w:pPr>
                            <w:r>
                              <w:rPr>
                                <w:rFonts w:ascii="Century Gothic" w:hAnsi="Century Gothic"/>
                                <w:b/>
                                <w:sz w:val="18"/>
                                <w:szCs w:val="18"/>
                              </w:rPr>
                              <w:t xml:space="preserve">Nom et </w:t>
                            </w:r>
                            <w:r w:rsidRPr="001B693F">
                              <w:rPr>
                                <w:rFonts w:ascii="Century Gothic" w:hAnsi="Century Gothic"/>
                                <w:b/>
                                <w:sz w:val="18"/>
                                <w:szCs w:val="18"/>
                              </w:rPr>
                              <w:t xml:space="preserve">Signature du représentant légal + </w:t>
                            </w:r>
                            <w:sdt>
                              <w:sdtPr>
                                <w:rPr>
                                  <w:rFonts w:ascii="Century Gothic" w:hAnsi="Century Gothic"/>
                                  <w:b/>
                                  <w:sz w:val="18"/>
                                  <w:szCs w:val="18"/>
                                </w:rPr>
                                <w:id w:val="-261842805"/>
                                <w:placeholder>
                                  <w:docPart w:val="CBFFD8D0AB084CF283AC82A3EFC13941"/>
                                </w:placeholder>
                                <w:date>
                                  <w:dateFormat w:val="dd/MM/yyyy"/>
                                  <w:lid w:val="fr-FR"/>
                                  <w:storeMappedDataAs w:val="dateTime"/>
                                  <w:calendar w:val="gregorian"/>
                                </w:date>
                              </w:sdtPr>
                              <w:sdtEndPr/>
                              <w:sdtContent>
                                <w:r>
                                  <w:rPr>
                                    <w:rFonts w:ascii="Century Gothic" w:hAnsi="Century Gothic"/>
                                    <w:b/>
                                    <w:sz w:val="18"/>
                                    <w:szCs w:val="18"/>
                                  </w:rPr>
                                  <w:t>date</w:t>
                                </w:r>
                              </w:sdtContent>
                            </w:sdt>
                          </w:p>
                          <w:p w14:paraId="021BAE81" w14:textId="77777777" w:rsidR="00EB66AD" w:rsidRDefault="00EB66AD" w:rsidP="009F42BF">
                            <w:pPr>
                              <w:spacing w:after="0"/>
                              <w:jc w:val="center"/>
                              <w:rPr>
                                <w:rFonts w:ascii="Century Gothic" w:hAnsi="Century Gothic"/>
                                <w:b/>
                                <w:i/>
                                <w:sz w:val="18"/>
                                <w:szCs w:val="18"/>
                              </w:rPr>
                            </w:pPr>
                          </w:p>
                          <w:p w14:paraId="49D1D72E" w14:textId="4AEA233A" w:rsidR="00EB66AD" w:rsidRDefault="00EB66AD" w:rsidP="009F42BF">
                            <w:pPr>
                              <w:spacing w:after="0"/>
                              <w:jc w:val="center"/>
                              <w:rPr>
                                <w:rFonts w:ascii="Century Gothic" w:hAnsi="Century Gothic"/>
                                <w:b/>
                                <w:i/>
                                <w:sz w:val="18"/>
                                <w:szCs w:val="18"/>
                              </w:rPr>
                            </w:pPr>
                          </w:p>
                          <w:p w14:paraId="13563CAB" w14:textId="04B762B5" w:rsidR="00EB66AD" w:rsidRDefault="00EB66AD" w:rsidP="009F42BF">
                            <w:pPr>
                              <w:spacing w:after="0"/>
                              <w:jc w:val="center"/>
                              <w:rPr>
                                <w:rFonts w:ascii="Century Gothic" w:hAnsi="Century Gothic"/>
                                <w:b/>
                                <w:i/>
                                <w:sz w:val="18"/>
                                <w:szCs w:val="18"/>
                              </w:rPr>
                            </w:pPr>
                          </w:p>
                          <w:p w14:paraId="0A527CF8" w14:textId="5427F0D2" w:rsidR="00EB66AD" w:rsidRDefault="00EB66AD" w:rsidP="009F42BF">
                            <w:pPr>
                              <w:spacing w:after="0"/>
                              <w:jc w:val="center"/>
                              <w:rPr>
                                <w:rFonts w:ascii="Century Gothic" w:hAnsi="Century Gothic"/>
                                <w:b/>
                                <w:i/>
                                <w:sz w:val="18"/>
                                <w:szCs w:val="18"/>
                              </w:rPr>
                            </w:pPr>
                          </w:p>
                          <w:p w14:paraId="1B4E9CCE" w14:textId="77777777" w:rsidR="00EB66AD" w:rsidRDefault="00EB66AD" w:rsidP="009F42BF">
                            <w:pPr>
                              <w:spacing w:after="0"/>
                              <w:jc w:val="center"/>
                              <w:rPr>
                                <w:rFonts w:ascii="Century Gothic" w:hAnsi="Century Gothic"/>
                                <w:b/>
                                <w:i/>
                                <w:sz w:val="18"/>
                                <w:szCs w:val="18"/>
                              </w:rPr>
                            </w:pPr>
                          </w:p>
                          <w:p w14:paraId="7B0238F1" w14:textId="7A166FF4" w:rsidR="00EB66AD" w:rsidRPr="001B693F" w:rsidRDefault="00EB66AD" w:rsidP="009F42BF">
                            <w:pPr>
                              <w:spacing w:after="0"/>
                              <w:jc w:val="center"/>
                              <w:rPr>
                                <w:rFonts w:ascii="Century Gothic" w:hAnsi="Century Gothic"/>
                                <w:b/>
                                <w:i/>
                                <w:sz w:val="18"/>
                                <w:szCs w:val="18"/>
                              </w:rPr>
                            </w:pPr>
                            <w:r w:rsidRPr="001B693F">
                              <w:rPr>
                                <w:rFonts w:ascii="Century Gothic" w:hAnsi="Century Gothic"/>
                                <w:b/>
                                <w:i/>
                                <w:sz w:val="18"/>
                                <w:szCs w:val="18"/>
                              </w:rPr>
                              <w:t>Par la présente, le représentant légal de l’association atteste avoir pris connaissance de la politique générale du groupe AFD en matière de prévention et de lutte contre les pratiques prohibées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4B90922" id="_x0000_t202" coordsize="21600,21600" o:spt="202" path="m,l,21600r21600,l21600,xe">
                <v:stroke joinstyle="miter"/>
                <v:path gradientshapeok="t" o:connecttype="rect"/>
              </v:shapetype>
              <v:shape id="Zone de texte 1" o:spid="_x0000_s1026" type="#_x0000_t202" style="position:absolute;left:0;text-align:left;margin-left:145.2pt;margin-top:9.8pt;width:367.95pt;height:186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" strokecolor="black [3213]">
                <v:textbox>
                  <w:txbxContent>
                    <w:p w14:paraId="37603D47" w14:textId="77777777" w:rsidR="00EB66AD" w:rsidRPr="001B693F" w:rsidRDefault="00EB66AD" w:rsidP="009F42BF">
                      <w:pPr>
                        <w:spacing w:after="0"/>
                        <w:jc w:val="center"/>
                        <w:rPr>
                          <w:rFonts w:ascii="Century Gothic" w:hAnsi="Century Gothic"/>
                          <w:b/>
                          <w:sz w:val="18"/>
                          <w:szCs w:val="18"/>
                        </w:rPr>
                      </w:pPr>
                      <w:r>
                        <w:rPr>
                          <w:rFonts w:ascii="Century Gothic" w:hAnsi="Century Gothic"/>
                          <w:b/>
                          <w:sz w:val="18"/>
                          <w:szCs w:val="18"/>
                        </w:rPr>
                        <w:t xml:space="preserve">Nom et </w:t>
                      </w:r>
                      <w:r w:rsidRPr="001B693F">
                        <w:rPr>
                          <w:rFonts w:ascii="Century Gothic" w:hAnsi="Century Gothic"/>
                          <w:b/>
                          <w:sz w:val="18"/>
                          <w:szCs w:val="18"/>
                        </w:rPr>
                        <w:t xml:space="preserve">Signature du représentant légal + </w:t>
                      </w:r>
                      <w:sdt>
                        <w:sdtPr>
                          <w:rPr>
                            <w:rFonts w:ascii="Century Gothic" w:hAnsi="Century Gothic"/>
                            <w:b/>
                            <w:sz w:val="18"/>
                            <w:szCs w:val="18"/>
                          </w:rPr>
                          <w:id w:val="-261842805"/>
                          <w:placeholder>
                            <w:docPart w:val="CBFFD8D0AB084CF283AC82A3EFC13941"/>
                          </w:placeholder>
                          <w:date>
                            <w:dateFormat w:val="dd/MM/yyyy"/>
                            <w:lid w:val="fr-FR"/>
                            <w:storeMappedDataAs w:val="dateTime"/>
                            <w:calendar w:val="gregorian"/>
                          </w:date>
                        </w:sdtPr>
                        <w:sdtContent>
                          <w:r>
                            <w:rPr>
                              <w:rFonts w:ascii="Century Gothic" w:hAnsi="Century Gothic"/>
                              <w:b/>
                              <w:sz w:val="18"/>
                              <w:szCs w:val="18"/>
                            </w:rPr>
                            <w:t>date</w:t>
                          </w:r>
                        </w:sdtContent>
                      </w:sdt>
                    </w:p>
                    <w:p w14:paraId="021BAE81" w14:textId="77777777" w:rsidR="00EB66AD" w:rsidRDefault="00EB66AD" w:rsidP="009F42BF">
                      <w:pPr>
                        <w:spacing w:after="0"/>
                        <w:jc w:val="center"/>
                        <w:rPr>
                          <w:rFonts w:ascii="Century Gothic" w:hAnsi="Century Gothic"/>
                          <w:b/>
                          <w:i/>
                          <w:sz w:val="18"/>
                          <w:szCs w:val="18"/>
                        </w:rPr>
                      </w:pPr>
                    </w:p>
                    <w:p w14:paraId="49D1D72E" w14:textId="4AEA233A" w:rsidR="00EB66AD" w:rsidRDefault="00EB66AD" w:rsidP="009F42BF">
                      <w:pPr>
                        <w:spacing w:after="0"/>
                        <w:jc w:val="center"/>
                        <w:rPr>
                          <w:rFonts w:ascii="Century Gothic" w:hAnsi="Century Gothic"/>
                          <w:b/>
                          <w:i/>
                          <w:sz w:val="18"/>
                          <w:szCs w:val="18"/>
                        </w:rPr>
                      </w:pPr>
                    </w:p>
                    <w:p w14:paraId="13563CAB" w14:textId="04B762B5" w:rsidR="00EB66AD" w:rsidRDefault="00EB66AD" w:rsidP="009F42BF">
                      <w:pPr>
                        <w:spacing w:after="0"/>
                        <w:jc w:val="center"/>
                        <w:rPr>
                          <w:rFonts w:ascii="Century Gothic" w:hAnsi="Century Gothic"/>
                          <w:b/>
                          <w:i/>
                          <w:sz w:val="18"/>
                          <w:szCs w:val="18"/>
                        </w:rPr>
                      </w:pPr>
                    </w:p>
                    <w:p w14:paraId="0A527CF8" w14:textId="5427F0D2" w:rsidR="00EB66AD" w:rsidRDefault="00EB66AD" w:rsidP="009F42BF">
                      <w:pPr>
                        <w:spacing w:after="0"/>
                        <w:jc w:val="center"/>
                        <w:rPr>
                          <w:rFonts w:ascii="Century Gothic" w:hAnsi="Century Gothic"/>
                          <w:b/>
                          <w:i/>
                          <w:sz w:val="18"/>
                          <w:szCs w:val="18"/>
                        </w:rPr>
                      </w:pPr>
                    </w:p>
                    <w:p w14:paraId="1B4E9CCE" w14:textId="77777777" w:rsidR="00EB66AD" w:rsidRDefault="00EB66AD" w:rsidP="009F42BF">
                      <w:pPr>
                        <w:spacing w:after="0"/>
                        <w:jc w:val="center"/>
                        <w:rPr>
                          <w:rFonts w:ascii="Century Gothic" w:hAnsi="Century Gothic"/>
                          <w:b/>
                          <w:i/>
                          <w:sz w:val="18"/>
                          <w:szCs w:val="18"/>
                        </w:rPr>
                      </w:pPr>
                    </w:p>
                    <w:p w14:paraId="7B0238F1" w14:textId="7A166FF4" w:rsidR="00EB66AD" w:rsidRPr="001B693F" w:rsidRDefault="00EB66AD" w:rsidP="009F42BF">
                      <w:pPr>
                        <w:spacing w:after="0"/>
                        <w:jc w:val="center"/>
                        <w:rPr>
                          <w:rFonts w:ascii="Century Gothic" w:hAnsi="Century Gothic"/>
                          <w:b/>
                          <w:i/>
                          <w:sz w:val="18"/>
                          <w:szCs w:val="18"/>
                        </w:rPr>
                      </w:pPr>
                      <w:r w:rsidRPr="001B693F">
                        <w:rPr>
                          <w:rFonts w:ascii="Century Gothic" w:hAnsi="Century Gothic"/>
                          <w:b/>
                          <w:i/>
                          <w:sz w:val="18"/>
                          <w:szCs w:val="18"/>
                        </w:rPr>
                        <w:t>Par la présente, le représentant légal de l’association atteste avoir pris connaissance de la politique générale du groupe AFD en matière de prévention et de lutte contre les pratiques prohibées</w:t>
                      </w:r>
                    </w:p>
                  </w:txbxContent>
                </v:textbox>
                <w10:wrap anchorx="margin"/>
              </v:shape>
            </w:pict>
          </mc:Fallback>
        </mc:AlternateContent>
      </w:r>
    </w:p>
    <w:p w14:paraId="1D231C0E" w14:textId="38975F76" w:rsidR="003D189C" w:rsidRDefault="003D189C" w:rsidP="003D189C">
      <w:pPr>
        <w:pStyle w:val="Multiplechoice4"/>
        <w:jc w:val="center"/>
        <w:rPr>
          <w:rFonts w:asciiTheme="majorHAnsi" w:eastAsiaTheme="majorEastAsia" w:hAnsiTheme="majorHAnsi" w:cstheme="majorBidi"/>
          <w:b/>
          <w:color w:val="B3A539" w:themeColor="accent1" w:themeShade="7F"/>
          <w:szCs w:val="20"/>
          <w:lang w:val="fr-FR"/>
        </w:rPr>
      </w:pPr>
    </w:p>
    <w:p w14:paraId="66F7F590" w14:textId="5C8C34BB" w:rsidR="003D189C" w:rsidRDefault="003D189C" w:rsidP="003D189C">
      <w:pPr>
        <w:pStyle w:val="Multiplechoice4"/>
        <w:jc w:val="center"/>
        <w:rPr>
          <w:rFonts w:asciiTheme="majorHAnsi" w:eastAsiaTheme="majorEastAsia" w:hAnsiTheme="majorHAnsi" w:cstheme="majorBidi"/>
          <w:b/>
          <w:color w:val="B3A539" w:themeColor="accent1" w:themeShade="7F"/>
          <w:szCs w:val="20"/>
          <w:lang w:val="fr-FR"/>
        </w:rPr>
      </w:pPr>
    </w:p>
    <w:p w14:paraId="51948328" w14:textId="77777777" w:rsidR="003D189C" w:rsidRDefault="003D189C" w:rsidP="003D189C">
      <w:pPr>
        <w:pStyle w:val="Multiplechoice4"/>
        <w:jc w:val="center"/>
        <w:rPr>
          <w:rFonts w:asciiTheme="majorHAnsi" w:eastAsiaTheme="majorEastAsia" w:hAnsiTheme="majorHAnsi" w:cstheme="majorBidi"/>
          <w:b/>
          <w:color w:val="B3A539" w:themeColor="accent1" w:themeShade="7F"/>
          <w:szCs w:val="20"/>
          <w:lang w:val="fr-FR"/>
        </w:rPr>
      </w:pPr>
    </w:p>
    <w:p w14:paraId="49787A4F" w14:textId="025DEC24" w:rsidR="003D189C" w:rsidRDefault="003D189C" w:rsidP="003D189C">
      <w:pPr>
        <w:pStyle w:val="Multiplechoice4"/>
        <w:jc w:val="center"/>
        <w:rPr>
          <w:rFonts w:asciiTheme="majorHAnsi" w:eastAsiaTheme="majorEastAsia" w:hAnsiTheme="majorHAnsi" w:cstheme="majorBidi"/>
          <w:b/>
          <w:color w:val="B3A539" w:themeColor="accent1" w:themeShade="7F"/>
          <w:szCs w:val="20"/>
          <w:lang w:val="fr-FR"/>
        </w:rPr>
      </w:pPr>
    </w:p>
    <w:p w14:paraId="6838D30E" w14:textId="189F2EF4" w:rsidR="009F42BF" w:rsidRDefault="009F42BF" w:rsidP="003D189C">
      <w:pPr>
        <w:pStyle w:val="Multiplechoice4"/>
        <w:jc w:val="center"/>
        <w:rPr>
          <w:rFonts w:asciiTheme="majorHAnsi" w:eastAsiaTheme="majorEastAsia" w:hAnsiTheme="majorHAnsi" w:cstheme="majorBidi"/>
          <w:b/>
          <w:color w:val="B3A539" w:themeColor="accent1" w:themeShade="7F"/>
          <w:szCs w:val="20"/>
          <w:lang w:val="fr-FR"/>
        </w:rPr>
      </w:pPr>
    </w:p>
    <w:p w14:paraId="2DD8FEC3" w14:textId="6F15D44C" w:rsidR="009F42BF" w:rsidRDefault="009F42BF" w:rsidP="003D189C">
      <w:pPr>
        <w:pStyle w:val="Multiplechoice4"/>
        <w:jc w:val="center"/>
        <w:rPr>
          <w:rFonts w:asciiTheme="majorHAnsi" w:eastAsiaTheme="majorEastAsia" w:hAnsiTheme="majorHAnsi" w:cstheme="majorBidi"/>
          <w:b/>
          <w:color w:val="B3A539" w:themeColor="accent1" w:themeShade="7F"/>
          <w:szCs w:val="20"/>
          <w:lang w:val="fr-FR"/>
        </w:rPr>
      </w:pPr>
    </w:p>
    <w:p w14:paraId="337E66D7" w14:textId="54DFAFA8" w:rsidR="009F42BF" w:rsidRDefault="009F42BF" w:rsidP="003D189C">
      <w:pPr>
        <w:pStyle w:val="Multiplechoice4"/>
        <w:jc w:val="center"/>
        <w:rPr>
          <w:rFonts w:asciiTheme="majorHAnsi" w:eastAsiaTheme="majorEastAsia" w:hAnsiTheme="majorHAnsi" w:cstheme="majorBidi"/>
          <w:b/>
          <w:color w:val="B3A539" w:themeColor="accent1" w:themeShade="7F"/>
          <w:szCs w:val="20"/>
          <w:lang w:val="fr-FR"/>
        </w:rPr>
      </w:pPr>
    </w:p>
    <w:p w14:paraId="2462AF87" w14:textId="67FF90BE" w:rsidR="009F42BF" w:rsidRDefault="009F42BF" w:rsidP="003D189C">
      <w:pPr>
        <w:pStyle w:val="Multiplechoice4"/>
        <w:jc w:val="center"/>
        <w:rPr>
          <w:rFonts w:asciiTheme="majorHAnsi" w:eastAsiaTheme="majorEastAsia" w:hAnsiTheme="majorHAnsi" w:cstheme="majorBidi"/>
          <w:b/>
          <w:color w:val="B3A539" w:themeColor="accent1" w:themeShade="7F"/>
          <w:szCs w:val="20"/>
          <w:lang w:val="fr-FR"/>
        </w:rPr>
      </w:pPr>
    </w:p>
    <w:p w14:paraId="5260B7FE" w14:textId="67EBE58B" w:rsidR="009F42BF" w:rsidRDefault="009F42BF" w:rsidP="003D189C">
      <w:pPr>
        <w:pStyle w:val="Multiplechoice4"/>
        <w:jc w:val="center"/>
        <w:rPr>
          <w:rFonts w:asciiTheme="majorHAnsi" w:eastAsiaTheme="majorEastAsia" w:hAnsiTheme="majorHAnsi" w:cstheme="majorBidi"/>
          <w:b/>
          <w:color w:val="B3A539" w:themeColor="accent1" w:themeShade="7F"/>
          <w:szCs w:val="20"/>
          <w:lang w:val="fr-FR"/>
        </w:rPr>
      </w:pPr>
    </w:p>
    <w:p w14:paraId="5FD20060" w14:textId="2CDCC645" w:rsidR="009F42BF" w:rsidRDefault="009F42BF" w:rsidP="003D189C">
      <w:pPr>
        <w:pStyle w:val="Multiplechoice4"/>
        <w:jc w:val="center"/>
        <w:rPr>
          <w:rFonts w:asciiTheme="majorHAnsi" w:eastAsiaTheme="majorEastAsia" w:hAnsiTheme="majorHAnsi" w:cstheme="majorBidi"/>
          <w:b/>
          <w:color w:val="B3A539" w:themeColor="accent1" w:themeShade="7F"/>
          <w:szCs w:val="20"/>
          <w:lang w:val="fr-FR"/>
        </w:rPr>
      </w:pPr>
    </w:p>
    <w:p w14:paraId="2CAF1863" w14:textId="2D998DC1" w:rsidR="009F42BF" w:rsidRDefault="009F42BF" w:rsidP="003D189C">
      <w:pPr>
        <w:pStyle w:val="Multiplechoice4"/>
        <w:jc w:val="center"/>
        <w:rPr>
          <w:rFonts w:asciiTheme="majorHAnsi" w:eastAsiaTheme="majorEastAsia" w:hAnsiTheme="majorHAnsi" w:cstheme="majorBidi"/>
          <w:b/>
          <w:color w:val="B3A539" w:themeColor="accent1" w:themeShade="7F"/>
          <w:szCs w:val="20"/>
          <w:lang w:val="fr-FR"/>
        </w:rPr>
      </w:pPr>
    </w:p>
    <w:p w14:paraId="76DFF4FC" w14:textId="7B6ACF2D" w:rsidR="009F42BF" w:rsidRDefault="009F42BF" w:rsidP="003D189C">
      <w:pPr>
        <w:pStyle w:val="Multiplechoice4"/>
        <w:jc w:val="center"/>
        <w:rPr>
          <w:rFonts w:asciiTheme="majorHAnsi" w:eastAsiaTheme="majorEastAsia" w:hAnsiTheme="majorHAnsi" w:cstheme="majorBidi"/>
          <w:b/>
          <w:color w:val="B3A539" w:themeColor="accent1" w:themeShade="7F"/>
          <w:szCs w:val="20"/>
          <w:lang w:val="fr-FR"/>
        </w:rPr>
      </w:pPr>
    </w:p>
    <w:p w14:paraId="4B9AED34" w14:textId="1E83B693" w:rsidR="009F42BF" w:rsidRDefault="009F42BF" w:rsidP="003D189C">
      <w:pPr>
        <w:pStyle w:val="Multiplechoice4"/>
        <w:jc w:val="center"/>
        <w:rPr>
          <w:rFonts w:asciiTheme="majorHAnsi" w:eastAsiaTheme="majorEastAsia" w:hAnsiTheme="majorHAnsi" w:cstheme="majorBidi"/>
          <w:b/>
          <w:color w:val="B3A539" w:themeColor="accent1" w:themeShade="7F"/>
          <w:szCs w:val="20"/>
          <w:lang w:val="fr-FR"/>
        </w:rPr>
      </w:pPr>
    </w:p>
    <w:p w14:paraId="3DFFEEC2" w14:textId="2808EE90" w:rsidR="009F42BF" w:rsidRDefault="009F42BF" w:rsidP="003D189C">
      <w:pPr>
        <w:pStyle w:val="Multiplechoice4"/>
        <w:jc w:val="center"/>
        <w:rPr>
          <w:rFonts w:asciiTheme="majorHAnsi" w:eastAsiaTheme="majorEastAsia" w:hAnsiTheme="majorHAnsi" w:cstheme="majorBidi"/>
          <w:b/>
          <w:color w:val="B3A539" w:themeColor="accent1" w:themeShade="7F"/>
          <w:szCs w:val="20"/>
          <w:lang w:val="fr-FR"/>
        </w:rPr>
      </w:pPr>
    </w:p>
    <w:p w14:paraId="79B4CF78" w14:textId="77777777" w:rsidR="009F42BF" w:rsidRDefault="009F42BF" w:rsidP="003D189C">
      <w:pPr>
        <w:pStyle w:val="Multiplechoice4"/>
        <w:jc w:val="center"/>
        <w:rPr>
          <w:rFonts w:asciiTheme="majorHAnsi" w:eastAsiaTheme="majorEastAsia" w:hAnsiTheme="majorHAnsi" w:cstheme="majorBidi"/>
          <w:b/>
          <w:color w:val="B3A539" w:themeColor="accent1" w:themeShade="7F"/>
          <w:szCs w:val="20"/>
          <w:lang w:val="fr-FR"/>
        </w:rPr>
      </w:pPr>
    </w:p>
    <w:p w14:paraId="7DBA1C51" w14:textId="77777777" w:rsidR="009F42BF" w:rsidRDefault="009F42BF" w:rsidP="003D189C">
      <w:pPr>
        <w:pStyle w:val="Multiplechoice4"/>
        <w:jc w:val="center"/>
        <w:rPr>
          <w:rFonts w:asciiTheme="majorHAnsi" w:eastAsiaTheme="majorEastAsia" w:hAnsiTheme="majorHAnsi" w:cstheme="majorBidi"/>
          <w:b/>
          <w:color w:val="B3A539" w:themeColor="accent1" w:themeShade="7F"/>
          <w:szCs w:val="20"/>
          <w:lang w:val="fr-FR"/>
        </w:rPr>
      </w:pPr>
    </w:p>
    <w:p w14:paraId="2DF90E4E" w14:textId="77777777" w:rsidR="003D189C" w:rsidRPr="003D189C" w:rsidRDefault="003D189C" w:rsidP="003D189C">
      <w:pPr>
        <w:pStyle w:val="Multiplechoice4"/>
        <w:jc w:val="center"/>
        <w:rPr>
          <w:rFonts w:asciiTheme="majorHAnsi" w:eastAsiaTheme="majorEastAsia" w:hAnsiTheme="majorHAnsi" w:cstheme="majorBidi"/>
          <w:b/>
          <w:szCs w:val="20"/>
          <w:lang w:val="fr-FR"/>
        </w:rPr>
      </w:pPr>
      <w:r w:rsidRPr="003D189C">
        <w:rPr>
          <w:rFonts w:asciiTheme="majorHAnsi" w:eastAsiaTheme="majorEastAsia" w:hAnsiTheme="majorHAnsi" w:cstheme="majorBidi"/>
          <w:b/>
          <w:szCs w:val="20"/>
          <w:lang w:val="fr-FR"/>
        </w:rPr>
        <w:t>Protection des données personnelles</w:t>
      </w:r>
    </w:p>
    <w:p w14:paraId="46A68580" w14:textId="77777777" w:rsidR="003D189C" w:rsidRPr="003D189C" w:rsidRDefault="003D189C" w:rsidP="003D189C">
      <w:pPr>
        <w:shd w:val="clear" w:color="auto" w:fill="FFFFFF"/>
        <w:spacing w:after="0" w:line="240" w:lineRule="auto"/>
        <w:jc w:val="both"/>
        <w:rPr>
          <w:rFonts w:asciiTheme="majorHAnsi" w:eastAsiaTheme="majorEastAsia" w:hAnsiTheme="majorHAnsi" w:cstheme="majorBidi"/>
          <w:sz w:val="20"/>
          <w:szCs w:val="20"/>
        </w:rPr>
      </w:pPr>
      <w:r w:rsidRPr="003D189C">
        <w:rPr>
          <w:rFonts w:asciiTheme="majorHAnsi" w:eastAsiaTheme="majorEastAsia" w:hAnsiTheme="majorHAnsi" w:cstheme="majorBidi"/>
          <w:sz w:val="20"/>
          <w:szCs w:val="20"/>
        </w:rPr>
        <w:t>L’Agence Française de Développement traite des données personnelles relatives aux représentants légaux des OSC et Fondations dans le cadre de son dispositif de surveillance aux fins de prévention et de détection des opérations de blanchiment, de financement du terrorisme et des comportements prohibés. L’AFD procède également à des vérifications sur des listes de sanctions françaises, européennes et internationales. Il en résulte un traitement des données personnelles desdits représentants dont la base légale est le respect d'une obligation légale à laquelle l’AFD est soumises (articles L 561-5 et suivants du Code monétaire et financier) ainsi que l'exécution d'une mission d'intérêt public dont l’AFD est investie.</w:t>
      </w:r>
    </w:p>
    <w:p w14:paraId="7D5C5E0E" w14:textId="77777777" w:rsidR="003D189C" w:rsidRPr="003D189C" w:rsidRDefault="003D189C" w:rsidP="003D189C">
      <w:pPr>
        <w:pStyle w:val="NormalWeb"/>
        <w:spacing w:before="0" w:beforeAutospacing="0" w:after="0" w:afterAutospacing="0"/>
        <w:jc w:val="both"/>
        <w:rPr>
          <w:rFonts w:asciiTheme="majorHAnsi" w:eastAsiaTheme="majorEastAsia" w:hAnsiTheme="majorHAnsi" w:cstheme="majorBidi"/>
          <w:sz w:val="20"/>
          <w:szCs w:val="20"/>
          <w:lang w:eastAsia="ja-JP"/>
        </w:rPr>
      </w:pPr>
    </w:p>
    <w:p w14:paraId="5B914821" w14:textId="77777777" w:rsidR="003D189C" w:rsidRPr="003D189C" w:rsidRDefault="003D189C" w:rsidP="003D189C">
      <w:pPr>
        <w:pStyle w:val="NormalWeb"/>
        <w:spacing w:before="0" w:beforeAutospacing="0" w:after="0" w:afterAutospacing="0"/>
        <w:jc w:val="both"/>
        <w:rPr>
          <w:rFonts w:asciiTheme="majorHAnsi" w:eastAsiaTheme="majorEastAsia" w:hAnsiTheme="majorHAnsi" w:cstheme="majorBidi"/>
          <w:sz w:val="20"/>
          <w:szCs w:val="20"/>
          <w:lang w:eastAsia="ja-JP"/>
        </w:rPr>
      </w:pPr>
      <w:r w:rsidRPr="003D189C">
        <w:rPr>
          <w:rFonts w:asciiTheme="majorHAnsi" w:eastAsiaTheme="majorEastAsia" w:hAnsiTheme="majorHAnsi" w:cstheme="majorBidi"/>
          <w:sz w:val="20"/>
          <w:szCs w:val="20"/>
          <w:lang w:eastAsia="ja-JP"/>
        </w:rPr>
        <w:t>Conformément à la loi française « Informatique et Libertés » n°78-17 du 06 janvier 1978 modifiée et au Règlement Européen 2016/679, les personnes concernées peuvent, dans les conditions définies par la réglementation applicable, accéder aux données les concernant ou demander leur effacement. Elles disposent également d'un droit d’opposition, d’un droit de rectification et d’un droit à la limitation du traitement de leurs données. Pour exercer ces droits ou pour toute question sur le traitement de vos données, il convient de contacter la Déléguée à la protection des données du groupe AFD :</w:t>
      </w:r>
    </w:p>
    <w:p w14:paraId="6F88FC5E" w14:textId="77777777" w:rsidR="003D189C" w:rsidRPr="003D189C" w:rsidRDefault="003D189C" w:rsidP="003D189C">
      <w:pPr>
        <w:pStyle w:val="NormalWeb"/>
        <w:spacing w:before="0" w:beforeAutospacing="0" w:after="0" w:afterAutospacing="0"/>
        <w:jc w:val="both"/>
        <w:rPr>
          <w:rFonts w:asciiTheme="minorHAnsi" w:hAnsiTheme="minorHAnsi" w:cstheme="minorBidi"/>
          <w:sz w:val="20"/>
          <w:szCs w:val="20"/>
          <w:lang w:eastAsia="ja-JP"/>
        </w:rPr>
      </w:pPr>
    </w:p>
    <w:p w14:paraId="75468EF1" w14:textId="77777777" w:rsidR="003D189C" w:rsidRPr="00A333EE" w:rsidRDefault="003D189C" w:rsidP="003D189C">
      <w:pPr>
        <w:pStyle w:val="NormalWeb"/>
        <w:numPr>
          <w:ilvl w:val="0"/>
          <w:numId w:val="6"/>
        </w:numPr>
        <w:spacing w:before="0" w:beforeAutospacing="0" w:after="0" w:afterAutospacing="0"/>
        <w:jc w:val="both"/>
        <w:rPr>
          <w:rFonts w:asciiTheme="minorHAnsi" w:hAnsiTheme="minorHAnsi" w:cstheme="minorBidi"/>
          <w:sz w:val="20"/>
          <w:szCs w:val="20"/>
          <w:lang w:eastAsia="ja-JP"/>
        </w:rPr>
      </w:pPr>
      <w:r w:rsidRPr="003D189C">
        <w:rPr>
          <w:rFonts w:asciiTheme="majorHAnsi" w:eastAsiaTheme="majorEastAsia" w:hAnsiTheme="majorHAnsi" w:cstheme="majorBidi"/>
          <w:sz w:val="20"/>
          <w:szCs w:val="20"/>
          <w:lang w:eastAsia="ja-JP"/>
        </w:rPr>
        <w:t>Via le formulaire d’exercice de droits :</w:t>
      </w:r>
      <w:r w:rsidRPr="003D189C">
        <w:rPr>
          <w:rFonts w:asciiTheme="minorHAnsi" w:hAnsiTheme="minorHAnsi" w:cstheme="minorBidi"/>
          <w:sz w:val="20"/>
          <w:szCs w:val="20"/>
          <w:lang w:eastAsia="ja-JP"/>
        </w:rPr>
        <w:t xml:space="preserve"> </w:t>
      </w:r>
      <w:hyperlink r:id="rId12" w:history="1">
        <w:r w:rsidRPr="00B122AD">
          <w:rPr>
            <w:rStyle w:val="Lienhypertexte"/>
            <w:rFonts w:asciiTheme="minorHAnsi" w:hAnsiTheme="minorHAnsi" w:cstheme="minorBidi"/>
            <w:sz w:val="20"/>
            <w:szCs w:val="20"/>
            <w:lang w:eastAsia="ja-JP"/>
          </w:rPr>
          <w:t>lien vers le formulaire en ligne</w:t>
        </w:r>
      </w:hyperlink>
    </w:p>
    <w:p w14:paraId="2EE6A9DD" w14:textId="77777777" w:rsidR="003D189C" w:rsidRPr="003D189C" w:rsidRDefault="003D189C" w:rsidP="003D189C">
      <w:pPr>
        <w:pStyle w:val="NormalWeb"/>
        <w:numPr>
          <w:ilvl w:val="0"/>
          <w:numId w:val="6"/>
        </w:numPr>
        <w:spacing w:before="0" w:beforeAutospacing="0" w:after="0" w:afterAutospacing="0"/>
        <w:jc w:val="both"/>
        <w:rPr>
          <w:rFonts w:asciiTheme="majorHAnsi" w:eastAsiaTheme="majorEastAsia" w:hAnsiTheme="majorHAnsi" w:cstheme="majorBidi"/>
          <w:sz w:val="20"/>
          <w:szCs w:val="20"/>
          <w:lang w:eastAsia="ja-JP"/>
        </w:rPr>
      </w:pPr>
      <w:r w:rsidRPr="003D189C">
        <w:rPr>
          <w:rFonts w:asciiTheme="majorHAnsi" w:eastAsiaTheme="majorEastAsia" w:hAnsiTheme="majorHAnsi" w:cstheme="majorBidi"/>
          <w:sz w:val="20"/>
          <w:szCs w:val="20"/>
          <w:lang w:eastAsia="ja-JP"/>
        </w:rPr>
        <w:t>Par courrier postal : Agence française de Développement - Délégué à la protection des données, 5, rue Roland Barthes – 75598 Paris Cedex 12| France.</w:t>
      </w:r>
    </w:p>
    <w:p w14:paraId="620F55EE" w14:textId="77777777" w:rsidR="003D189C" w:rsidRPr="003D189C" w:rsidRDefault="003D189C" w:rsidP="003D189C">
      <w:pPr>
        <w:pStyle w:val="NormalWeb"/>
        <w:spacing w:before="0" w:beforeAutospacing="0" w:after="0" w:afterAutospacing="0"/>
        <w:jc w:val="both"/>
        <w:rPr>
          <w:rFonts w:asciiTheme="majorHAnsi" w:eastAsiaTheme="majorEastAsia" w:hAnsiTheme="majorHAnsi" w:cstheme="majorBidi"/>
          <w:sz w:val="20"/>
          <w:szCs w:val="20"/>
          <w:lang w:eastAsia="ja-JP"/>
        </w:rPr>
      </w:pPr>
    </w:p>
    <w:p w14:paraId="016072B7" w14:textId="77777777" w:rsidR="003D189C" w:rsidRPr="003D189C" w:rsidRDefault="003D189C" w:rsidP="003D189C">
      <w:pPr>
        <w:pStyle w:val="NormalWeb"/>
        <w:spacing w:before="0" w:beforeAutospacing="0" w:after="0" w:afterAutospacing="0"/>
        <w:jc w:val="both"/>
        <w:rPr>
          <w:rFonts w:asciiTheme="majorHAnsi" w:eastAsiaTheme="majorEastAsia" w:hAnsiTheme="majorHAnsi" w:cstheme="majorBidi"/>
          <w:sz w:val="20"/>
          <w:szCs w:val="20"/>
          <w:lang w:eastAsia="ja-JP"/>
        </w:rPr>
      </w:pPr>
      <w:r w:rsidRPr="003D189C">
        <w:rPr>
          <w:rFonts w:asciiTheme="majorHAnsi" w:eastAsiaTheme="majorEastAsia" w:hAnsiTheme="majorHAnsi" w:cstheme="majorBidi"/>
          <w:sz w:val="20"/>
          <w:szCs w:val="20"/>
          <w:lang w:eastAsia="ja-JP"/>
        </w:rPr>
        <w:t xml:space="preserve">Par exception à ce qui précède, le droit d’accès aux données traitées dans le cadre de la lutte contre le blanchiment et le financement du terrorisme s’exerce auprès de la CNIL, en application de l’article </w:t>
      </w:r>
      <w:hyperlink r:id="rId13" w:history="1">
        <w:r w:rsidRPr="003D189C">
          <w:rPr>
            <w:rFonts w:asciiTheme="majorHAnsi" w:eastAsiaTheme="majorEastAsia" w:hAnsiTheme="majorHAnsi" w:cstheme="majorBidi"/>
            <w:sz w:val="20"/>
            <w:szCs w:val="20"/>
            <w:lang w:eastAsia="ja-JP"/>
          </w:rPr>
          <w:t>L561-45</w:t>
        </w:r>
      </w:hyperlink>
      <w:r w:rsidRPr="003D189C">
        <w:rPr>
          <w:rFonts w:asciiTheme="majorHAnsi" w:eastAsiaTheme="majorEastAsia" w:hAnsiTheme="majorHAnsi" w:cstheme="majorBidi"/>
          <w:sz w:val="20"/>
          <w:szCs w:val="20"/>
          <w:lang w:eastAsia="ja-JP"/>
        </w:rPr>
        <w:t xml:space="preserve"> du Code monétaire et financier. </w:t>
      </w:r>
    </w:p>
    <w:p w14:paraId="6C1D957E" w14:textId="77777777" w:rsidR="003D189C" w:rsidRPr="003D189C" w:rsidRDefault="003D189C" w:rsidP="003D189C">
      <w:pPr>
        <w:pStyle w:val="NormalWeb"/>
        <w:spacing w:before="0" w:beforeAutospacing="0" w:after="0" w:afterAutospacing="0"/>
        <w:jc w:val="both"/>
        <w:rPr>
          <w:rFonts w:asciiTheme="majorHAnsi" w:eastAsiaTheme="majorEastAsia" w:hAnsiTheme="majorHAnsi" w:cstheme="majorBidi"/>
          <w:sz w:val="20"/>
          <w:szCs w:val="20"/>
          <w:lang w:eastAsia="ja-JP"/>
        </w:rPr>
      </w:pPr>
    </w:p>
    <w:p w14:paraId="45FCF9C3" w14:textId="77777777" w:rsidR="003D189C" w:rsidRPr="003D189C" w:rsidRDefault="003D189C" w:rsidP="003D189C">
      <w:pPr>
        <w:pStyle w:val="NormalWeb"/>
        <w:spacing w:before="0" w:beforeAutospacing="0" w:after="0" w:afterAutospacing="0"/>
        <w:jc w:val="both"/>
        <w:rPr>
          <w:rFonts w:asciiTheme="majorHAnsi" w:eastAsiaTheme="majorEastAsia" w:hAnsiTheme="majorHAnsi" w:cstheme="majorBidi"/>
          <w:sz w:val="20"/>
          <w:szCs w:val="20"/>
          <w:lang w:eastAsia="ja-JP"/>
        </w:rPr>
      </w:pPr>
      <w:r w:rsidRPr="003D189C">
        <w:rPr>
          <w:rFonts w:asciiTheme="majorHAnsi" w:eastAsiaTheme="majorEastAsia" w:hAnsiTheme="majorHAnsi" w:cstheme="majorBidi"/>
          <w:sz w:val="20"/>
          <w:szCs w:val="20"/>
          <w:lang w:eastAsia="ja-JP"/>
        </w:rPr>
        <w:t>Si vous estimez, après avoir contacté la DPO et obtenu sa réponse, que vos droits ne sont pas respectés, vous pouvez adresser une réclamation auprès de la CNIL. Consultez le site cnil.fr pour plus d’informations sur vos droits.</w:t>
      </w:r>
    </w:p>
    <w:p w14:paraId="15067DF1" w14:textId="77777777" w:rsidR="003D189C" w:rsidRPr="003D189C" w:rsidRDefault="003D189C" w:rsidP="003D189C">
      <w:pPr>
        <w:pStyle w:val="NormalWeb"/>
        <w:spacing w:before="0" w:beforeAutospacing="0" w:after="0" w:afterAutospacing="0"/>
        <w:jc w:val="both"/>
        <w:rPr>
          <w:rFonts w:asciiTheme="majorHAnsi" w:eastAsiaTheme="majorEastAsia" w:hAnsiTheme="majorHAnsi" w:cstheme="majorBidi"/>
          <w:sz w:val="20"/>
          <w:szCs w:val="20"/>
          <w:lang w:eastAsia="ja-JP"/>
        </w:rPr>
      </w:pPr>
    </w:p>
    <w:p w14:paraId="351A40B2" w14:textId="77777777" w:rsidR="003D189C" w:rsidRPr="00B122AD" w:rsidRDefault="003D189C" w:rsidP="003D189C">
      <w:pPr>
        <w:pStyle w:val="NormalWeb"/>
        <w:spacing w:before="0" w:beforeAutospacing="0" w:after="0" w:afterAutospacing="0"/>
        <w:jc w:val="both"/>
        <w:rPr>
          <w:rFonts w:asciiTheme="minorHAnsi" w:hAnsiTheme="minorHAnsi" w:cstheme="minorBidi"/>
          <w:sz w:val="20"/>
          <w:szCs w:val="20"/>
          <w:lang w:eastAsia="ja-JP"/>
        </w:rPr>
      </w:pPr>
      <w:r w:rsidRPr="003D189C">
        <w:rPr>
          <w:rFonts w:asciiTheme="majorHAnsi" w:eastAsiaTheme="majorEastAsia" w:hAnsiTheme="majorHAnsi" w:cstheme="majorBidi"/>
          <w:sz w:val="20"/>
          <w:szCs w:val="20"/>
          <w:lang w:eastAsia="ja-JP"/>
        </w:rPr>
        <w:t>Pour en savoir plus sur les caractéristiques des traitements mis en place par l’AFD concernant les représentants légaux des OSC et Fondations, n’hésitez pas à consulter les informations mises à dispositions sur notre site internet,</w:t>
      </w:r>
      <w:r w:rsidRPr="0038701B">
        <w:rPr>
          <w:rFonts w:asciiTheme="majorHAnsi" w:eastAsiaTheme="majorEastAsia" w:hAnsiTheme="majorHAnsi" w:cstheme="majorBidi"/>
          <w:color w:val="B3A539" w:themeColor="accent1" w:themeShade="7F"/>
          <w:sz w:val="20"/>
          <w:szCs w:val="20"/>
          <w:lang w:eastAsia="ja-JP"/>
        </w:rPr>
        <w:t xml:space="preserve"> </w:t>
      </w:r>
      <w:hyperlink r:id="rId14" w:history="1">
        <w:r w:rsidRPr="00B122AD">
          <w:rPr>
            <w:rStyle w:val="Lienhypertexte"/>
            <w:rFonts w:asciiTheme="minorHAnsi" w:hAnsiTheme="minorHAnsi" w:cstheme="minorBidi"/>
            <w:sz w:val="20"/>
            <w:szCs w:val="20"/>
            <w:lang w:eastAsia="ja-JP"/>
          </w:rPr>
          <w:t>ici.</w:t>
        </w:r>
      </w:hyperlink>
    </w:p>
    <w:p w14:paraId="4B30C4B4" w14:textId="77777777" w:rsidR="003D189C" w:rsidRDefault="003D189C"/>
    <w:p w14:paraId="28F717A4" w14:textId="7DF1A8C2" w:rsidR="003D189C" w:rsidRDefault="003D189C"/>
    <w:sectPr w:rsidR="003D189C" w:rsidSect="008C5BB3">
      <w:headerReference w:type="even" r:id="rId15"/>
      <w:headerReference w:type="default" r:id="rId16"/>
      <w:footerReference w:type="even" r:id="rId17"/>
      <w:footerReference w:type="default" r:id="rId18"/>
      <w:headerReference w:type="first" r:id="rId19"/>
      <w:footerReference w:type="first" r:id="rId20"/>
      <w:pgSz w:w="11906" w:h="16838" w:code="9"/>
      <w:pgMar w:top="864" w:right="576" w:bottom="720" w:left="576" w:header="864" w:footer="36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5C7507" w14:textId="77777777" w:rsidR="006503F5" w:rsidRDefault="006503F5" w:rsidP="001A0130">
      <w:pPr>
        <w:spacing w:after="0" w:line="240" w:lineRule="auto"/>
      </w:pPr>
      <w:r>
        <w:separator/>
      </w:r>
    </w:p>
  </w:endnote>
  <w:endnote w:type="continuationSeparator" w:id="0">
    <w:p w14:paraId="6359B969" w14:textId="77777777" w:rsidR="006503F5" w:rsidRDefault="006503F5" w:rsidP="001A01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anklin Gothic Book">
    <w:panose1 w:val="020B05030201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Constantia">
    <w:panose1 w:val="02030602050306030303"/>
    <w:charset w:val="00"/>
    <w:family w:val="roman"/>
    <w:pitch w:val="variable"/>
    <w:sig w:usb0="A00002EF" w:usb1="4000204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D24394" w14:textId="77777777" w:rsidR="009928F7" w:rsidRDefault="009928F7">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93B72E" w14:textId="77777777" w:rsidR="00EB66AD" w:rsidRDefault="00EB66AD">
    <w:pPr>
      <w:pStyle w:val="Pieddepage"/>
      <w:jc w:val="right"/>
    </w:pPr>
  </w:p>
  <w:p w14:paraId="66E72791" w14:textId="183560F2" w:rsidR="00EB66AD" w:rsidRPr="001B693F" w:rsidRDefault="00EB66AD" w:rsidP="001B693F">
    <w:pPr>
      <w:pStyle w:val="Pieddepage"/>
      <w:tabs>
        <w:tab w:val="clear" w:pos="9360"/>
        <w:tab w:val="right" w:pos="10206"/>
        <w:tab w:val="right" w:pos="10348"/>
      </w:tabs>
      <w:rPr>
        <w:sz w:val="20"/>
      </w:rPr>
    </w:pPr>
    <w:r w:rsidRPr="00592010">
      <w:rPr>
        <w:sz w:val="16"/>
      </w:rPr>
      <w:t>AFD U0101 Questionnaire de Conformité : Analyse du dispositif des contreparties OSC/Fondations  v</w:t>
    </w:r>
    <w:r w:rsidR="00297A9F">
      <w:rPr>
        <w:sz w:val="16"/>
      </w:rPr>
      <w:t>6</w:t>
    </w:r>
    <w:r w:rsidRPr="00592010">
      <w:rPr>
        <w:sz w:val="16"/>
      </w:rPr>
      <w:t xml:space="preserve"> du </w:t>
    </w:r>
    <w:r w:rsidR="00297A9F">
      <w:rPr>
        <w:sz w:val="16"/>
      </w:rPr>
      <w:t>09/05</w:t>
    </w:r>
    <w:r w:rsidR="00504F36">
      <w:rPr>
        <w:sz w:val="16"/>
      </w:rPr>
      <w:t>/2025</w:t>
    </w:r>
    <w:r>
      <w:rPr>
        <w:sz w:val="18"/>
      </w:rPr>
      <w:tab/>
    </w:r>
    <w:r w:rsidRPr="001B693F">
      <w:rPr>
        <w:sz w:val="18"/>
      </w:rPr>
      <w:t xml:space="preserve">Page </w:t>
    </w:r>
    <w:r w:rsidRPr="001B693F">
      <w:rPr>
        <w:sz w:val="18"/>
      </w:rPr>
      <w:fldChar w:fldCharType="begin"/>
    </w:r>
    <w:r w:rsidRPr="001B693F">
      <w:rPr>
        <w:sz w:val="18"/>
      </w:rPr>
      <w:instrText xml:space="preserve"> PAGE  \* Arabic  \* MERGEFORMAT </w:instrText>
    </w:r>
    <w:r w:rsidRPr="001B693F">
      <w:rPr>
        <w:sz w:val="18"/>
      </w:rPr>
      <w:fldChar w:fldCharType="separate"/>
    </w:r>
    <w:r w:rsidR="00297A9F">
      <w:rPr>
        <w:noProof/>
        <w:sz w:val="18"/>
      </w:rPr>
      <w:t>1</w:t>
    </w:r>
    <w:r w:rsidRPr="001B693F">
      <w:rPr>
        <w:sz w:val="18"/>
      </w:rPr>
      <w:fldChar w:fldCharType="end"/>
    </w:r>
    <w:r w:rsidRPr="001B693F">
      <w:rPr>
        <w:sz w:val="18"/>
      </w:rPr>
      <w:t xml:space="preserve"> of </w:t>
    </w:r>
    <w:r w:rsidRPr="001B693F">
      <w:rPr>
        <w:sz w:val="18"/>
      </w:rPr>
      <w:fldChar w:fldCharType="begin"/>
    </w:r>
    <w:r w:rsidRPr="001B693F">
      <w:rPr>
        <w:sz w:val="18"/>
      </w:rPr>
      <w:instrText xml:space="preserve"> NUMPAGES  \* Arabic  \* MERGEFORMAT </w:instrText>
    </w:r>
    <w:r w:rsidRPr="001B693F">
      <w:rPr>
        <w:sz w:val="18"/>
      </w:rPr>
      <w:fldChar w:fldCharType="separate"/>
    </w:r>
    <w:r w:rsidR="00297A9F">
      <w:rPr>
        <w:noProof/>
        <w:sz w:val="18"/>
      </w:rPr>
      <w:t>8</w:t>
    </w:r>
    <w:r w:rsidRPr="001B693F">
      <w:rPr>
        <w:noProof/>
        <w:sz w:val="18"/>
      </w:rPr>
      <w:fldChar w:fldCharType="end"/>
    </w:r>
  </w:p>
  <w:p w14:paraId="4CE5C6EF" w14:textId="77777777" w:rsidR="00EB66AD" w:rsidRDefault="00EB66AD" w:rsidP="006909DB">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620812" w14:textId="77777777" w:rsidR="009928F7" w:rsidRDefault="009928F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2EE922" w14:textId="77777777" w:rsidR="006503F5" w:rsidRDefault="006503F5" w:rsidP="001A0130">
      <w:pPr>
        <w:spacing w:after="0" w:line="240" w:lineRule="auto"/>
      </w:pPr>
      <w:r>
        <w:separator/>
      </w:r>
    </w:p>
  </w:footnote>
  <w:footnote w:type="continuationSeparator" w:id="0">
    <w:p w14:paraId="3FC57AD5" w14:textId="77777777" w:rsidR="006503F5" w:rsidRDefault="006503F5" w:rsidP="001A0130">
      <w:pPr>
        <w:spacing w:after="0" w:line="240" w:lineRule="auto"/>
      </w:pPr>
      <w:r>
        <w:continuationSeparator/>
      </w:r>
    </w:p>
  </w:footnote>
  <w:footnote w:id="1">
    <w:p w14:paraId="0E323E11" w14:textId="48EFFD32" w:rsidR="00EB66AD" w:rsidRDefault="00EB66AD">
      <w:pPr>
        <w:pStyle w:val="Notedebasdepage"/>
      </w:pPr>
      <w:r>
        <w:rPr>
          <w:rStyle w:val="Appelnotedebasdep"/>
        </w:rPr>
        <w:footnoteRef/>
      </w:r>
      <w:r>
        <w:t xml:space="preserve"> </w:t>
      </w:r>
      <w:r w:rsidRPr="00D56055">
        <w:rPr>
          <w:i/>
          <w:sz w:val="16"/>
        </w:rPr>
        <w:t>Sont visées les partenaires de mise en œuvre,</w:t>
      </w:r>
      <w:r>
        <w:rPr>
          <w:i/>
          <w:sz w:val="16"/>
        </w:rPr>
        <w:t xml:space="preserve"> les prestataires/fournisseurs et </w:t>
      </w:r>
      <w:r w:rsidRPr="00D56055">
        <w:rPr>
          <w:i/>
          <w:sz w:val="16"/>
        </w:rPr>
        <w:t>les bénéficiaires de rétrocession</w:t>
      </w:r>
    </w:p>
  </w:footnote>
  <w:footnote w:id="2">
    <w:p w14:paraId="3E534AD6" w14:textId="3A10B909" w:rsidR="00EB66AD" w:rsidRPr="00AE1EB5" w:rsidRDefault="00EB66AD" w:rsidP="00AE1EB5">
      <w:pPr>
        <w:pStyle w:val="Notedebasdepage"/>
      </w:pPr>
      <w:r>
        <w:rPr>
          <w:rStyle w:val="Appelnotedebasdep"/>
        </w:rPr>
        <w:footnoteRef/>
      </w:r>
      <w:r>
        <w:t xml:space="preserve"> </w:t>
      </w:r>
      <w:r w:rsidRPr="00EB66AD">
        <w:rPr>
          <w:i/>
          <w:sz w:val="16"/>
        </w:rPr>
        <w:t>Désigne la personne morale, en charge pour son propre compte de l’exécution du Projet et propriétaire et maître d’ouvrage des investissements financés au moyen des fonds de la Subvention qui lui sont rétrocédés par le Bénéficiaire.</w:t>
      </w:r>
      <w:r w:rsidRPr="00AE1EB5">
        <w:t xml:space="preserve"> </w:t>
      </w:r>
    </w:p>
    <w:p w14:paraId="1CB7BEEC" w14:textId="12D20D58" w:rsidR="00EB66AD" w:rsidRDefault="00EB66AD">
      <w:pPr>
        <w:pStyle w:val="Notedebasdepage"/>
      </w:pPr>
    </w:p>
  </w:footnote>
  <w:footnote w:id="3">
    <w:p w14:paraId="00F4988D" w14:textId="77777777" w:rsidR="00EB66AD" w:rsidRPr="00A427D0" w:rsidRDefault="00EB66AD" w:rsidP="000B46A8">
      <w:pPr>
        <w:autoSpaceDE w:val="0"/>
        <w:autoSpaceDN w:val="0"/>
        <w:spacing w:after="0" w:line="240" w:lineRule="auto"/>
        <w:jc w:val="both"/>
        <w:rPr>
          <w:i/>
          <w:sz w:val="16"/>
          <w:szCs w:val="20"/>
        </w:rPr>
      </w:pPr>
      <w:r w:rsidRPr="00A427D0">
        <w:rPr>
          <w:rStyle w:val="Appelnotedebasdep"/>
          <w:i/>
        </w:rPr>
        <w:footnoteRef/>
      </w:r>
      <w:r w:rsidRPr="00A427D0">
        <w:rPr>
          <w:i/>
          <w:sz w:val="16"/>
          <w:szCs w:val="20"/>
        </w:rPr>
        <w:t>Acte de Terrorisme désigne :</w:t>
      </w:r>
    </w:p>
    <w:p w14:paraId="428D0E6C" w14:textId="77777777" w:rsidR="00EB66AD" w:rsidRPr="00A427D0" w:rsidRDefault="00EB66AD" w:rsidP="000B46A8">
      <w:pPr>
        <w:pStyle w:val="Paragraphedeliste"/>
        <w:numPr>
          <w:ilvl w:val="0"/>
          <w:numId w:val="5"/>
        </w:numPr>
        <w:autoSpaceDE w:val="0"/>
        <w:autoSpaceDN w:val="0"/>
        <w:adjustRightInd w:val="0"/>
        <w:jc w:val="both"/>
        <w:rPr>
          <w:i/>
          <w:sz w:val="16"/>
          <w:szCs w:val="20"/>
        </w:rPr>
      </w:pPr>
      <w:r w:rsidRPr="00A427D0">
        <w:rPr>
          <w:i/>
          <w:sz w:val="16"/>
          <w:szCs w:val="20"/>
        </w:rPr>
        <w:t xml:space="preserve">tout acte interdit par les conventions et protocoles de l’Organisation des Nations Unies relatifs à la lutte contre le terrorisme (pouvant être consultés sur le site Internet suivant : </w:t>
      </w:r>
      <w:hyperlink r:id="rId1" w:history="1">
        <w:r w:rsidRPr="00A427D0">
          <w:rPr>
            <w:i/>
            <w:sz w:val="16"/>
            <w:szCs w:val="20"/>
          </w:rPr>
          <w:t>https://legal.un.org/ola/FR/Default.aspx</w:t>
        </w:r>
      </w:hyperlink>
      <w:r w:rsidRPr="00A427D0">
        <w:rPr>
          <w:i/>
          <w:sz w:val="16"/>
          <w:szCs w:val="20"/>
        </w:rPr>
        <w:t>) ;</w:t>
      </w:r>
    </w:p>
    <w:p w14:paraId="386F1DBA" w14:textId="77777777" w:rsidR="00EB66AD" w:rsidRPr="00A427D0" w:rsidRDefault="00EB66AD" w:rsidP="000B46A8">
      <w:pPr>
        <w:pStyle w:val="Paragraphedeliste"/>
        <w:numPr>
          <w:ilvl w:val="0"/>
          <w:numId w:val="5"/>
        </w:numPr>
        <w:autoSpaceDE w:val="0"/>
        <w:autoSpaceDN w:val="0"/>
        <w:adjustRightInd w:val="0"/>
        <w:jc w:val="both"/>
        <w:rPr>
          <w:i/>
          <w:sz w:val="16"/>
          <w:szCs w:val="20"/>
        </w:rPr>
      </w:pPr>
      <w:r w:rsidRPr="00A427D0">
        <w:rPr>
          <w:i/>
          <w:sz w:val="16"/>
          <w:szCs w:val="20"/>
        </w:rPr>
        <w:t>toute infraction visée aux articles 3 à 10 de la Directive (EU) 2017/541 du Parlement et du Conseil du 15 mars 2017 relative à lutte contre le terrorisme ; ou</w:t>
      </w:r>
    </w:p>
    <w:p w14:paraId="19D43B5E" w14:textId="77777777" w:rsidR="00EB66AD" w:rsidRPr="00A427D0" w:rsidRDefault="00EB66AD" w:rsidP="000B46A8">
      <w:pPr>
        <w:pStyle w:val="Paragraphedeliste"/>
        <w:numPr>
          <w:ilvl w:val="0"/>
          <w:numId w:val="5"/>
        </w:numPr>
        <w:autoSpaceDE w:val="0"/>
        <w:autoSpaceDN w:val="0"/>
        <w:adjustRightInd w:val="0"/>
        <w:jc w:val="both"/>
        <w:rPr>
          <w:i/>
          <w:sz w:val="16"/>
          <w:szCs w:val="20"/>
        </w:rPr>
      </w:pPr>
      <w:r w:rsidRPr="00A427D0">
        <w:rPr>
          <w:i/>
          <w:sz w:val="16"/>
          <w:szCs w:val="20"/>
        </w:rPr>
        <w:t>tout autre acte destiné à tuer ou blesser grièvement un civil ou toute autre personne qui ne participe pas directement aux hostilités dans une situation de conflit armé, lorsque, par sa nature ou son contexte, cet acte vise à intimider une population ou à contraindre un gouvernement ou une organisation internationale à accomplir ou à s’abstenir d’accomplir un acte quelconque</w:t>
      </w:r>
    </w:p>
  </w:footnote>
  <w:footnote w:id="4">
    <w:p w14:paraId="7DF653F8" w14:textId="77777777" w:rsidR="00EB66AD" w:rsidRPr="005F62C9" w:rsidRDefault="00EB66AD" w:rsidP="005261F0">
      <w:pPr>
        <w:pStyle w:val="Notedebasdepage"/>
        <w:jc w:val="both"/>
        <w:rPr>
          <w:i/>
          <w:sz w:val="18"/>
        </w:rPr>
      </w:pPr>
      <w:r w:rsidRPr="00A427D0">
        <w:rPr>
          <w:rStyle w:val="Appelnotedebasdep"/>
          <w:i/>
        </w:rPr>
        <w:footnoteRef/>
      </w:r>
      <w:r w:rsidRPr="00A427D0">
        <w:rPr>
          <w:i/>
        </w:rPr>
        <w:t xml:space="preserve"> </w:t>
      </w:r>
      <w:r w:rsidRPr="005F62C9">
        <w:rPr>
          <w:i/>
          <w:sz w:val="18"/>
        </w:rPr>
        <w:t>Les listes de sanctions sont des instruments de politique étrangère relatives à un pays ou à une thématique et qui interdisent la mise à disposition directe ou indirecte de fonds ou de ressources économiques au bénéfice des personnes listées. Ces listes peuvent être publiées par une organisation internationale à vocation multilatérale ou régionale ou par un pays. Pour rappel, en France, l’article L.562-4 du Code Monétaire et Financier requiert toute personne physique ou morale française de respecter les listes de sanctions prises par les Nations Unies, l’UE et la France.</w:t>
      </w:r>
    </w:p>
  </w:footnote>
  <w:footnote w:id="5">
    <w:p w14:paraId="6E005497" w14:textId="77777777" w:rsidR="00EB66AD" w:rsidRPr="00EB79CF" w:rsidRDefault="00EB66AD" w:rsidP="005261F0">
      <w:pPr>
        <w:pStyle w:val="Notedebasdepage"/>
        <w:jc w:val="both"/>
      </w:pPr>
      <w:r w:rsidRPr="005F62C9">
        <w:rPr>
          <w:rStyle w:val="Appelnotedebasdep"/>
          <w:i/>
          <w:sz w:val="18"/>
        </w:rPr>
        <w:footnoteRef/>
      </w:r>
      <w:r w:rsidRPr="005F62C9">
        <w:rPr>
          <w:i/>
          <w:sz w:val="18"/>
        </w:rPr>
        <w:t xml:space="preserve"> Ces listes peuvent être publiées par l’ONU, l’Union européenne (UE), le gouvernement français, le gouvernement américain (les États-Unis d'Amérique (y compris par l'Office of Foreign Assets Control du département du Trésor des États-Unis, le département du Commerce des États-Unis, le département d'État des États-Unis ou toute autre agence du gouvernement des États-Unis),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AD644F" w14:textId="77777777" w:rsidR="009928F7" w:rsidRDefault="009928F7">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okmarkStart w:id="0" w:name="_GoBack"/>
  <w:bookmarkEnd w:id="0"/>
  <w:p w14:paraId="043EF115" w14:textId="77777777" w:rsidR="00EB66AD" w:rsidRDefault="00EB66AD">
    <w:pPr>
      <w:pStyle w:val="En-tte"/>
    </w:pPr>
    <w:r>
      <w:rPr>
        <w:noProof/>
        <w:lang w:eastAsia="fr-FR"/>
      </w:rPr>
      <mc:AlternateContent>
        <mc:Choice Requires="wpg">
          <w:drawing>
            <wp:anchor distT="0" distB="0" distL="114300" distR="114300" simplePos="0" relativeHeight="251664384" behindDoc="0" locked="0" layoutInCell="1" allowOverlap="1" wp14:anchorId="7F448EA3" wp14:editId="0420FF73">
              <wp:simplePos x="0" y="0"/>
              <wp:positionH relativeFrom="margin">
                <wp:posOffset>-232410</wp:posOffset>
              </wp:positionH>
              <wp:positionV relativeFrom="margin">
                <wp:posOffset>-139074</wp:posOffset>
              </wp:positionV>
              <wp:extent cx="7287768" cy="9306686"/>
              <wp:effectExtent l="0" t="0" r="8890" b="8890"/>
              <wp:wrapNone/>
              <wp:docPr id="26" name="Groupe 26">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287768" cy="9306686"/>
                        <a:chOff x="-2032" y="276182"/>
                        <a:chExt cx="7289800" cy="9305233"/>
                      </a:xfrm>
                    </wpg:grpSpPr>
                    <wps:wsp>
                      <wps:cNvPr id="3" name="Rectangle 3">
                        <a:extLst>
                          <a:ext uri="{FF2B5EF4-FFF2-40B4-BE49-F238E27FC236}">
                            <a16:creationId xmlns:a16="http://schemas.microsoft.com/office/drawing/2014/main" id="{4FB03EB0-31AC-464A-A4CF-52AA945A224D}"/>
                          </a:ex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s:cNvPr>
                      <wps:cNvSpPr/>
                      <wps:spPr>
                        <a:xfrm>
                          <a:off x="0" y="1264920"/>
                          <a:ext cx="7287768" cy="8316495"/>
                        </a:xfrm>
                        <a:prstGeom prst="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pic:pic xmlns:pic="http://schemas.openxmlformats.org/drawingml/2006/picture">
                      <pic:nvPicPr>
                        <pic:cNvPr id="4" name="Image 2">
                          <a:extLst>
                            <a:ext uri="{FF2B5EF4-FFF2-40B4-BE49-F238E27FC236}">
                              <a16:creationId xmlns:a16="http://schemas.microsoft.com/office/drawing/2014/main" id="{8DB9600B-F413-4EE7-81CF-84636C2F9AAE}"/>
                            </a:ex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2032" y="276182"/>
                          <a:ext cx="7289800" cy="1258570"/>
                        </a:xfrm>
                        <a:prstGeom prst="snip1Rect">
                          <a:avLst>
                            <a:gd name="adj" fmla="val 31795"/>
                          </a:avLst>
                        </a:prstGeom>
                        <a:solidFill>
                          <a:schemeClr val="tx2">
                            <a:lumMod val="60000"/>
                            <a:lumOff val="40000"/>
                          </a:schemeClr>
                        </a:solidFill>
                      </pic:spPr>
                    </pic:pic>
                    <wpg:grpSp>
                      <wpg:cNvPr id="21" name="Groupe 21"/>
                      <wpg:cNvGrpSpPr/>
                      <wpg:grpSpPr>
                        <a:xfrm>
                          <a:off x="205740" y="312420"/>
                          <a:ext cx="644436" cy="644436"/>
                          <a:chOff x="0" y="0"/>
                          <a:chExt cx="644436" cy="644436"/>
                        </a:xfrm>
                      </wpg:grpSpPr>
                      <wps:wsp>
                        <wps:cNvPr id="22" name="Ovale 22">
                          <a:extLst>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s:cNvPr>
                        <wps:cNvSpPr/>
                        <wps:spPr>
                          <a:xfrm>
                            <a:off x="0" y="0"/>
                            <a:ext cx="644436" cy="644436"/>
                          </a:xfrm>
                          <a:prstGeom prst="ellipse">
                            <a:avLst/>
                          </a:prstGeom>
                          <a:solidFill>
                            <a:schemeClr val="bg1">
                              <a:alpha val="24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23" name="Groupe 22" descr="Icône de mise à jour d’informations"/>
                        <wpg:cNvGrpSpPr/>
                        <wpg:grpSpPr>
                          <a:xfrm>
                            <a:off x="144780" y="144780"/>
                            <a:ext cx="356028" cy="360000"/>
                            <a:chOff x="0" y="0"/>
                            <a:chExt cx="4138163" cy="4184332"/>
                          </a:xfrm>
                          <a:solidFill>
                            <a:schemeClr val="bg1"/>
                          </a:solidFill>
                        </wpg:grpSpPr>
                        <wps:wsp>
                          <wps:cNvPr id="24" name="Forme libre : Forme 24"/>
                          <wps:cNvSpPr/>
                          <wps:spPr>
                            <a:xfrm>
                              <a:off x="0" y="202882"/>
                              <a:ext cx="3914775" cy="3981450"/>
                            </a:xfrm>
                            <a:custGeom>
                              <a:avLst/>
                              <a:gdLst>
                                <a:gd name="connsiteX0" fmla="*/ 3750469 w 3914775"/>
                                <a:gd name="connsiteY0" fmla="*/ 1936909 h 3981450"/>
                                <a:gd name="connsiteX1" fmla="*/ 3588544 w 3914775"/>
                                <a:gd name="connsiteY1" fmla="*/ 2098834 h 3981450"/>
                                <a:gd name="connsiteX2" fmla="*/ 3588544 w 3914775"/>
                                <a:gd name="connsiteY2" fmla="*/ 3438049 h 3981450"/>
                                <a:gd name="connsiteX3" fmla="*/ 3368516 w 3914775"/>
                                <a:gd name="connsiteY3" fmla="*/ 3655219 h 3981450"/>
                                <a:gd name="connsiteX4" fmla="*/ 552926 w 3914775"/>
                                <a:gd name="connsiteY4" fmla="*/ 3655219 h 3981450"/>
                                <a:gd name="connsiteX5" fmla="*/ 330994 w 3914775"/>
                                <a:gd name="connsiteY5" fmla="*/ 3438049 h 3981450"/>
                                <a:gd name="connsiteX6" fmla="*/ 330994 w 3914775"/>
                                <a:gd name="connsiteY6" fmla="*/ 545306 h 3981450"/>
                                <a:gd name="connsiteX7" fmla="*/ 552926 w 3914775"/>
                                <a:gd name="connsiteY7" fmla="*/ 330994 h 3981450"/>
                                <a:gd name="connsiteX8" fmla="*/ 1644491 w 3914775"/>
                                <a:gd name="connsiteY8" fmla="*/ 330994 h 3981450"/>
                                <a:gd name="connsiteX9" fmla="*/ 1806416 w 3914775"/>
                                <a:gd name="connsiteY9" fmla="*/ 169069 h 3981450"/>
                                <a:gd name="connsiteX10" fmla="*/ 1644491 w 3914775"/>
                                <a:gd name="connsiteY10" fmla="*/ 7144 h 3981450"/>
                                <a:gd name="connsiteX11" fmla="*/ 552926 w 3914775"/>
                                <a:gd name="connsiteY11" fmla="*/ 7144 h 3981450"/>
                                <a:gd name="connsiteX12" fmla="*/ 7144 w 3914775"/>
                                <a:gd name="connsiteY12" fmla="*/ 545306 h 3981450"/>
                                <a:gd name="connsiteX13" fmla="*/ 7144 w 3914775"/>
                                <a:gd name="connsiteY13" fmla="*/ 3438049 h 3981450"/>
                                <a:gd name="connsiteX14" fmla="*/ 552926 w 3914775"/>
                                <a:gd name="connsiteY14" fmla="*/ 3979069 h 3981450"/>
                                <a:gd name="connsiteX15" fmla="*/ 3368516 w 3914775"/>
                                <a:gd name="connsiteY15" fmla="*/ 3979069 h 3981450"/>
                                <a:gd name="connsiteX16" fmla="*/ 3912394 w 3914775"/>
                                <a:gd name="connsiteY16" fmla="*/ 3438049 h 3981450"/>
                                <a:gd name="connsiteX17" fmla="*/ 3912394 w 3914775"/>
                                <a:gd name="connsiteY17" fmla="*/ 2098834 h 3981450"/>
                                <a:gd name="connsiteX18" fmla="*/ 3750469 w 3914775"/>
                                <a:gd name="connsiteY18" fmla="*/ 1936909 h 39814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3914775" h="3981450">
                                  <a:moveTo>
                                    <a:pt x="3750469" y="1936909"/>
                                  </a:moveTo>
                                  <a:cubicBezTo>
                                    <a:pt x="3660934" y="1936909"/>
                                    <a:pt x="3588544" y="2009299"/>
                                    <a:pt x="3588544" y="2098834"/>
                                  </a:cubicBezTo>
                                  <a:lnTo>
                                    <a:pt x="3588544" y="3438049"/>
                                  </a:lnTo>
                                  <a:cubicBezTo>
                                    <a:pt x="3588544" y="3559016"/>
                                    <a:pt x="3488531" y="3655219"/>
                                    <a:pt x="3368516" y="3655219"/>
                                  </a:cubicBezTo>
                                  <a:lnTo>
                                    <a:pt x="552926" y="3655219"/>
                                  </a:lnTo>
                                  <a:cubicBezTo>
                                    <a:pt x="431959" y="3655219"/>
                                    <a:pt x="330994" y="3559016"/>
                                    <a:pt x="330994" y="3438049"/>
                                  </a:cubicBezTo>
                                  <a:lnTo>
                                    <a:pt x="330994" y="545306"/>
                                  </a:lnTo>
                                  <a:cubicBezTo>
                                    <a:pt x="330994" y="424339"/>
                                    <a:pt x="431959" y="330994"/>
                                    <a:pt x="552926" y="330994"/>
                                  </a:cubicBezTo>
                                  <a:lnTo>
                                    <a:pt x="1644491" y="330994"/>
                                  </a:lnTo>
                                  <a:cubicBezTo>
                                    <a:pt x="1734026" y="330994"/>
                                    <a:pt x="1806416" y="258604"/>
                                    <a:pt x="1806416" y="169069"/>
                                  </a:cubicBezTo>
                                  <a:cubicBezTo>
                                    <a:pt x="1806416" y="79534"/>
                                    <a:pt x="1734026" y="7144"/>
                                    <a:pt x="1644491" y="7144"/>
                                  </a:cubicBezTo>
                                  <a:lnTo>
                                    <a:pt x="552926" y="7144"/>
                                  </a:lnTo>
                                  <a:cubicBezTo>
                                    <a:pt x="253841" y="7144"/>
                                    <a:pt x="7144" y="246221"/>
                                    <a:pt x="7144" y="545306"/>
                                  </a:cubicBezTo>
                                  <a:lnTo>
                                    <a:pt x="7144" y="3438049"/>
                                  </a:lnTo>
                                  <a:cubicBezTo>
                                    <a:pt x="7144" y="3737134"/>
                                    <a:pt x="253841" y="3979069"/>
                                    <a:pt x="552926" y="3979069"/>
                                  </a:cubicBezTo>
                                  <a:lnTo>
                                    <a:pt x="3368516" y="3979069"/>
                                  </a:lnTo>
                                  <a:cubicBezTo>
                                    <a:pt x="3667601" y="3979069"/>
                                    <a:pt x="3912394" y="3738086"/>
                                    <a:pt x="3912394" y="3438049"/>
                                  </a:cubicBezTo>
                                  <a:lnTo>
                                    <a:pt x="3912394" y="2098834"/>
                                  </a:lnTo>
                                  <a:cubicBezTo>
                                    <a:pt x="3912394" y="2010251"/>
                                    <a:pt x="3840004" y="1936909"/>
                                    <a:pt x="3750469" y="1936909"/>
                                  </a:cubicBezTo>
                                  <a:close/>
                                </a:path>
                              </a:pathLst>
                            </a:custGeom>
                            <a:grp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5" name="Forme libre : Forme 25"/>
                          <wps:cNvSpPr/>
                          <wps:spPr>
                            <a:xfrm>
                              <a:off x="1271138" y="0"/>
                              <a:ext cx="2867025" cy="2895600"/>
                            </a:xfrm>
                            <a:custGeom>
                              <a:avLst/>
                              <a:gdLst>
                                <a:gd name="connsiteX0" fmla="*/ 2471711 w 2867025"/>
                                <a:gd name="connsiteY0" fmla="*/ 141446 h 2895600"/>
                                <a:gd name="connsiteX1" fmla="*/ 2154528 w 2867025"/>
                                <a:gd name="connsiteY1" fmla="*/ 7144 h 2895600"/>
                                <a:gd name="connsiteX2" fmla="*/ 1836393 w 2867025"/>
                                <a:gd name="connsiteY2" fmla="*/ 138589 h 2895600"/>
                                <a:gd name="connsiteX3" fmla="*/ 380973 w 2867025"/>
                                <a:gd name="connsiteY3" fmla="*/ 1594009 h 2895600"/>
                                <a:gd name="connsiteX4" fmla="*/ 266673 w 2867025"/>
                                <a:gd name="connsiteY4" fmla="*/ 1789271 h 2895600"/>
                                <a:gd name="connsiteX5" fmla="*/ 13308 w 2867025"/>
                                <a:gd name="connsiteY5" fmla="*/ 2686526 h 2895600"/>
                                <a:gd name="connsiteX6" fmla="*/ 56171 w 2867025"/>
                                <a:gd name="connsiteY6" fmla="*/ 2846546 h 2895600"/>
                                <a:gd name="connsiteX7" fmla="*/ 169518 w 2867025"/>
                                <a:gd name="connsiteY7" fmla="*/ 2892266 h 2895600"/>
                                <a:gd name="connsiteX8" fmla="*/ 217143 w 2867025"/>
                                <a:gd name="connsiteY8" fmla="*/ 2884646 h 2895600"/>
                                <a:gd name="connsiteX9" fmla="*/ 1089633 w 2867025"/>
                                <a:gd name="connsiteY9" fmla="*/ 2616041 h 2895600"/>
                                <a:gd name="connsiteX10" fmla="*/ 1274418 w 2867025"/>
                                <a:gd name="connsiteY10" fmla="*/ 2504599 h 2895600"/>
                                <a:gd name="connsiteX11" fmla="*/ 1274418 w 2867025"/>
                                <a:gd name="connsiteY11" fmla="*/ 2504599 h 2895600"/>
                                <a:gd name="connsiteX12" fmla="*/ 2735553 w 2867025"/>
                                <a:gd name="connsiteY12" fmla="*/ 1043464 h 2895600"/>
                                <a:gd name="connsiteX13" fmla="*/ 2738411 w 2867025"/>
                                <a:gd name="connsiteY13" fmla="*/ 412909 h 2895600"/>
                                <a:gd name="connsiteX14" fmla="*/ 2471711 w 2867025"/>
                                <a:gd name="connsiteY14" fmla="*/ 141446 h 2895600"/>
                                <a:gd name="connsiteX15" fmla="*/ 1747811 w 2867025"/>
                                <a:gd name="connsiteY15" fmla="*/ 685324 h 2895600"/>
                                <a:gd name="connsiteX16" fmla="*/ 2187866 w 2867025"/>
                                <a:gd name="connsiteY16" fmla="*/ 1134904 h 2895600"/>
                                <a:gd name="connsiteX17" fmla="*/ 2080233 w 2867025"/>
                                <a:gd name="connsiteY17" fmla="*/ 1242536 h 2895600"/>
                                <a:gd name="connsiteX18" fmla="*/ 1640178 w 2867025"/>
                                <a:gd name="connsiteY18" fmla="*/ 792956 h 2895600"/>
                                <a:gd name="connsiteX19" fmla="*/ 1747811 w 2867025"/>
                                <a:gd name="connsiteY19" fmla="*/ 685324 h 2895600"/>
                                <a:gd name="connsiteX20" fmla="*/ 1044866 w 2867025"/>
                                <a:gd name="connsiteY20" fmla="*/ 2276951 h 2895600"/>
                                <a:gd name="connsiteX21" fmla="*/ 993431 w 2867025"/>
                                <a:gd name="connsiteY21" fmla="*/ 2307431 h 2895600"/>
                                <a:gd name="connsiteX22" fmla="*/ 404786 w 2867025"/>
                                <a:gd name="connsiteY22" fmla="*/ 2488406 h 2895600"/>
                                <a:gd name="connsiteX23" fmla="*/ 577188 w 2867025"/>
                                <a:gd name="connsiteY23" fmla="*/ 1876901 h 2895600"/>
                                <a:gd name="connsiteX24" fmla="*/ 608621 w 2867025"/>
                                <a:gd name="connsiteY24" fmla="*/ 1822609 h 2895600"/>
                                <a:gd name="connsiteX25" fmla="*/ 1409673 w 2867025"/>
                                <a:gd name="connsiteY25" fmla="*/ 1021556 h 2895600"/>
                                <a:gd name="connsiteX26" fmla="*/ 1849728 w 2867025"/>
                                <a:gd name="connsiteY26" fmla="*/ 1471136 h 2895600"/>
                                <a:gd name="connsiteX27" fmla="*/ 1044866 w 2867025"/>
                                <a:gd name="connsiteY27" fmla="*/ 2276951 h 2895600"/>
                                <a:gd name="connsiteX28" fmla="*/ 2506953 w 2867025"/>
                                <a:gd name="connsiteY28" fmla="*/ 814864 h 2895600"/>
                                <a:gd name="connsiteX29" fmla="*/ 2416466 w 2867025"/>
                                <a:gd name="connsiteY29" fmla="*/ 905351 h 2895600"/>
                                <a:gd name="connsiteX30" fmla="*/ 1976411 w 2867025"/>
                                <a:gd name="connsiteY30" fmla="*/ 455771 h 2895600"/>
                                <a:gd name="connsiteX31" fmla="*/ 2064041 w 2867025"/>
                                <a:gd name="connsiteY31" fmla="*/ 369094 h 2895600"/>
                                <a:gd name="connsiteX32" fmla="*/ 2151671 w 2867025"/>
                                <a:gd name="connsiteY32" fmla="*/ 333851 h 2895600"/>
                                <a:gd name="connsiteX33" fmla="*/ 2152624 w 2867025"/>
                                <a:gd name="connsiteY33" fmla="*/ 333851 h 2895600"/>
                                <a:gd name="connsiteX34" fmla="*/ 2240253 w 2867025"/>
                                <a:gd name="connsiteY34" fmla="*/ 370046 h 2895600"/>
                                <a:gd name="connsiteX35" fmla="*/ 2506953 w 2867025"/>
                                <a:gd name="connsiteY35" fmla="*/ 641509 h 2895600"/>
                                <a:gd name="connsiteX36" fmla="*/ 2506953 w 2867025"/>
                                <a:gd name="connsiteY36" fmla="*/ 814864 h 28956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Lst>
                              <a:rect l="l" t="t" r="r" b="b"/>
                              <a:pathLst>
                                <a:path w="2867025" h="2895600">
                                  <a:moveTo>
                                    <a:pt x="2471711" y="141446"/>
                                  </a:moveTo>
                                  <a:cubicBezTo>
                                    <a:pt x="2386938" y="55721"/>
                                    <a:pt x="2274543" y="8096"/>
                                    <a:pt x="2154528" y="7144"/>
                                  </a:cubicBezTo>
                                  <a:cubicBezTo>
                                    <a:pt x="2034513" y="7144"/>
                                    <a:pt x="1921166" y="52864"/>
                                    <a:pt x="1836393" y="138589"/>
                                  </a:cubicBezTo>
                                  <a:lnTo>
                                    <a:pt x="380973" y="1594009"/>
                                  </a:lnTo>
                                  <a:cubicBezTo>
                                    <a:pt x="326681" y="1648301"/>
                                    <a:pt x="287628" y="1715929"/>
                                    <a:pt x="266673" y="1789271"/>
                                  </a:cubicBezTo>
                                  <a:lnTo>
                                    <a:pt x="13308" y="2686526"/>
                                  </a:lnTo>
                                  <a:cubicBezTo>
                                    <a:pt x="-2884" y="2743676"/>
                                    <a:pt x="13308" y="2804636"/>
                                    <a:pt x="56171" y="2846546"/>
                                  </a:cubicBezTo>
                                  <a:cubicBezTo>
                                    <a:pt x="86651" y="2876074"/>
                                    <a:pt x="127608" y="2892266"/>
                                    <a:pt x="169518" y="2892266"/>
                                  </a:cubicBezTo>
                                  <a:cubicBezTo>
                                    <a:pt x="185711" y="2892266"/>
                                    <a:pt x="201903" y="2890361"/>
                                    <a:pt x="217143" y="2884646"/>
                                  </a:cubicBezTo>
                                  <a:lnTo>
                                    <a:pt x="1089633" y="2616041"/>
                                  </a:lnTo>
                                  <a:cubicBezTo>
                                    <a:pt x="1159166" y="2595086"/>
                                    <a:pt x="1222983" y="2556034"/>
                                    <a:pt x="1274418" y="2504599"/>
                                  </a:cubicBezTo>
                                  <a:lnTo>
                                    <a:pt x="1274418" y="2504599"/>
                                  </a:lnTo>
                                  <a:lnTo>
                                    <a:pt x="2735553" y="1043464"/>
                                  </a:lnTo>
                                  <a:cubicBezTo>
                                    <a:pt x="2908909" y="870109"/>
                                    <a:pt x="2909861" y="588169"/>
                                    <a:pt x="2738411" y="412909"/>
                                  </a:cubicBezTo>
                                  <a:lnTo>
                                    <a:pt x="2471711" y="141446"/>
                                  </a:lnTo>
                                  <a:close/>
                                  <a:moveTo>
                                    <a:pt x="1747811" y="685324"/>
                                  </a:moveTo>
                                  <a:lnTo>
                                    <a:pt x="2187866" y="1134904"/>
                                  </a:lnTo>
                                  <a:lnTo>
                                    <a:pt x="2080233" y="1242536"/>
                                  </a:lnTo>
                                  <a:lnTo>
                                    <a:pt x="1640178" y="792956"/>
                                  </a:lnTo>
                                  <a:lnTo>
                                    <a:pt x="1747811" y="685324"/>
                                  </a:lnTo>
                                  <a:close/>
                                  <a:moveTo>
                                    <a:pt x="1044866" y="2276951"/>
                                  </a:moveTo>
                                  <a:cubicBezTo>
                                    <a:pt x="1030578" y="2291239"/>
                                    <a:pt x="1013433" y="2301716"/>
                                    <a:pt x="993431" y="2307431"/>
                                  </a:cubicBezTo>
                                  <a:lnTo>
                                    <a:pt x="404786" y="2488406"/>
                                  </a:lnTo>
                                  <a:lnTo>
                                    <a:pt x="577188" y="1876901"/>
                                  </a:lnTo>
                                  <a:cubicBezTo>
                                    <a:pt x="582903" y="1856899"/>
                                    <a:pt x="594333" y="1837849"/>
                                    <a:pt x="608621" y="1822609"/>
                                  </a:cubicBezTo>
                                  <a:lnTo>
                                    <a:pt x="1409673" y="1021556"/>
                                  </a:lnTo>
                                  <a:lnTo>
                                    <a:pt x="1849728" y="1471136"/>
                                  </a:lnTo>
                                  <a:lnTo>
                                    <a:pt x="1044866" y="2276951"/>
                                  </a:lnTo>
                                  <a:close/>
                                  <a:moveTo>
                                    <a:pt x="2506953" y="814864"/>
                                  </a:moveTo>
                                  <a:lnTo>
                                    <a:pt x="2416466" y="905351"/>
                                  </a:lnTo>
                                  <a:lnTo>
                                    <a:pt x="1976411" y="455771"/>
                                  </a:lnTo>
                                  <a:lnTo>
                                    <a:pt x="2064041" y="369094"/>
                                  </a:lnTo>
                                  <a:cubicBezTo>
                                    <a:pt x="2087853" y="345281"/>
                                    <a:pt x="2118334" y="333851"/>
                                    <a:pt x="2151671" y="333851"/>
                                  </a:cubicBezTo>
                                  <a:cubicBezTo>
                                    <a:pt x="2151671" y="333851"/>
                                    <a:pt x="2151671" y="333851"/>
                                    <a:pt x="2152624" y="333851"/>
                                  </a:cubicBezTo>
                                  <a:cubicBezTo>
                                    <a:pt x="2185961" y="333851"/>
                                    <a:pt x="2217393" y="346234"/>
                                    <a:pt x="2240253" y="370046"/>
                                  </a:cubicBezTo>
                                  <a:lnTo>
                                    <a:pt x="2506953" y="641509"/>
                                  </a:lnTo>
                                  <a:cubicBezTo>
                                    <a:pt x="2554578" y="689134"/>
                                    <a:pt x="2554578" y="767239"/>
                                    <a:pt x="2506953" y="814864"/>
                                  </a:cubicBezTo>
                                  <a:close/>
                                </a:path>
                              </a:pathLst>
                            </a:custGeom>
                            <a:grpFill/>
                            <a:ln w="9525"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3012DE3D" id="Groupe 26" o:spid="_x0000_s1026" style="position:absolute;margin-left:-18.3pt;margin-top:-10.95pt;width:573.85pt;height:732.8pt;z-index:251664384;mso-position-horizontal-relative:margin;mso-position-vertical-relative:margin;mso-width-relative:margin;mso-height-relative:margin" coordorigin="-20,2761" coordsize="72898,930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">
              <v:rect id="Rectangle 3" o:spid="_x0000_s1027" style="position:absolute;top:12649;width:72877;height:831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" fillcolor="#f2f2f2 [3052]"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28" type="#_x0000_t75" style="position:absolute;left:-20;top:2761;width:72897;height:12586;visibility:visible;mso-wrap-style:square" coordsize="7289800,1258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" path="m,l6889638,r400162,400162l7289800,1258570,,1258570,,xe" filled="t" fillcolor="#548dd4 [1951]">
                <v:imagedata r:id="rId2" o:title=""/>
                <v:formulas/>
                <v:path o:extrusionok="t" o:connecttype="custom" o:connectlocs="0,0;6889638,0;7289800,400162;7289800,1258570;0,1258570;0,0" o:connectangles="0,0,0,0,0,0"/>
              </v:shape>
              <v:group id="Groupe 21" o:spid="_x0000_s1029" style="position:absolute;left:2057;top:3124;width:6444;height:6444" coordsize="6444,6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oval id="Ovale 22" o:spid="_x0000_s1030" style="position:absolute;width:6444;height:64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" fillcolor="white [3212]" stroked="f" strokeweight="1pt">
                  <v:fill opacity="15677f"/>
                </v:oval>
                <v:group id="Groupe 22" o:spid="_x0000_s1031" alt="Icône de mise à jour d’informations" style="position:absolute;left:1447;top:1447;width:3561;height:3600" coordsize="41381,41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Forme libre : Forme 24" o:spid="_x0000_s1032" style="position:absolute;top:2028;width:39147;height:39815;visibility:visible;mso-wrap-style:square;v-text-anchor:middle" coordsize="3914775,3981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" path="m3750469,1936909v-89535,,-161925,72390,-161925,161925l3588544,3438049v,120967,-100013,217170,-220028,217170l552926,3655219v-120967,,-221932,-96203,-221932,-217170l330994,545306v,-120967,100965,-214312,221932,-214312l1644491,330994v89535,,161925,-72390,161925,-161925c1806416,79534,1734026,7144,1644491,7144r-1091565,c253841,7144,7144,246221,7144,545306r,2892743c7144,3737134,253841,3979069,552926,3979069r2815590,c3667601,3979069,3912394,3738086,3912394,3438049r,-1339215c3912394,2010251,3840004,1936909,3750469,1936909xe" filled="f" stroked="f">
                    <v:stroke joinstyle="miter"/>
                    <v:path arrowok="t" o:connecttype="custom" o:connectlocs="3750469,1936909;3588544,2098834;3588544,3438049;3368516,3655219;552926,3655219;330994,3438049;330994,545306;552926,330994;1644491,330994;1806416,169069;1644491,7144;552926,7144;7144,545306;7144,3438049;552926,3979069;3368516,3979069;3912394,3438049;3912394,2098834;3750469,1936909" o:connectangles="0,0,0,0,0,0,0,0,0,0,0,0,0,0,0,0,0,0,0"/>
                  </v:shape>
                  <v:shape id="Forme libre : Forme 25" o:spid="_x0000_s1033" style="position:absolute;left:12711;width:28670;height:28956;visibility:visible;mso-wrap-style:square;v-text-anchor:middle" coordsize="2867025,2895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" path="m2471711,141446c2386938,55721,2274543,8096,2154528,7144v-120015,,-233362,45720,-318135,131445l380973,1594009v-54292,54292,-93345,121920,-114300,195262l13308,2686526v-16192,57150,,118110,42863,160020c86651,2876074,127608,2892266,169518,2892266v16193,,32385,-1905,47625,-7620l1089633,2616041v69533,-20955,133350,-60007,184785,-111442l1274418,2504599,2735553,1043464v173356,-173355,174308,-455295,2858,-630555l2471711,141446xm1747811,685324r440055,449580l2080233,1242536,1640178,792956,1747811,685324xm1044866,2276951v-14288,14288,-31433,24765,-51435,30480l404786,2488406,577188,1876901v5715,-20002,17145,-39052,31433,-54292l1409673,1021556r440055,449580l1044866,2276951xm2506953,814864r-90487,90487l1976411,455771r87630,-86677c2087853,345281,2118334,333851,2151671,333851v,,,,953,c2185961,333851,2217393,346234,2240253,370046r266700,271463c2554578,689134,2554578,767239,2506953,814864xe" filled="f" stroked="f">
                    <v:stroke joinstyle="miter"/>
                    <v:path arrowok="t" o:connecttype="custom" o:connectlocs="2471711,141446;2154528,7144;1836393,138589;380973,1594009;266673,1789271;13308,2686526;56171,2846546;169518,2892266;217143,2884646;1089633,2616041;1274418,2504599;1274418,2504599;2735553,1043464;2738411,412909;2471711,141446;1747811,685324;2187866,1134904;2080233,1242536;1640178,792956;1747811,685324;1044866,2276951;993431,2307431;404786,2488406;577188,1876901;608621,1822609;1409673,1021556;1849728,1471136;1044866,2276951;2506953,814864;2416466,905351;1976411,455771;2064041,369094;2151671,333851;2152624,333851;2240253,370046;2506953,641509;2506953,814864" o:connectangles="0,0,0,0,0,0,0,0,0,0,0,0,0,0,0,0,0,0,0,0,0,0,0,0,0,0,0,0,0,0,0,0,0,0,0,0,0"/>
                  </v:shape>
                </v:group>
              </v:group>
              <w10:wrap anchorx="margin" anchory="margin"/>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BEE9A3" w14:textId="77777777" w:rsidR="009928F7" w:rsidRDefault="009928F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0.2pt;height:10.2pt" o:bullet="t">
        <v:imagedata r:id="rId1" o:title="BD21298_"/>
      </v:shape>
    </w:pict>
  </w:numPicBullet>
  <w:numPicBullet w:numPicBulletId="1">
    <w:pict>
      <v:shape id="_x0000_i1029" type="#_x0000_t75" style="width:9.15pt;height:9.15pt" o:bullet="t">
        <v:imagedata r:id="rId2" o:title="j0115844"/>
      </v:shape>
    </w:pict>
  </w:numPicBullet>
  <w:abstractNum w:abstractNumId="0" w15:restartNumberingAfterBreak="0">
    <w:nsid w:val="FFFFFF88"/>
    <w:multiLevelType w:val="singleLevel"/>
    <w:tmpl w:val="B3486CCC"/>
    <w:lvl w:ilvl="0">
      <w:start w:val="1"/>
      <w:numFmt w:val="decimal"/>
      <w:lvlText w:val="%1."/>
      <w:lvlJc w:val="left"/>
      <w:pPr>
        <w:tabs>
          <w:tab w:val="num" w:pos="360"/>
        </w:tabs>
        <w:ind w:left="360" w:hanging="360"/>
      </w:pPr>
    </w:lvl>
  </w:abstractNum>
  <w:abstractNum w:abstractNumId="1" w15:restartNumberingAfterBreak="0">
    <w:nsid w:val="00000013"/>
    <w:multiLevelType w:val="hybridMultilevel"/>
    <w:tmpl w:val="53882168"/>
    <w:lvl w:ilvl="0" w:tplc="EE9ED740">
      <w:start w:val="1"/>
      <w:numFmt w:val="lowerLetter"/>
      <w:lvlText w:val="(%1)"/>
      <w:lvlJc w:val="right"/>
      <w:pPr>
        <w:tabs>
          <w:tab w:val="num" w:pos="1440"/>
        </w:tabs>
        <w:ind w:left="1440" w:hanging="360"/>
      </w:pPr>
      <w:rPr>
        <w:rFonts w:ascii="Times New Roman" w:eastAsiaTheme="minorEastAsia" w:hAnsi="Times New Roman" w:cs="Times New Roman"/>
      </w:rPr>
    </w:lvl>
    <w:lvl w:ilvl="1" w:tplc="040C0019">
      <w:start w:val="1"/>
      <w:numFmt w:val="lowerLetter"/>
      <w:lvlText w:val="%2."/>
      <w:lvlJc w:val="left"/>
      <w:pPr>
        <w:tabs>
          <w:tab w:val="num" w:pos="2160"/>
        </w:tabs>
        <w:ind w:left="2160" w:hanging="360"/>
      </w:pPr>
      <w:rPr>
        <w:rFonts w:cs="Times New Roman"/>
      </w:rPr>
    </w:lvl>
    <w:lvl w:ilvl="2" w:tplc="040C001B">
      <w:start w:val="1"/>
      <w:numFmt w:val="lowerRoman"/>
      <w:lvlText w:val="%3."/>
      <w:lvlJc w:val="right"/>
      <w:pPr>
        <w:tabs>
          <w:tab w:val="num" w:pos="2880"/>
        </w:tabs>
        <w:ind w:left="2880" w:hanging="180"/>
      </w:pPr>
      <w:rPr>
        <w:rFonts w:cs="Times New Roman"/>
      </w:rPr>
    </w:lvl>
    <w:lvl w:ilvl="3" w:tplc="040C000F">
      <w:start w:val="1"/>
      <w:numFmt w:val="decimal"/>
      <w:lvlText w:val="%4."/>
      <w:lvlJc w:val="left"/>
      <w:pPr>
        <w:tabs>
          <w:tab w:val="num" w:pos="3600"/>
        </w:tabs>
        <w:ind w:left="3600" w:hanging="360"/>
      </w:pPr>
      <w:rPr>
        <w:rFonts w:cs="Times New Roman"/>
      </w:rPr>
    </w:lvl>
    <w:lvl w:ilvl="4" w:tplc="040C0019">
      <w:start w:val="1"/>
      <w:numFmt w:val="lowerLetter"/>
      <w:lvlText w:val="%5."/>
      <w:lvlJc w:val="left"/>
      <w:pPr>
        <w:tabs>
          <w:tab w:val="num" w:pos="4320"/>
        </w:tabs>
        <w:ind w:left="4320" w:hanging="360"/>
      </w:pPr>
      <w:rPr>
        <w:rFonts w:cs="Times New Roman"/>
      </w:rPr>
    </w:lvl>
    <w:lvl w:ilvl="5" w:tplc="040C001B">
      <w:start w:val="1"/>
      <w:numFmt w:val="lowerRoman"/>
      <w:lvlText w:val="%6."/>
      <w:lvlJc w:val="right"/>
      <w:pPr>
        <w:tabs>
          <w:tab w:val="num" w:pos="5040"/>
        </w:tabs>
        <w:ind w:left="5040" w:hanging="180"/>
      </w:pPr>
      <w:rPr>
        <w:rFonts w:cs="Times New Roman"/>
      </w:rPr>
    </w:lvl>
    <w:lvl w:ilvl="6" w:tplc="040C000F">
      <w:start w:val="1"/>
      <w:numFmt w:val="decimal"/>
      <w:lvlText w:val="%7."/>
      <w:lvlJc w:val="left"/>
      <w:pPr>
        <w:tabs>
          <w:tab w:val="num" w:pos="5760"/>
        </w:tabs>
        <w:ind w:left="5760" w:hanging="360"/>
      </w:pPr>
      <w:rPr>
        <w:rFonts w:cs="Times New Roman"/>
      </w:rPr>
    </w:lvl>
    <w:lvl w:ilvl="7" w:tplc="040C0019">
      <w:start w:val="1"/>
      <w:numFmt w:val="lowerLetter"/>
      <w:lvlText w:val="%8."/>
      <w:lvlJc w:val="left"/>
      <w:pPr>
        <w:tabs>
          <w:tab w:val="num" w:pos="6480"/>
        </w:tabs>
        <w:ind w:left="6480" w:hanging="360"/>
      </w:pPr>
      <w:rPr>
        <w:rFonts w:cs="Times New Roman"/>
      </w:rPr>
    </w:lvl>
    <w:lvl w:ilvl="8" w:tplc="040C001B">
      <w:start w:val="1"/>
      <w:numFmt w:val="lowerRoman"/>
      <w:lvlText w:val="%9."/>
      <w:lvlJc w:val="right"/>
      <w:pPr>
        <w:tabs>
          <w:tab w:val="num" w:pos="7200"/>
        </w:tabs>
        <w:ind w:left="7200" w:hanging="180"/>
      </w:pPr>
      <w:rPr>
        <w:rFonts w:cs="Times New Roman"/>
      </w:rPr>
    </w:lvl>
  </w:abstractNum>
  <w:abstractNum w:abstractNumId="2" w15:restartNumberingAfterBreak="0">
    <w:nsid w:val="3C0F4A19"/>
    <w:multiLevelType w:val="hybridMultilevel"/>
    <w:tmpl w:val="7368DBFE"/>
    <w:lvl w:ilvl="0" w:tplc="2612EC9A">
      <w:numFmt w:val="bullet"/>
      <w:lvlText w:val="•"/>
      <w:lvlJc w:val="left"/>
      <w:pPr>
        <w:ind w:left="720" w:hanging="360"/>
      </w:pPr>
      <w:rPr>
        <w:rFonts w:asciiTheme="minorHAnsi" w:eastAsiaTheme="minorHAnsi" w:hAnsiTheme="minorHAnsi" w:cstheme="min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B7165D2"/>
    <w:multiLevelType w:val="hybridMultilevel"/>
    <w:tmpl w:val="8FE48F8A"/>
    <w:lvl w:ilvl="0" w:tplc="F8AEC17C">
      <w:start w:val="1"/>
      <w:numFmt w:val="bullet"/>
      <w:lvlText w:val=""/>
      <w:lvlPicBulletId w:val="0"/>
      <w:lvlJc w:val="left"/>
      <w:pPr>
        <w:ind w:left="1571" w:hanging="360"/>
      </w:pPr>
      <w:rPr>
        <w:rFonts w:ascii="Symbol" w:hAnsi="Symbol" w:hint="default"/>
        <w:color w:val="auto"/>
      </w:rPr>
    </w:lvl>
    <w:lvl w:ilvl="1" w:tplc="47948480">
      <w:start w:val="1"/>
      <w:numFmt w:val="bullet"/>
      <w:lvlText w:val=""/>
      <w:lvlPicBulletId w:val="1"/>
      <w:lvlJc w:val="left"/>
      <w:pPr>
        <w:ind w:left="1440" w:hanging="360"/>
      </w:pPr>
      <w:rPr>
        <w:rFonts w:ascii="Symbol" w:hAnsi="Symbol" w:hint="default"/>
        <w:color w:val="auto"/>
        <w:sz w:val="20"/>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797C6AFB"/>
    <w:multiLevelType w:val="hybridMultilevel"/>
    <w:tmpl w:val="26E6C440"/>
    <w:lvl w:ilvl="0" w:tplc="79120B62">
      <w:start w:val="1"/>
      <w:numFmt w:val="decimal"/>
      <w:pStyle w:val="Listenumros"/>
      <w:lvlText w:val="%1."/>
      <w:lvlJc w:val="left"/>
      <w:pPr>
        <w:tabs>
          <w:tab w:val="num" w:pos="720"/>
        </w:tabs>
        <w:ind w:left="720" w:hanging="360"/>
      </w:pPr>
    </w:lvl>
    <w:lvl w:ilvl="1" w:tplc="798ED9BA" w:tentative="1">
      <w:start w:val="1"/>
      <w:numFmt w:val="decimal"/>
      <w:lvlText w:val="%2."/>
      <w:lvlJc w:val="left"/>
      <w:pPr>
        <w:tabs>
          <w:tab w:val="num" w:pos="1440"/>
        </w:tabs>
        <w:ind w:left="1440" w:hanging="360"/>
      </w:pPr>
    </w:lvl>
    <w:lvl w:ilvl="2" w:tplc="586ED95A" w:tentative="1">
      <w:start w:val="1"/>
      <w:numFmt w:val="decimal"/>
      <w:lvlText w:val="%3."/>
      <w:lvlJc w:val="left"/>
      <w:pPr>
        <w:tabs>
          <w:tab w:val="num" w:pos="2160"/>
        </w:tabs>
        <w:ind w:left="2160" w:hanging="360"/>
      </w:pPr>
    </w:lvl>
    <w:lvl w:ilvl="3" w:tplc="113446B4" w:tentative="1">
      <w:start w:val="1"/>
      <w:numFmt w:val="decimal"/>
      <w:lvlText w:val="%4."/>
      <w:lvlJc w:val="left"/>
      <w:pPr>
        <w:tabs>
          <w:tab w:val="num" w:pos="2880"/>
        </w:tabs>
        <w:ind w:left="2880" w:hanging="360"/>
      </w:pPr>
    </w:lvl>
    <w:lvl w:ilvl="4" w:tplc="F3E40F32" w:tentative="1">
      <w:start w:val="1"/>
      <w:numFmt w:val="decimal"/>
      <w:lvlText w:val="%5."/>
      <w:lvlJc w:val="left"/>
      <w:pPr>
        <w:tabs>
          <w:tab w:val="num" w:pos="3600"/>
        </w:tabs>
        <w:ind w:left="3600" w:hanging="360"/>
      </w:pPr>
    </w:lvl>
    <w:lvl w:ilvl="5" w:tplc="317012FE" w:tentative="1">
      <w:start w:val="1"/>
      <w:numFmt w:val="decimal"/>
      <w:lvlText w:val="%6."/>
      <w:lvlJc w:val="left"/>
      <w:pPr>
        <w:tabs>
          <w:tab w:val="num" w:pos="4320"/>
        </w:tabs>
        <w:ind w:left="4320" w:hanging="360"/>
      </w:pPr>
    </w:lvl>
    <w:lvl w:ilvl="6" w:tplc="1E400132" w:tentative="1">
      <w:start w:val="1"/>
      <w:numFmt w:val="decimal"/>
      <w:lvlText w:val="%7."/>
      <w:lvlJc w:val="left"/>
      <w:pPr>
        <w:tabs>
          <w:tab w:val="num" w:pos="5040"/>
        </w:tabs>
        <w:ind w:left="5040" w:hanging="360"/>
      </w:pPr>
    </w:lvl>
    <w:lvl w:ilvl="7" w:tplc="1C0AEF64" w:tentative="1">
      <w:start w:val="1"/>
      <w:numFmt w:val="decimal"/>
      <w:lvlText w:val="%8."/>
      <w:lvlJc w:val="left"/>
      <w:pPr>
        <w:tabs>
          <w:tab w:val="num" w:pos="5760"/>
        </w:tabs>
        <w:ind w:left="5760" w:hanging="360"/>
      </w:pPr>
    </w:lvl>
    <w:lvl w:ilvl="8" w:tplc="97CE25A6" w:tentative="1">
      <w:start w:val="1"/>
      <w:numFmt w:val="decimal"/>
      <w:lvlText w:val="%9."/>
      <w:lvlJc w:val="left"/>
      <w:pPr>
        <w:tabs>
          <w:tab w:val="num" w:pos="6480"/>
        </w:tabs>
        <w:ind w:left="6480" w:hanging="360"/>
      </w:pPr>
    </w:lvl>
  </w:abstractNum>
  <w:abstractNum w:abstractNumId="5" w15:restartNumberingAfterBreak="0">
    <w:nsid w:val="7EA5628E"/>
    <w:multiLevelType w:val="hybridMultilevel"/>
    <w:tmpl w:val="B86ECF4A"/>
    <w:lvl w:ilvl="0" w:tplc="040C0005">
      <w:start w:val="1"/>
      <w:numFmt w:val="bullet"/>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num w:numId="1">
    <w:abstractNumId w:val="4"/>
  </w:num>
  <w:num w:numId="2">
    <w:abstractNumId w:val="0"/>
  </w:num>
  <w:num w:numId="3">
    <w:abstractNumId w:val="5"/>
  </w:num>
  <w:num w:numId="4">
    <w:abstractNumId w:val="3"/>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removePersonalInformation/>
  <w:removeDateAndTime/>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NDQ1MLAwMjIAUpYWRko6SsGpxcWZ+XkgBaa1AFmRMl0sAAAA"/>
  </w:docVars>
  <w:rsids>
    <w:rsidRoot w:val="00097E2E"/>
    <w:rsid w:val="00056186"/>
    <w:rsid w:val="0007037C"/>
    <w:rsid w:val="000950B3"/>
    <w:rsid w:val="00097323"/>
    <w:rsid w:val="00097E2E"/>
    <w:rsid w:val="000B46A8"/>
    <w:rsid w:val="000D0038"/>
    <w:rsid w:val="000D217B"/>
    <w:rsid w:val="000D3044"/>
    <w:rsid w:val="000E31B1"/>
    <w:rsid w:val="001433AE"/>
    <w:rsid w:val="00145AF3"/>
    <w:rsid w:val="00160DA9"/>
    <w:rsid w:val="00162CC5"/>
    <w:rsid w:val="001A0130"/>
    <w:rsid w:val="001B569A"/>
    <w:rsid w:val="001B693F"/>
    <w:rsid w:val="001E4112"/>
    <w:rsid w:val="00202DC4"/>
    <w:rsid w:val="002061C7"/>
    <w:rsid w:val="00232876"/>
    <w:rsid w:val="0023694F"/>
    <w:rsid w:val="00266FB1"/>
    <w:rsid w:val="00267116"/>
    <w:rsid w:val="00270C9C"/>
    <w:rsid w:val="0027155C"/>
    <w:rsid w:val="002917EA"/>
    <w:rsid w:val="00294B7C"/>
    <w:rsid w:val="00297A9F"/>
    <w:rsid w:val="002F58E0"/>
    <w:rsid w:val="00311C46"/>
    <w:rsid w:val="003256FD"/>
    <w:rsid w:val="00355DEE"/>
    <w:rsid w:val="003A0585"/>
    <w:rsid w:val="003B49EC"/>
    <w:rsid w:val="003D189C"/>
    <w:rsid w:val="003D55FB"/>
    <w:rsid w:val="003D6962"/>
    <w:rsid w:val="003F5910"/>
    <w:rsid w:val="004017FE"/>
    <w:rsid w:val="00402433"/>
    <w:rsid w:val="00404ECC"/>
    <w:rsid w:val="00416920"/>
    <w:rsid w:val="00421F9A"/>
    <w:rsid w:val="00424670"/>
    <w:rsid w:val="00450498"/>
    <w:rsid w:val="00452053"/>
    <w:rsid w:val="0046108A"/>
    <w:rsid w:val="00484166"/>
    <w:rsid w:val="004B47A9"/>
    <w:rsid w:val="004C60B1"/>
    <w:rsid w:val="004F0368"/>
    <w:rsid w:val="004F4D8B"/>
    <w:rsid w:val="00504F36"/>
    <w:rsid w:val="00511873"/>
    <w:rsid w:val="005261F0"/>
    <w:rsid w:val="00541C3B"/>
    <w:rsid w:val="00566A42"/>
    <w:rsid w:val="00592010"/>
    <w:rsid w:val="005A20B8"/>
    <w:rsid w:val="005A6CB8"/>
    <w:rsid w:val="005E1895"/>
    <w:rsid w:val="005E6FA8"/>
    <w:rsid w:val="005F62C9"/>
    <w:rsid w:val="00613664"/>
    <w:rsid w:val="006503F5"/>
    <w:rsid w:val="006662D2"/>
    <w:rsid w:val="006755B4"/>
    <w:rsid w:val="00685C05"/>
    <w:rsid w:val="00687CFB"/>
    <w:rsid w:val="006909DB"/>
    <w:rsid w:val="00696B6E"/>
    <w:rsid w:val="006A5F0E"/>
    <w:rsid w:val="006B3AC6"/>
    <w:rsid w:val="006C28FD"/>
    <w:rsid w:val="006C61AC"/>
    <w:rsid w:val="006F119E"/>
    <w:rsid w:val="00703872"/>
    <w:rsid w:val="00730F74"/>
    <w:rsid w:val="00746013"/>
    <w:rsid w:val="0075169B"/>
    <w:rsid w:val="007718C6"/>
    <w:rsid w:val="00783104"/>
    <w:rsid w:val="0078541D"/>
    <w:rsid w:val="007B1761"/>
    <w:rsid w:val="007B5486"/>
    <w:rsid w:val="007D72F5"/>
    <w:rsid w:val="008045C5"/>
    <w:rsid w:val="00823171"/>
    <w:rsid w:val="008300FF"/>
    <w:rsid w:val="00835F7E"/>
    <w:rsid w:val="00850369"/>
    <w:rsid w:val="00866BB6"/>
    <w:rsid w:val="00872D54"/>
    <w:rsid w:val="008755E4"/>
    <w:rsid w:val="00880CBB"/>
    <w:rsid w:val="00883936"/>
    <w:rsid w:val="00890934"/>
    <w:rsid w:val="008940BE"/>
    <w:rsid w:val="008A19C6"/>
    <w:rsid w:val="008C4709"/>
    <w:rsid w:val="008C5BB3"/>
    <w:rsid w:val="008F3E20"/>
    <w:rsid w:val="009033D4"/>
    <w:rsid w:val="009075D1"/>
    <w:rsid w:val="00923EA5"/>
    <w:rsid w:val="00932409"/>
    <w:rsid w:val="009359BD"/>
    <w:rsid w:val="0095249F"/>
    <w:rsid w:val="00963F3B"/>
    <w:rsid w:val="0097383F"/>
    <w:rsid w:val="009928F7"/>
    <w:rsid w:val="009A0D9E"/>
    <w:rsid w:val="009A5EE4"/>
    <w:rsid w:val="009B79A4"/>
    <w:rsid w:val="009E70CA"/>
    <w:rsid w:val="009F42BF"/>
    <w:rsid w:val="00A03AF0"/>
    <w:rsid w:val="00A04064"/>
    <w:rsid w:val="00A07A5D"/>
    <w:rsid w:val="00A2056D"/>
    <w:rsid w:val="00A27658"/>
    <w:rsid w:val="00A66385"/>
    <w:rsid w:val="00A84384"/>
    <w:rsid w:val="00AC4DDF"/>
    <w:rsid w:val="00AE1EB5"/>
    <w:rsid w:val="00AF007C"/>
    <w:rsid w:val="00AF1F6A"/>
    <w:rsid w:val="00AF42B5"/>
    <w:rsid w:val="00B12071"/>
    <w:rsid w:val="00B242A0"/>
    <w:rsid w:val="00B53CE4"/>
    <w:rsid w:val="00B97984"/>
    <w:rsid w:val="00BA66C3"/>
    <w:rsid w:val="00BB5CFC"/>
    <w:rsid w:val="00BC6C73"/>
    <w:rsid w:val="00C2080C"/>
    <w:rsid w:val="00C54324"/>
    <w:rsid w:val="00C708A0"/>
    <w:rsid w:val="00CA60D9"/>
    <w:rsid w:val="00CB16D2"/>
    <w:rsid w:val="00CC5EF5"/>
    <w:rsid w:val="00CD05DC"/>
    <w:rsid w:val="00CD5B0D"/>
    <w:rsid w:val="00D1738E"/>
    <w:rsid w:val="00D360B3"/>
    <w:rsid w:val="00D45C50"/>
    <w:rsid w:val="00D53705"/>
    <w:rsid w:val="00D56055"/>
    <w:rsid w:val="00D955F3"/>
    <w:rsid w:val="00DB3723"/>
    <w:rsid w:val="00DC1831"/>
    <w:rsid w:val="00DC6708"/>
    <w:rsid w:val="00DF579D"/>
    <w:rsid w:val="00E3286D"/>
    <w:rsid w:val="00E413DD"/>
    <w:rsid w:val="00E77943"/>
    <w:rsid w:val="00E90020"/>
    <w:rsid w:val="00E952BD"/>
    <w:rsid w:val="00EB0A03"/>
    <w:rsid w:val="00EB66AD"/>
    <w:rsid w:val="00EE4946"/>
    <w:rsid w:val="00F03BAF"/>
    <w:rsid w:val="00F40180"/>
    <w:rsid w:val="00F47D61"/>
    <w:rsid w:val="00F53FDC"/>
    <w:rsid w:val="00F745CE"/>
    <w:rsid w:val="00F7506E"/>
    <w:rsid w:val="00F87558"/>
    <w:rsid w:val="00F9534B"/>
    <w:rsid w:val="00FA1E04"/>
    <w:rsid w:val="00FA393F"/>
    <w:rsid w:val="00FA3EB3"/>
    <w:rsid w:val="00FD35A6"/>
    <w:rsid w:val="00FD6CC9"/>
    <w:rsid w:val="00FF01B0"/>
    <w:rsid w:val="00FF332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B15F84"/>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35A6"/>
  </w:style>
  <w:style w:type="paragraph" w:styleId="Titre1">
    <w:name w:val="heading 1"/>
    <w:basedOn w:val="Normal"/>
    <w:next w:val="Normal"/>
    <w:link w:val="Titre1Car"/>
    <w:uiPriority w:val="9"/>
    <w:qFormat/>
    <w:rsid w:val="00F53FDC"/>
    <w:pPr>
      <w:keepNext/>
      <w:keepLines/>
      <w:spacing w:before="240" w:after="0"/>
      <w:outlineLvl w:val="0"/>
    </w:pPr>
    <w:rPr>
      <w:rFonts w:asciiTheme="majorHAnsi" w:eastAsiaTheme="majorEastAsia" w:hAnsiTheme="majorHAnsi" w:cstheme="majorBidi"/>
      <w:b/>
      <w:color w:val="1F497D" w:themeColor="text2"/>
      <w:sz w:val="32"/>
      <w:szCs w:val="32"/>
    </w:rPr>
  </w:style>
  <w:style w:type="paragraph" w:styleId="Titre2">
    <w:name w:val="heading 2"/>
    <w:basedOn w:val="Normal"/>
    <w:next w:val="Normal"/>
    <w:link w:val="Titre2Car"/>
    <w:uiPriority w:val="9"/>
    <w:semiHidden/>
    <w:qFormat/>
    <w:rsid w:val="00F7506E"/>
    <w:pPr>
      <w:keepNext/>
      <w:keepLines/>
      <w:spacing w:before="40" w:after="0"/>
      <w:outlineLvl w:val="1"/>
    </w:pPr>
    <w:rPr>
      <w:rFonts w:asciiTheme="majorHAnsi" w:eastAsiaTheme="majorEastAsia" w:hAnsiTheme="majorHAnsi" w:cstheme="majorBidi"/>
      <w:color w:val="DAD08B" w:themeColor="accent1" w:themeShade="BF"/>
      <w:sz w:val="26"/>
      <w:szCs w:val="26"/>
    </w:rPr>
  </w:style>
  <w:style w:type="paragraph" w:styleId="Titre3">
    <w:name w:val="heading 3"/>
    <w:basedOn w:val="Normal"/>
    <w:next w:val="Normal"/>
    <w:link w:val="Titre3Car"/>
    <w:uiPriority w:val="9"/>
    <w:semiHidden/>
    <w:qFormat/>
    <w:rsid w:val="001B569A"/>
    <w:pPr>
      <w:keepNext/>
      <w:keepLines/>
      <w:spacing w:before="40" w:after="0"/>
      <w:outlineLvl w:val="2"/>
    </w:pPr>
    <w:rPr>
      <w:rFonts w:asciiTheme="majorHAnsi" w:eastAsiaTheme="majorEastAsia" w:hAnsiTheme="majorHAnsi" w:cstheme="majorBidi"/>
      <w:color w:val="B3A539"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semiHidden/>
    <w:rsid w:val="001A0130"/>
    <w:pPr>
      <w:tabs>
        <w:tab w:val="center" w:pos="4680"/>
        <w:tab w:val="right" w:pos="9360"/>
      </w:tabs>
      <w:spacing w:after="0" w:line="240" w:lineRule="auto"/>
    </w:pPr>
  </w:style>
  <w:style w:type="character" w:customStyle="1" w:styleId="En-tteCar">
    <w:name w:val="En-tête Car"/>
    <w:basedOn w:val="Policepardfaut"/>
    <w:link w:val="En-tte"/>
    <w:uiPriority w:val="99"/>
    <w:semiHidden/>
    <w:rsid w:val="00CB16D2"/>
  </w:style>
  <w:style w:type="paragraph" w:styleId="Pieddepage">
    <w:name w:val="footer"/>
    <w:basedOn w:val="Normal"/>
    <w:link w:val="PieddepageCar"/>
    <w:uiPriority w:val="99"/>
    <w:rsid w:val="001A0130"/>
    <w:pPr>
      <w:tabs>
        <w:tab w:val="center" w:pos="4680"/>
        <w:tab w:val="right" w:pos="9360"/>
      </w:tabs>
      <w:spacing w:after="0" w:line="240" w:lineRule="auto"/>
    </w:pPr>
  </w:style>
  <w:style w:type="character" w:customStyle="1" w:styleId="PieddepageCar">
    <w:name w:val="Pied de page Car"/>
    <w:basedOn w:val="Policepardfaut"/>
    <w:link w:val="Pieddepage"/>
    <w:uiPriority w:val="99"/>
    <w:rsid w:val="00CB16D2"/>
  </w:style>
  <w:style w:type="paragraph" w:styleId="NormalWeb">
    <w:name w:val="Normal (Web)"/>
    <w:basedOn w:val="Normal"/>
    <w:uiPriority w:val="99"/>
    <w:rsid w:val="001A0130"/>
    <w:pPr>
      <w:spacing w:before="100" w:beforeAutospacing="1" w:after="100" w:afterAutospacing="1" w:line="240" w:lineRule="auto"/>
    </w:pPr>
    <w:rPr>
      <w:rFonts w:ascii="Times New Roman" w:eastAsiaTheme="minorEastAsia" w:hAnsi="Times New Roman" w:cs="Times New Roman"/>
      <w:sz w:val="24"/>
      <w:szCs w:val="24"/>
    </w:rPr>
  </w:style>
  <w:style w:type="paragraph" w:styleId="Paragraphedeliste">
    <w:name w:val="List Paragraph"/>
    <w:basedOn w:val="Normal"/>
    <w:uiPriority w:val="34"/>
    <w:qFormat/>
    <w:rsid w:val="001A0130"/>
    <w:pPr>
      <w:spacing w:after="0" w:line="240" w:lineRule="auto"/>
      <w:ind w:left="720"/>
      <w:contextualSpacing/>
    </w:pPr>
    <w:rPr>
      <w:rFonts w:ascii="Times New Roman" w:eastAsiaTheme="minorEastAsia" w:hAnsi="Times New Roman" w:cs="Times New Roman"/>
      <w:sz w:val="24"/>
      <w:szCs w:val="24"/>
    </w:rPr>
  </w:style>
  <w:style w:type="table" w:styleId="Grilledutableau">
    <w:name w:val="Table Grid"/>
    <w:basedOn w:val="TableauNormal"/>
    <w:uiPriority w:val="39"/>
    <w:rsid w:val="00E328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Web"/>
    <w:next w:val="Normal"/>
    <w:link w:val="TitreCar"/>
    <w:uiPriority w:val="10"/>
    <w:qFormat/>
    <w:rsid w:val="00E3286D"/>
    <w:pPr>
      <w:spacing w:before="0" w:beforeAutospacing="0" w:after="0" w:afterAutospacing="0" w:line="560" w:lineRule="exact"/>
    </w:pPr>
    <w:rPr>
      <w:rFonts w:ascii="Constantia" w:eastAsia="Times New Roman" w:hAnsi="Constantia"/>
      <w:b/>
      <w:bCs/>
      <w:color w:val="FFFFFF"/>
      <w:sz w:val="60"/>
      <w:szCs w:val="60"/>
    </w:rPr>
  </w:style>
  <w:style w:type="character" w:customStyle="1" w:styleId="TitreCar">
    <w:name w:val="Titre Car"/>
    <w:basedOn w:val="Policepardfaut"/>
    <w:link w:val="Titre"/>
    <w:uiPriority w:val="10"/>
    <w:rsid w:val="00E3286D"/>
    <w:rPr>
      <w:rFonts w:ascii="Constantia" w:eastAsia="Times New Roman" w:hAnsi="Constantia" w:cs="Times New Roman"/>
      <w:b/>
      <w:bCs/>
      <w:color w:val="FFFFFF"/>
      <w:sz w:val="60"/>
      <w:szCs w:val="60"/>
    </w:rPr>
  </w:style>
  <w:style w:type="character" w:styleId="Textedelespacerserv">
    <w:name w:val="Placeholder Text"/>
    <w:basedOn w:val="Policepardfaut"/>
    <w:uiPriority w:val="99"/>
    <w:semiHidden/>
    <w:rsid w:val="00E3286D"/>
    <w:rPr>
      <w:color w:val="808080"/>
    </w:rPr>
  </w:style>
  <w:style w:type="paragraph" w:styleId="Listenumros">
    <w:name w:val="List Number"/>
    <w:basedOn w:val="Normal"/>
    <w:uiPriority w:val="99"/>
    <w:rsid w:val="004F0368"/>
    <w:pPr>
      <w:numPr>
        <w:numId w:val="1"/>
      </w:numPr>
    </w:pPr>
    <w:rPr>
      <w:sz w:val="18"/>
      <w:lang w:val="en-ZA"/>
    </w:rPr>
  </w:style>
  <w:style w:type="character" w:styleId="Accentuation">
    <w:name w:val="Emphasis"/>
    <w:basedOn w:val="Policepardfaut"/>
    <w:uiPriority w:val="20"/>
    <w:qFormat/>
    <w:rsid w:val="00FA3EB3"/>
    <w:rPr>
      <w:rFonts w:asciiTheme="minorHAnsi" w:hAnsiTheme="minorHAnsi"/>
      <w:b w:val="0"/>
      <w:i w:val="0"/>
      <w:iCs/>
      <w:caps w:val="0"/>
      <w:smallCaps w:val="0"/>
    </w:rPr>
  </w:style>
  <w:style w:type="paragraph" w:customStyle="1" w:styleId="Champ">
    <w:name w:val="Champ"/>
    <w:basedOn w:val="Normal"/>
    <w:qFormat/>
    <w:rsid w:val="00232876"/>
    <w:pPr>
      <w:spacing w:after="0" w:line="216" w:lineRule="auto"/>
    </w:pPr>
    <w:rPr>
      <w:i/>
      <w:sz w:val="16"/>
    </w:rPr>
  </w:style>
  <w:style w:type="paragraph" w:styleId="Signature">
    <w:name w:val="Signature"/>
    <w:basedOn w:val="Normal"/>
    <w:link w:val="SignatureCar"/>
    <w:uiPriority w:val="99"/>
    <w:rsid w:val="00CB16D2"/>
    <w:pPr>
      <w:spacing w:after="0" w:line="240" w:lineRule="auto"/>
      <w:ind w:left="4320"/>
      <w:jc w:val="right"/>
    </w:pPr>
    <w:rPr>
      <w:sz w:val="18"/>
    </w:rPr>
  </w:style>
  <w:style w:type="character" w:customStyle="1" w:styleId="SignatureCar">
    <w:name w:val="Signature Car"/>
    <w:basedOn w:val="Policepardfaut"/>
    <w:link w:val="Signature"/>
    <w:uiPriority w:val="99"/>
    <w:rsid w:val="00CB16D2"/>
    <w:rPr>
      <w:sz w:val="18"/>
    </w:rPr>
  </w:style>
  <w:style w:type="paragraph" w:styleId="Sansinterligne">
    <w:name w:val="No Spacing"/>
    <w:uiPriority w:val="1"/>
    <w:qFormat/>
    <w:rsid w:val="00696B6E"/>
    <w:pPr>
      <w:spacing w:after="0" w:line="240" w:lineRule="auto"/>
    </w:pPr>
  </w:style>
  <w:style w:type="character" w:customStyle="1" w:styleId="Titre1Car">
    <w:name w:val="Titre 1 Car"/>
    <w:basedOn w:val="Policepardfaut"/>
    <w:link w:val="Titre1"/>
    <w:uiPriority w:val="9"/>
    <w:rsid w:val="00F53FDC"/>
    <w:rPr>
      <w:rFonts w:asciiTheme="majorHAnsi" w:eastAsiaTheme="majorEastAsia" w:hAnsiTheme="majorHAnsi" w:cstheme="majorBidi"/>
      <w:b/>
      <w:color w:val="1F497D" w:themeColor="text2"/>
      <w:sz w:val="32"/>
      <w:szCs w:val="32"/>
    </w:rPr>
  </w:style>
  <w:style w:type="paragraph" w:customStyle="1" w:styleId="tiquettes">
    <w:name w:val="Étiquettes"/>
    <w:basedOn w:val="Normal"/>
    <w:qFormat/>
    <w:rsid w:val="00FD35A6"/>
    <w:pPr>
      <w:spacing w:after="0"/>
    </w:pPr>
    <w:rPr>
      <w:sz w:val="18"/>
    </w:rPr>
  </w:style>
  <w:style w:type="table" w:customStyle="1" w:styleId="Heuresdouverture">
    <w:name w:val="Heures d’ouverture"/>
    <w:basedOn w:val="TableauNormal"/>
    <w:uiPriority w:val="99"/>
    <w:rsid w:val="00FD35A6"/>
    <w:pPr>
      <w:spacing w:after="0" w:line="240" w:lineRule="auto"/>
    </w:pPr>
    <w:tblPr>
      <w:tblCellMar>
        <w:left w:w="216" w:type="dxa"/>
        <w:right w:w="216" w:type="dxa"/>
      </w:tblCellMar>
    </w:tblPr>
    <w:tcPr>
      <w:vAlign w:val="bottom"/>
    </w:tcPr>
    <w:tblStylePr w:type="firstRow">
      <w:pPr>
        <w:jc w:val="center"/>
      </w:pPr>
      <w:rPr>
        <w:b/>
      </w:rPr>
      <w:tblPr/>
      <w:tcPr>
        <w:vAlign w:val="top"/>
      </w:tcPr>
    </w:tblStylePr>
  </w:style>
  <w:style w:type="paragraph" w:styleId="Textedebulles">
    <w:name w:val="Balloon Text"/>
    <w:basedOn w:val="Normal"/>
    <w:link w:val="TextedebullesCar"/>
    <w:uiPriority w:val="99"/>
    <w:semiHidden/>
    <w:unhideWhenUsed/>
    <w:rsid w:val="009075D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075D1"/>
    <w:rPr>
      <w:rFonts w:ascii="Segoe UI" w:hAnsi="Segoe UI" w:cs="Segoe UI"/>
      <w:sz w:val="18"/>
      <w:szCs w:val="18"/>
    </w:rPr>
  </w:style>
  <w:style w:type="paragraph" w:customStyle="1" w:styleId="Multiplechoice3">
    <w:name w:val="Multiple choice | 3"/>
    <w:basedOn w:val="Normal"/>
    <w:qFormat/>
    <w:rsid w:val="00A66385"/>
    <w:pPr>
      <w:tabs>
        <w:tab w:val="left" w:pos="3600"/>
        <w:tab w:val="left" w:pos="7200"/>
      </w:tabs>
      <w:spacing w:before="120" w:after="200" w:line="276" w:lineRule="auto"/>
      <w:contextualSpacing/>
    </w:pPr>
    <w:rPr>
      <w:rFonts w:eastAsiaTheme="minorEastAsia"/>
      <w:lang w:val="en-US" w:eastAsia="ja-JP"/>
    </w:rPr>
  </w:style>
  <w:style w:type="character" w:customStyle="1" w:styleId="Titre3Car">
    <w:name w:val="Titre 3 Car"/>
    <w:basedOn w:val="Policepardfaut"/>
    <w:link w:val="Titre3"/>
    <w:uiPriority w:val="9"/>
    <w:semiHidden/>
    <w:rsid w:val="001B569A"/>
    <w:rPr>
      <w:rFonts w:asciiTheme="majorHAnsi" w:eastAsiaTheme="majorEastAsia" w:hAnsiTheme="majorHAnsi" w:cstheme="majorBidi"/>
      <w:color w:val="B3A539" w:themeColor="accent1" w:themeShade="7F"/>
      <w:sz w:val="24"/>
      <w:szCs w:val="24"/>
    </w:rPr>
  </w:style>
  <w:style w:type="character" w:customStyle="1" w:styleId="Style1">
    <w:name w:val="Style1"/>
    <w:basedOn w:val="Policepardfaut"/>
    <w:uiPriority w:val="1"/>
    <w:rsid w:val="00162CC5"/>
    <w:rPr>
      <w:rFonts w:ascii="Calibri" w:hAnsi="Calibri"/>
      <w:color w:val="auto"/>
      <w:sz w:val="22"/>
    </w:rPr>
  </w:style>
  <w:style w:type="paragraph" w:customStyle="1" w:styleId="Style2">
    <w:name w:val="Style2"/>
    <w:basedOn w:val="Titre2"/>
    <w:link w:val="Style2Car"/>
    <w:qFormat/>
    <w:rsid w:val="00F7506E"/>
    <w:pPr>
      <w:pBdr>
        <w:top w:val="single" w:sz="6" w:space="1" w:color="B5A63A" w:themeColor="accent1" w:themeShade="80"/>
      </w:pBdr>
      <w:shd w:val="clear" w:color="auto" w:fill="FDFDF9" w:themeFill="accent1" w:themeFillTint="33"/>
      <w:tabs>
        <w:tab w:val="center" w:pos="5400"/>
      </w:tabs>
      <w:spacing w:before="240" w:after="240" w:line="276" w:lineRule="auto"/>
    </w:pPr>
    <w:rPr>
      <w:b/>
      <w:bCs/>
      <w:color w:val="000000" w:themeColor="accent5" w:themeShade="BF"/>
      <w:sz w:val="24"/>
      <w:lang w:val="en-US" w:eastAsia="ja-JP"/>
    </w:rPr>
  </w:style>
  <w:style w:type="character" w:customStyle="1" w:styleId="Style2Car">
    <w:name w:val="Style2 Car"/>
    <w:basedOn w:val="Titre2Car"/>
    <w:link w:val="Style2"/>
    <w:rsid w:val="00F7506E"/>
    <w:rPr>
      <w:rFonts w:asciiTheme="majorHAnsi" w:eastAsiaTheme="majorEastAsia" w:hAnsiTheme="majorHAnsi" w:cstheme="majorBidi"/>
      <w:b/>
      <w:bCs/>
      <w:color w:val="000000" w:themeColor="accent5" w:themeShade="BF"/>
      <w:sz w:val="24"/>
      <w:szCs w:val="26"/>
      <w:shd w:val="clear" w:color="auto" w:fill="FDFDF9" w:themeFill="accent1" w:themeFillTint="33"/>
      <w:lang w:val="en-US" w:eastAsia="ja-JP"/>
    </w:rPr>
  </w:style>
  <w:style w:type="character" w:customStyle="1" w:styleId="Titre2Car">
    <w:name w:val="Titre 2 Car"/>
    <w:basedOn w:val="Policepardfaut"/>
    <w:link w:val="Titre2"/>
    <w:uiPriority w:val="9"/>
    <w:semiHidden/>
    <w:rsid w:val="00F7506E"/>
    <w:rPr>
      <w:rFonts w:asciiTheme="majorHAnsi" w:eastAsiaTheme="majorEastAsia" w:hAnsiTheme="majorHAnsi" w:cstheme="majorBidi"/>
      <w:color w:val="DAD08B" w:themeColor="accent1" w:themeShade="BF"/>
      <w:sz w:val="26"/>
      <w:szCs w:val="26"/>
    </w:rPr>
  </w:style>
  <w:style w:type="paragraph" w:customStyle="1" w:styleId="Multiplechoice4">
    <w:name w:val="Multiple choice | 4"/>
    <w:basedOn w:val="Normal"/>
    <w:qFormat/>
    <w:rsid w:val="000B46A8"/>
    <w:pPr>
      <w:tabs>
        <w:tab w:val="left" w:pos="2700"/>
        <w:tab w:val="left" w:pos="5391"/>
        <w:tab w:val="left" w:pos="8091"/>
      </w:tabs>
      <w:spacing w:before="120" w:after="200" w:line="276" w:lineRule="auto"/>
      <w:contextualSpacing/>
    </w:pPr>
    <w:rPr>
      <w:rFonts w:eastAsiaTheme="minorEastAsia"/>
      <w:lang w:val="en-US" w:eastAsia="ja-JP"/>
    </w:rPr>
  </w:style>
  <w:style w:type="character" w:styleId="Appelnotedebasdep">
    <w:name w:val="footnote reference"/>
    <w:basedOn w:val="Policepardfaut"/>
    <w:uiPriority w:val="99"/>
    <w:semiHidden/>
    <w:unhideWhenUsed/>
    <w:rsid w:val="000B46A8"/>
    <w:rPr>
      <w:vertAlign w:val="superscript"/>
    </w:rPr>
  </w:style>
  <w:style w:type="paragraph" w:styleId="Notedebasdepage">
    <w:name w:val="footnote text"/>
    <w:basedOn w:val="Normal"/>
    <w:link w:val="NotedebasdepageCar"/>
    <w:uiPriority w:val="99"/>
    <w:semiHidden/>
    <w:unhideWhenUsed/>
    <w:rsid w:val="005261F0"/>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5261F0"/>
    <w:rPr>
      <w:sz w:val="20"/>
      <w:szCs w:val="20"/>
    </w:rPr>
  </w:style>
  <w:style w:type="character" w:styleId="Lienhypertexte">
    <w:name w:val="Hyperlink"/>
    <w:basedOn w:val="Policepardfaut"/>
    <w:uiPriority w:val="99"/>
    <w:unhideWhenUsed/>
    <w:rsid w:val="003D189C"/>
    <w:rPr>
      <w:color w:val="0000FF"/>
      <w:u w:val="single"/>
    </w:rPr>
  </w:style>
  <w:style w:type="character" w:styleId="Marquedecommentaire">
    <w:name w:val="annotation reference"/>
    <w:basedOn w:val="Policepardfaut"/>
    <w:uiPriority w:val="99"/>
    <w:semiHidden/>
    <w:unhideWhenUsed/>
    <w:rsid w:val="00D360B3"/>
    <w:rPr>
      <w:sz w:val="16"/>
      <w:szCs w:val="16"/>
    </w:rPr>
  </w:style>
  <w:style w:type="paragraph" w:styleId="Commentaire">
    <w:name w:val="annotation text"/>
    <w:basedOn w:val="Normal"/>
    <w:link w:val="CommentaireCar"/>
    <w:uiPriority w:val="99"/>
    <w:semiHidden/>
    <w:unhideWhenUsed/>
    <w:rsid w:val="00D360B3"/>
    <w:pPr>
      <w:spacing w:line="240" w:lineRule="auto"/>
    </w:pPr>
    <w:rPr>
      <w:sz w:val="20"/>
      <w:szCs w:val="20"/>
    </w:rPr>
  </w:style>
  <w:style w:type="character" w:customStyle="1" w:styleId="CommentaireCar">
    <w:name w:val="Commentaire Car"/>
    <w:basedOn w:val="Policepardfaut"/>
    <w:link w:val="Commentaire"/>
    <w:uiPriority w:val="99"/>
    <w:semiHidden/>
    <w:rsid w:val="00D360B3"/>
    <w:rPr>
      <w:sz w:val="20"/>
      <w:szCs w:val="20"/>
    </w:rPr>
  </w:style>
  <w:style w:type="paragraph" w:styleId="Objetducommentaire">
    <w:name w:val="annotation subject"/>
    <w:basedOn w:val="Commentaire"/>
    <w:next w:val="Commentaire"/>
    <w:link w:val="ObjetducommentaireCar"/>
    <w:uiPriority w:val="99"/>
    <w:semiHidden/>
    <w:unhideWhenUsed/>
    <w:rsid w:val="00D360B3"/>
    <w:rPr>
      <w:b/>
      <w:bCs/>
    </w:rPr>
  </w:style>
  <w:style w:type="character" w:customStyle="1" w:styleId="ObjetducommentaireCar">
    <w:name w:val="Objet du commentaire Car"/>
    <w:basedOn w:val="CommentaireCar"/>
    <w:link w:val="Objetducommentaire"/>
    <w:uiPriority w:val="99"/>
    <w:semiHidden/>
    <w:rsid w:val="00D360B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1723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egifrance.gouv.fr/codes/article_lc/LEGIARTI000020196371"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privacyportal-eu.onetrust.com/webform/805a28e1-162f-481b-a801-affbef1aca04/d7ccb1bf-0f65-4743-8153-2acdac54e1de"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afd.fr/sites/afd/files/2022-02-11-22-54/Cadre%20d%27utilisation_AFD.pdf" TargetMode="External"/><Relationship Id="rId22" Type="http://schemas.openxmlformats.org/officeDocument/2006/relationships/glossaryDocument" Target="glossary/document.xml"/></Relationships>
</file>

<file path=word/_rels/footnotes.xml.rels><?xml version="1.0" encoding="UTF-8" standalone="yes"?>
<Relationships xmlns="http://schemas.openxmlformats.org/package/2006/relationships"><Relationship Id="rId1" Type="http://schemas.openxmlformats.org/officeDocument/2006/relationships/hyperlink" Target="https://legal.un.org/ola/FR/Default.aspx"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IMHAOULINF\AppData\Roaming\Microsoft\Templates\Formulaire%20de%20mise%20&#224;%20jour%20pour%20cabinet%20-%20Sant&#23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854013438"/>
        <w:category>
          <w:name w:val="Général"/>
          <w:gallery w:val="placeholder"/>
        </w:category>
        <w:types>
          <w:type w:val="bbPlcHdr"/>
        </w:types>
        <w:behaviors>
          <w:behavior w:val="content"/>
        </w:behaviors>
        <w:guid w:val="{4470303A-C60A-47B6-881D-1F6AFA17A7F6}"/>
      </w:docPartPr>
      <w:docPartBody>
        <w:p w:rsidR="00A07ADE" w:rsidRDefault="000D741C">
          <w:r w:rsidRPr="00F12659">
            <w:rPr>
              <w:rStyle w:val="Textedelespacerserv"/>
            </w:rPr>
            <w:t>Cliquez ou appuyez ici pour entrer une date.</w:t>
          </w:r>
        </w:p>
      </w:docPartBody>
    </w:docPart>
    <w:docPart>
      <w:docPartPr>
        <w:name w:val="DefaultPlaceholder_-1854013440"/>
        <w:category>
          <w:name w:val="Général"/>
          <w:gallery w:val="placeholder"/>
        </w:category>
        <w:types>
          <w:type w:val="bbPlcHdr"/>
        </w:types>
        <w:behaviors>
          <w:behavior w:val="content"/>
        </w:behaviors>
        <w:guid w:val="{30EABF3B-6430-4256-B2B4-90A82A9C9BF2}"/>
      </w:docPartPr>
      <w:docPartBody>
        <w:p w:rsidR="00A07ADE" w:rsidRDefault="000D741C">
          <w:r w:rsidRPr="00F12659">
            <w:rPr>
              <w:rStyle w:val="Textedelespacerserv"/>
            </w:rPr>
            <w:t>Cliquez ou appuyez ici pour entrer du texte.</w:t>
          </w:r>
        </w:p>
      </w:docPartBody>
    </w:docPart>
    <w:docPart>
      <w:docPartPr>
        <w:name w:val="60AAD36CE90A4AF089E057C50A506B7D"/>
        <w:category>
          <w:name w:val="Général"/>
          <w:gallery w:val="placeholder"/>
        </w:category>
        <w:types>
          <w:type w:val="bbPlcHdr"/>
        </w:types>
        <w:behaviors>
          <w:behavior w:val="content"/>
        </w:behaviors>
        <w:guid w:val="{E409FBFA-92D9-4FCA-9EFE-CF5692756E73}"/>
      </w:docPartPr>
      <w:docPartBody>
        <w:p w:rsidR="00A07ADE" w:rsidRDefault="000D741C" w:rsidP="000D741C">
          <w:pPr>
            <w:pStyle w:val="60AAD36CE90A4AF089E057C50A506B7D"/>
          </w:pPr>
          <w:r w:rsidRPr="00F12659">
            <w:rPr>
              <w:rStyle w:val="Textedelespacerserv"/>
            </w:rPr>
            <w:t>Cliquez ou appuyez ici pour entrer du texte.</w:t>
          </w:r>
        </w:p>
      </w:docPartBody>
    </w:docPart>
    <w:docPart>
      <w:docPartPr>
        <w:name w:val="D7EA38F540AC4814B9AFA138F9E80ACB"/>
        <w:category>
          <w:name w:val="Général"/>
          <w:gallery w:val="placeholder"/>
        </w:category>
        <w:types>
          <w:type w:val="bbPlcHdr"/>
        </w:types>
        <w:behaviors>
          <w:behavior w:val="content"/>
        </w:behaviors>
        <w:guid w:val="{8A80BF01-89BA-4ADB-8A3E-1BD6A9AE63AF}"/>
      </w:docPartPr>
      <w:docPartBody>
        <w:p w:rsidR="00A07ADE" w:rsidRDefault="000D741C" w:rsidP="000D741C">
          <w:pPr>
            <w:pStyle w:val="D7EA38F540AC4814B9AFA138F9E80ACB"/>
          </w:pPr>
          <w:r w:rsidRPr="00F12659">
            <w:rPr>
              <w:rStyle w:val="Textedelespacerserv"/>
            </w:rPr>
            <w:t>Cliquez ou appuyez ici pour entrer du texte.</w:t>
          </w:r>
        </w:p>
      </w:docPartBody>
    </w:docPart>
    <w:docPart>
      <w:docPartPr>
        <w:name w:val="06000FCBC0B44D2FBD5AC97675AAB1AE"/>
        <w:category>
          <w:name w:val="Général"/>
          <w:gallery w:val="placeholder"/>
        </w:category>
        <w:types>
          <w:type w:val="bbPlcHdr"/>
        </w:types>
        <w:behaviors>
          <w:behavior w:val="content"/>
        </w:behaviors>
        <w:guid w:val="{F4E5D7BE-4F90-4DBA-B237-811222E35D43}"/>
      </w:docPartPr>
      <w:docPartBody>
        <w:p w:rsidR="00A07ADE" w:rsidRDefault="000D741C" w:rsidP="000D741C">
          <w:pPr>
            <w:pStyle w:val="06000FCBC0B44D2FBD5AC97675AAB1AE"/>
          </w:pPr>
          <w:r w:rsidRPr="00F12659">
            <w:rPr>
              <w:rStyle w:val="Textedelespacerserv"/>
            </w:rPr>
            <w:t>Cliquez ou appuyez ici pour entrer du texte.</w:t>
          </w:r>
        </w:p>
      </w:docPartBody>
    </w:docPart>
    <w:docPart>
      <w:docPartPr>
        <w:name w:val="F5295708ED60460092B371058550AF8F"/>
        <w:category>
          <w:name w:val="Général"/>
          <w:gallery w:val="placeholder"/>
        </w:category>
        <w:types>
          <w:type w:val="bbPlcHdr"/>
        </w:types>
        <w:behaviors>
          <w:behavior w:val="content"/>
        </w:behaviors>
        <w:guid w:val="{4414F04D-8A69-40F9-AE2D-1B876093FB6E}"/>
      </w:docPartPr>
      <w:docPartBody>
        <w:p w:rsidR="00A07ADE" w:rsidRDefault="000D741C" w:rsidP="000D741C">
          <w:pPr>
            <w:pStyle w:val="F5295708ED60460092B371058550AF8F"/>
          </w:pPr>
          <w:r w:rsidRPr="00F12659">
            <w:rPr>
              <w:rStyle w:val="Textedelespacerserv"/>
            </w:rPr>
            <w:t>Cliquez ou appuyez ici pour entrer du texte.</w:t>
          </w:r>
        </w:p>
      </w:docPartBody>
    </w:docPart>
    <w:docPart>
      <w:docPartPr>
        <w:name w:val="D156ECBB9AB34B5C864DE4A27E7035EF"/>
        <w:category>
          <w:name w:val="Général"/>
          <w:gallery w:val="placeholder"/>
        </w:category>
        <w:types>
          <w:type w:val="bbPlcHdr"/>
        </w:types>
        <w:behaviors>
          <w:behavior w:val="content"/>
        </w:behaviors>
        <w:guid w:val="{119CAFCD-8E9C-4AF2-A46F-D89943AC9F9A}"/>
      </w:docPartPr>
      <w:docPartBody>
        <w:p w:rsidR="00A07ADE" w:rsidRDefault="000D741C" w:rsidP="000D741C">
          <w:pPr>
            <w:pStyle w:val="D156ECBB9AB34B5C864DE4A27E7035EF"/>
          </w:pPr>
          <w:r w:rsidRPr="00F12659">
            <w:rPr>
              <w:rStyle w:val="Textedelespacerserv"/>
            </w:rPr>
            <w:t>Cliquez ou appuyez ici pour entrer du texte.</w:t>
          </w:r>
        </w:p>
      </w:docPartBody>
    </w:docPart>
    <w:docPart>
      <w:docPartPr>
        <w:name w:val="187B31B027A74573A85421DAAD105246"/>
        <w:category>
          <w:name w:val="Général"/>
          <w:gallery w:val="placeholder"/>
        </w:category>
        <w:types>
          <w:type w:val="bbPlcHdr"/>
        </w:types>
        <w:behaviors>
          <w:behavior w:val="content"/>
        </w:behaviors>
        <w:guid w:val="{2FE57D86-0F36-490B-A61B-AD918E7428AF}"/>
      </w:docPartPr>
      <w:docPartBody>
        <w:p w:rsidR="00A07ADE" w:rsidRDefault="000D741C" w:rsidP="000D741C">
          <w:pPr>
            <w:pStyle w:val="187B31B027A74573A85421DAAD105246"/>
          </w:pPr>
          <w:r w:rsidRPr="00F12659">
            <w:rPr>
              <w:rStyle w:val="Textedelespacerserv"/>
            </w:rPr>
            <w:t>Cliquez ou appuyez ici pour entrer du texte.</w:t>
          </w:r>
        </w:p>
      </w:docPartBody>
    </w:docPart>
    <w:docPart>
      <w:docPartPr>
        <w:name w:val="4852B5C765434F44AD25A60F463CA4C7"/>
        <w:category>
          <w:name w:val="Général"/>
          <w:gallery w:val="placeholder"/>
        </w:category>
        <w:types>
          <w:type w:val="bbPlcHdr"/>
        </w:types>
        <w:behaviors>
          <w:behavior w:val="content"/>
        </w:behaviors>
        <w:guid w:val="{84550C56-3611-44C7-BDE8-87C3B5A52823}"/>
      </w:docPartPr>
      <w:docPartBody>
        <w:p w:rsidR="00A07ADE" w:rsidRDefault="000D741C" w:rsidP="000D741C">
          <w:pPr>
            <w:pStyle w:val="4852B5C765434F44AD25A60F463CA4C7"/>
          </w:pPr>
          <w:r w:rsidRPr="00F12659">
            <w:rPr>
              <w:rStyle w:val="Textedelespacerserv"/>
            </w:rPr>
            <w:t>Cliquez ou appuyez ici pour entrer du texte.</w:t>
          </w:r>
        </w:p>
      </w:docPartBody>
    </w:docPart>
    <w:docPart>
      <w:docPartPr>
        <w:name w:val="B346A07E78764941B03F4087160ED964"/>
        <w:category>
          <w:name w:val="Général"/>
          <w:gallery w:val="placeholder"/>
        </w:category>
        <w:types>
          <w:type w:val="bbPlcHdr"/>
        </w:types>
        <w:behaviors>
          <w:behavior w:val="content"/>
        </w:behaviors>
        <w:guid w:val="{EAE31E48-6889-47F2-86B4-672348B27758}"/>
      </w:docPartPr>
      <w:docPartBody>
        <w:p w:rsidR="00A07ADE" w:rsidRDefault="000D741C" w:rsidP="000D741C">
          <w:pPr>
            <w:pStyle w:val="B346A07E78764941B03F4087160ED964"/>
          </w:pPr>
          <w:r w:rsidRPr="00F12659">
            <w:rPr>
              <w:rStyle w:val="Textedelespacerserv"/>
            </w:rPr>
            <w:t>Cliquez ou appuyez ici pour entrer du texte.</w:t>
          </w:r>
        </w:p>
      </w:docPartBody>
    </w:docPart>
    <w:docPart>
      <w:docPartPr>
        <w:name w:val="E492E50072FF4F9BBF2B921F468EBA61"/>
        <w:category>
          <w:name w:val="Général"/>
          <w:gallery w:val="placeholder"/>
        </w:category>
        <w:types>
          <w:type w:val="bbPlcHdr"/>
        </w:types>
        <w:behaviors>
          <w:behavior w:val="content"/>
        </w:behaviors>
        <w:guid w:val="{AB9B1AEA-7934-4BCA-A26F-765EF8989301}"/>
      </w:docPartPr>
      <w:docPartBody>
        <w:p w:rsidR="00A07ADE" w:rsidRDefault="000D741C" w:rsidP="000D741C">
          <w:pPr>
            <w:pStyle w:val="E492E50072FF4F9BBF2B921F468EBA61"/>
          </w:pPr>
          <w:r w:rsidRPr="00F12659">
            <w:rPr>
              <w:rStyle w:val="Textedelespacerserv"/>
            </w:rPr>
            <w:t>Cliquez ou appuyez ici pour entrer du texte.</w:t>
          </w:r>
        </w:p>
      </w:docPartBody>
    </w:docPart>
    <w:docPart>
      <w:docPartPr>
        <w:name w:val="4F52CB7B9AA74650AA2D661C52B230FD"/>
        <w:category>
          <w:name w:val="Général"/>
          <w:gallery w:val="placeholder"/>
        </w:category>
        <w:types>
          <w:type w:val="bbPlcHdr"/>
        </w:types>
        <w:behaviors>
          <w:behavior w:val="content"/>
        </w:behaviors>
        <w:guid w:val="{54A1A864-9C1B-4475-B273-60C311E0077A}"/>
      </w:docPartPr>
      <w:docPartBody>
        <w:p w:rsidR="00A07ADE" w:rsidRDefault="000D741C" w:rsidP="000D741C">
          <w:pPr>
            <w:pStyle w:val="4F52CB7B9AA74650AA2D661C52B230FD"/>
          </w:pPr>
          <w:r w:rsidRPr="00F12659">
            <w:rPr>
              <w:rStyle w:val="Textedelespacerserv"/>
            </w:rPr>
            <w:t>Cliquez ou appuyez ici pour entrer du texte.</w:t>
          </w:r>
        </w:p>
      </w:docPartBody>
    </w:docPart>
    <w:docPart>
      <w:docPartPr>
        <w:name w:val="97B85F91D5AF4187A29DC90A6D1513C6"/>
        <w:category>
          <w:name w:val="Général"/>
          <w:gallery w:val="placeholder"/>
        </w:category>
        <w:types>
          <w:type w:val="bbPlcHdr"/>
        </w:types>
        <w:behaviors>
          <w:behavior w:val="content"/>
        </w:behaviors>
        <w:guid w:val="{1B228E38-ECEE-478E-AA26-3B371E45212D}"/>
      </w:docPartPr>
      <w:docPartBody>
        <w:p w:rsidR="00A07ADE" w:rsidRDefault="000D741C" w:rsidP="000D741C">
          <w:pPr>
            <w:pStyle w:val="97B85F91D5AF4187A29DC90A6D1513C6"/>
          </w:pPr>
          <w:r w:rsidRPr="00F12659">
            <w:rPr>
              <w:rStyle w:val="Textedelespacerserv"/>
            </w:rPr>
            <w:t>Cliquez ou appuyez ici pour entrer du texte.</w:t>
          </w:r>
        </w:p>
      </w:docPartBody>
    </w:docPart>
    <w:docPart>
      <w:docPartPr>
        <w:name w:val="FF033B40E9F6434FBF0A3ECAA929B651"/>
        <w:category>
          <w:name w:val="Général"/>
          <w:gallery w:val="placeholder"/>
        </w:category>
        <w:types>
          <w:type w:val="bbPlcHdr"/>
        </w:types>
        <w:behaviors>
          <w:behavior w:val="content"/>
        </w:behaviors>
        <w:guid w:val="{BB24129D-C7D5-478D-B16D-DDD6925AE776}"/>
      </w:docPartPr>
      <w:docPartBody>
        <w:p w:rsidR="00A07ADE" w:rsidRDefault="000D741C" w:rsidP="000D741C">
          <w:pPr>
            <w:pStyle w:val="FF033B40E9F6434FBF0A3ECAA929B651"/>
          </w:pPr>
          <w:r w:rsidRPr="00F12659">
            <w:rPr>
              <w:rStyle w:val="Textedelespacerserv"/>
            </w:rPr>
            <w:t>Cliquez ou appuyez ici pour entrer du texte.</w:t>
          </w:r>
        </w:p>
      </w:docPartBody>
    </w:docPart>
    <w:docPart>
      <w:docPartPr>
        <w:name w:val="38A170790ED946B6B27D70DB569BF0A3"/>
        <w:category>
          <w:name w:val="Général"/>
          <w:gallery w:val="placeholder"/>
        </w:category>
        <w:types>
          <w:type w:val="bbPlcHdr"/>
        </w:types>
        <w:behaviors>
          <w:behavior w:val="content"/>
        </w:behaviors>
        <w:guid w:val="{C9B73D7A-E66F-4AB3-83B6-23C8B6FE2AF2}"/>
      </w:docPartPr>
      <w:docPartBody>
        <w:p w:rsidR="00A07ADE" w:rsidRDefault="000D741C" w:rsidP="000D741C">
          <w:pPr>
            <w:pStyle w:val="38A170790ED946B6B27D70DB569BF0A3"/>
          </w:pPr>
          <w:r w:rsidRPr="00F12659">
            <w:rPr>
              <w:rStyle w:val="Textedelespacerserv"/>
            </w:rPr>
            <w:t>Cliquez ou appuyez ici pour entrer du texte.</w:t>
          </w:r>
        </w:p>
      </w:docPartBody>
    </w:docPart>
    <w:docPart>
      <w:docPartPr>
        <w:name w:val="78466BD9656741BAB6F752B0C1BD9E46"/>
        <w:category>
          <w:name w:val="Général"/>
          <w:gallery w:val="placeholder"/>
        </w:category>
        <w:types>
          <w:type w:val="bbPlcHdr"/>
        </w:types>
        <w:behaviors>
          <w:behavior w:val="content"/>
        </w:behaviors>
        <w:guid w:val="{087B70F8-F120-4267-B2E4-4493D6A95775}"/>
      </w:docPartPr>
      <w:docPartBody>
        <w:p w:rsidR="00A07ADE" w:rsidRDefault="000D741C" w:rsidP="000D741C">
          <w:pPr>
            <w:pStyle w:val="78466BD9656741BAB6F752B0C1BD9E46"/>
          </w:pPr>
          <w:r w:rsidRPr="00F12659">
            <w:rPr>
              <w:rStyle w:val="Textedelespacerserv"/>
            </w:rPr>
            <w:t>Cliquez ou appuyez ici pour entrer du texte.</w:t>
          </w:r>
        </w:p>
      </w:docPartBody>
    </w:docPart>
    <w:docPart>
      <w:docPartPr>
        <w:name w:val="E00CA28E7E594DC48F9C94F0A440914E"/>
        <w:category>
          <w:name w:val="Général"/>
          <w:gallery w:val="placeholder"/>
        </w:category>
        <w:types>
          <w:type w:val="bbPlcHdr"/>
        </w:types>
        <w:behaviors>
          <w:behavior w:val="content"/>
        </w:behaviors>
        <w:guid w:val="{FED070DF-9285-4212-A25E-04684978658A}"/>
      </w:docPartPr>
      <w:docPartBody>
        <w:p w:rsidR="00A07ADE" w:rsidRDefault="000D741C" w:rsidP="000D741C">
          <w:pPr>
            <w:pStyle w:val="E00CA28E7E594DC48F9C94F0A440914E"/>
          </w:pPr>
          <w:r w:rsidRPr="00F12659">
            <w:rPr>
              <w:rStyle w:val="Textedelespacerserv"/>
            </w:rPr>
            <w:t>Cliquez ou appuyez ici pour entrer du texte.</w:t>
          </w:r>
        </w:p>
      </w:docPartBody>
    </w:docPart>
    <w:docPart>
      <w:docPartPr>
        <w:name w:val="E4688DD6E7B948A1BD1CAEF450272476"/>
        <w:category>
          <w:name w:val="Général"/>
          <w:gallery w:val="placeholder"/>
        </w:category>
        <w:types>
          <w:type w:val="bbPlcHdr"/>
        </w:types>
        <w:behaviors>
          <w:behavior w:val="content"/>
        </w:behaviors>
        <w:guid w:val="{FFD9460A-C8D9-4974-ABF3-19EA085B96E2}"/>
      </w:docPartPr>
      <w:docPartBody>
        <w:p w:rsidR="00A07ADE" w:rsidRDefault="000D741C" w:rsidP="000D741C">
          <w:pPr>
            <w:pStyle w:val="E4688DD6E7B948A1BD1CAEF450272476"/>
          </w:pPr>
          <w:r w:rsidRPr="00F12659">
            <w:rPr>
              <w:rStyle w:val="Textedelespacerserv"/>
            </w:rPr>
            <w:t>Cliquez ou appuyez ici pour entrer du texte.</w:t>
          </w:r>
        </w:p>
      </w:docPartBody>
    </w:docPart>
    <w:docPart>
      <w:docPartPr>
        <w:name w:val="0CA4D3DA30B84BD9B412CE84CFAB67D9"/>
        <w:category>
          <w:name w:val="Général"/>
          <w:gallery w:val="placeholder"/>
        </w:category>
        <w:types>
          <w:type w:val="bbPlcHdr"/>
        </w:types>
        <w:behaviors>
          <w:behavior w:val="content"/>
        </w:behaviors>
        <w:guid w:val="{A24DFAD4-6245-4FD6-899D-773A5DAD91D6}"/>
      </w:docPartPr>
      <w:docPartBody>
        <w:p w:rsidR="00A07ADE" w:rsidRDefault="000D741C" w:rsidP="000D741C">
          <w:pPr>
            <w:pStyle w:val="0CA4D3DA30B84BD9B412CE84CFAB67D9"/>
          </w:pPr>
          <w:r w:rsidRPr="00F12659">
            <w:rPr>
              <w:rStyle w:val="Textedelespacerserv"/>
            </w:rPr>
            <w:t>Cliquez ou appuyez ici pour entrer du texte.</w:t>
          </w:r>
        </w:p>
      </w:docPartBody>
    </w:docPart>
    <w:docPart>
      <w:docPartPr>
        <w:name w:val="9AA0492FCE3243C0A989FAA0AFCB1406"/>
        <w:category>
          <w:name w:val="Général"/>
          <w:gallery w:val="placeholder"/>
        </w:category>
        <w:types>
          <w:type w:val="bbPlcHdr"/>
        </w:types>
        <w:behaviors>
          <w:behavior w:val="content"/>
        </w:behaviors>
        <w:guid w:val="{9580DABE-7976-43F1-86EA-0684647AB71D}"/>
      </w:docPartPr>
      <w:docPartBody>
        <w:p w:rsidR="00A07ADE" w:rsidRDefault="000D741C" w:rsidP="000D741C">
          <w:pPr>
            <w:pStyle w:val="9AA0492FCE3243C0A989FAA0AFCB1406"/>
          </w:pPr>
          <w:r w:rsidRPr="00F12659">
            <w:rPr>
              <w:rStyle w:val="Textedelespacerserv"/>
            </w:rPr>
            <w:t>Cliquez ou appuyez ici pour entrer du texte.</w:t>
          </w:r>
        </w:p>
      </w:docPartBody>
    </w:docPart>
    <w:docPart>
      <w:docPartPr>
        <w:name w:val="DD70D1057A424180B65713A0589CD3FF"/>
        <w:category>
          <w:name w:val="Général"/>
          <w:gallery w:val="placeholder"/>
        </w:category>
        <w:types>
          <w:type w:val="bbPlcHdr"/>
        </w:types>
        <w:behaviors>
          <w:behavior w:val="content"/>
        </w:behaviors>
        <w:guid w:val="{C1EC42FA-9B87-48A3-B5CF-EFD1063275B2}"/>
      </w:docPartPr>
      <w:docPartBody>
        <w:p w:rsidR="00A07ADE" w:rsidRDefault="000D741C" w:rsidP="000D741C">
          <w:pPr>
            <w:pStyle w:val="DD70D1057A424180B65713A0589CD3FF"/>
          </w:pPr>
          <w:r w:rsidRPr="00F12659">
            <w:rPr>
              <w:rStyle w:val="Textedelespacerserv"/>
            </w:rPr>
            <w:t>Cliquez ou appuyez ici pour entrer du texte.</w:t>
          </w:r>
        </w:p>
      </w:docPartBody>
    </w:docPart>
    <w:docPart>
      <w:docPartPr>
        <w:name w:val="A911CCFA1B7D45F5A847D1040839A534"/>
        <w:category>
          <w:name w:val="Général"/>
          <w:gallery w:val="placeholder"/>
        </w:category>
        <w:types>
          <w:type w:val="bbPlcHdr"/>
        </w:types>
        <w:behaviors>
          <w:behavior w:val="content"/>
        </w:behaviors>
        <w:guid w:val="{C7023B72-46CE-45F8-85B9-AAC28D18B9F8}"/>
      </w:docPartPr>
      <w:docPartBody>
        <w:p w:rsidR="00A07ADE" w:rsidRDefault="000D741C" w:rsidP="000D741C">
          <w:pPr>
            <w:pStyle w:val="A911CCFA1B7D45F5A847D1040839A534"/>
          </w:pPr>
          <w:r w:rsidRPr="00F12659">
            <w:rPr>
              <w:rStyle w:val="Textedelespacerserv"/>
            </w:rPr>
            <w:t>Cliquez ou appuyez ici pour entrer du texte.</w:t>
          </w:r>
        </w:p>
      </w:docPartBody>
    </w:docPart>
    <w:docPart>
      <w:docPartPr>
        <w:name w:val="9503855E42744C279131C6374D2AEEBD"/>
        <w:category>
          <w:name w:val="Général"/>
          <w:gallery w:val="placeholder"/>
        </w:category>
        <w:types>
          <w:type w:val="bbPlcHdr"/>
        </w:types>
        <w:behaviors>
          <w:behavior w:val="content"/>
        </w:behaviors>
        <w:guid w:val="{CCAEB866-0812-472E-823A-57698285E090}"/>
      </w:docPartPr>
      <w:docPartBody>
        <w:p w:rsidR="00A07ADE" w:rsidRDefault="000D741C" w:rsidP="000D741C">
          <w:pPr>
            <w:pStyle w:val="9503855E42744C279131C6374D2AEEBD"/>
          </w:pPr>
          <w:r w:rsidRPr="00F12659">
            <w:rPr>
              <w:rStyle w:val="Textedelespacerserv"/>
            </w:rPr>
            <w:t>Cliquez ou appuyez ici pour entrer du texte.</w:t>
          </w:r>
        </w:p>
      </w:docPartBody>
    </w:docPart>
    <w:docPart>
      <w:docPartPr>
        <w:name w:val="12656C4964714318BF1A907D75BEE86F"/>
        <w:category>
          <w:name w:val="Général"/>
          <w:gallery w:val="placeholder"/>
        </w:category>
        <w:types>
          <w:type w:val="bbPlcHdr"/>
        </w:types>
        <w:behaviors>
          <w:behavior w:val="content"/>
        </w:behaviors>
        <w:guid w:val="{95929367-071C-447A-A789-56CF63F10123}"/>
      </w:docPartPr>
      <w:docPartBody>
        <w:p w:rsidR="00A07ADE" w:rsidRDefault="000D741C" w:rsidP="000D741C">
          <w:pPr>
            <w:pStyle w:val="12656C4964714318BF1A907D75BEE86F"/>
          </w:pPr>
          <w:r w:rsidRPr="00F12659">
            <w:rPr>
              <w:rStyle w:val="Textedelespacerserv"/>
            </w:rPr>
            <w:t>Cliquez ou appuyez ici pour entrer du texte.</w:t>
          </w:r>
        </w:p>
      </w:docPartBody>
    </w:docPart>
    <w:docPart>
      <w:docPartPr>
        <w:name w:val="9CABE01C3376482FAB853CA0A468423E"/>
        <w:category>
          <w:name w:val="Général"/>
          <w:gallery w:val="placeholder"/>
        </w:category>
        <w:types>
          <w:type w:val="bbPlcHdr"/>
        </w:types>
        <w:behaviors>
          <w:behavior w:val="content"/>
        </w:behaviors>
        <w:guid w:val="{027575ED-02F9-462D-998B-F310E8ED5604}"/>
      </w:docPartPr>
      <w:docPartBody>
        <w:p w:rsidR="00A07ADE" w:rsidRDefault="000D741C" w:rsidP="000D741C">
          <w:pPr>
            <w:pStyle w:val="9CABE01C3376482FAB853CA0A468423E"/>
          </w:pPr>
          <w:r w:rsidRPr="00F12659">
            <w:rPr>
              <w:rStyle w:val="Textedelespacerserv"/>
            </w:rPr>
            <w:t>Cliquez ou appuyez ici pour entrer du texte.</w:t>
          </w:r>
        </w:p>
      </w:docPartBody>
    </w:docPart>
    <w:docPart>
      <w:docPartPr>
        <w:name w:val="11B17622EB664B4BB1350312D9CBD353"/>
        <w:category>
          <w:name w:val="Général"/>
          <w:gallery w:val="placeholder"/>
        </w:category>
        <w:types>
          <w:type w:val="bbPlcHdr"/>
        </w:types>
        <w:behaviors>
          <w:behavior w:val="content"/>
        </w:behaviors>
        <w:guid w:val="{FD42D1EE-2427-4048-87FC-E44A300AE3A2}"/>
      </w:docPartPr>
      <w:docPartBody>
        <w:p w:rsidR="00A07ADE" w:rsidRDefault="000D741C" w:rsidP="000D741C">
          <w:pPr>
            <w:pStyle w:val="11B17622EB664B4BB1350312D9CBD353"/>
          </w:pPr>
          <w:r w:rsidRPr="00F12659">
            <w:rPr>
              <w:rStyle w:val="Textedelespacerserv"/>
            </w:rPr>
            <w:t>Cliquez ou appuyez ici pour entrer du texte.</w:t>
          </w:r>
        </w:p>
      </w:docPartBody>
    </w:docPart>
    <w:docPart>
      <w:docPartPr>
        <w:name w:val="FF46F3A4EF894DE5A7A730FA59D1014C"/>
        <w:category>
          <w:name w:val="Général"/>
          <w:gallery w:val="placeholder"/>
        </w:category>
        <w:types>
          <w:type w:val="bbPlcHdr"/>
        </w:types>
        <w:behaviors>
          <w:behavior w:val="content"/>
        </w:behaviors>
        <w:guid w:val="{46129302-A108-4B11-8113-1BCB0276E34E}"/>
      </w:docPartPr>
      <w:docPartBody>
        <w:p w:rsidR="00A07ADE" w:rsidRDefault="000D741C" w:rsidP="000D741C">
          <w:pPr>
            <w:pStyle w:val="FF46F3A4EF894DE5A7A730FA59D1014C"/>
          </w:pPr>
          <w:r w:rsidRPr="00F12659">
            <w:rPr>
              <w:rStyle w:val="Textedelespacerserv"/>
            </w:rPr>
            <w:t>Cliquez ou appuyez ici pour entrer du texte.</w:t>
          </w:r>
        </w:p>
      </w:docPartBody>
    </w:docPart>
    <w:docPart>
      <w:docPartPr>
        <w:name w:val="8479EFBEADAA4A6EA71F3F60C8FCBABD"/>
        <w:category>
          <w:name w:val="Général"/>
          <w:gallery w:val="placeholder"/>
        </w:category>
        <w:types>
          <w:type w:val="bbPlcHdr"/>
        </w:types>
        <w:behaviors>
          <w:behavior w:val="content"/>
        </w:behaviors>
        <w:guid w:val="{BA42AF25-F17B-416C-820E-F73F614F2330}"/>
      </w:docPartPr>
      <w:docPartBody>
        <w:p w:rsidR="00A07ADE" w:rsidRDefault="000D741C" w:rsidP="000D741C">
          <w:pPr>
            <w:pStyle w:val="8479EFBEADAA4A6EA71F3F60C8FCBABD"/>
          </w:pPr>
          <w:r w:rsidRPr="00F12659">
            <w:rPr>
              <w:rStyle w:val="Textedelespacerserv"/>
            </w:rPr>
            <w:t>Cliquez ou appuyez ici pour entrer du texte.</w:t>
          </w:r>
        </w:p>
      </w:docPartBody>
    </w:docPart>
    <w:docPart>
      <w:docPartPr>
        <w:name w:val="A17F13CB2FD54F4CA732D7CFC2B8E256"/>
        <w:category>
          <w:name w:val="Général"/>
          <w:gallery w:val="placeholder"/>
        </w:category>
        <w:types>
          <w:type w:val="bbPlcHdr"/>
        </w:types>
        <w:behaviors>
          <w:behavior w:val="content"/>
        </w:behaviors>
        <w:guid w:val="{F5FBF59A-699B-47E0-A758-17E802B35DFD}"/>
      </w:docPartPr>
      <w:docPartBody>
        <w:p w:rsidR="00841C8C" w:rsidRDefault="00A07ADE" w:rsidP="00A07ADE">
          <w:pPr>
            <w:pStyle w:val="A17F13CB2FD54F4CA732D7CFC2B8E256"/>
          </w:pPr>
          <w:r w:rsidRPr="00F12659">
            <w:rPr>
              <w:rStyle w:val="Textedelespacerserv"/>
            </w:rPr>
            <w:t>Cliquez ou appuyez ici pour entrer du texte.</w:t>
          </w:r>
        </w:p>
      </w:docPartBody>
    </w:docPart>
    <w:docPart>
      <w:docPartPr>
        <w:name w:val="ABD36143049446F7A0D494FDE00C1339"/>
        <w:category>
          <w:name w:val="Général"/>
          <w:gallery w:val="placeholder"/>
        </w:category>
        <w:types>
          <w:type w:val="bbPlcHdr"/>
        </w:types>
        <w:behaviors>
          <w:behavior w:val="content"/>
        </w:behaviors>
        <w:guid w:val="{1EF7DD09-0B15-40A0-8243-44C90B3CCD39}"/>
      </w:docPartPr>
      <w:docPartBody>
        <w:p w:rsidR="00841C8C" w:rsidRDefault="00A07ADE" w:rsidP="00A07ADE">
          <w:pPr>
            <w:pStyle w:val="ABD36143049446F7A0D494FDE00C1339"/>
          </w:pPr>
          <w:r w:rsidRPr="00F12659">
            <w:rPr>
              <w:rStyle w:val="Textedelespacerserv"/>
            </w:rPr>
            <w:t>Cliquez ou appuyez ici pour entrer du texte.</w:t>
          </w:r>
        </w:p>
      </w:docPartBody>
    </w:docPart>
    <w:docPart>
      <w:docPartPr>
        <w:name w:val="99F8BC31C5EA4BAC92D9BC75416531E2"/>
        <w:category>
          <w:name w:val="Général"/>
          <w:gallery w:val="placeholder"/>
        </w:category>
        <w:types>
          <w:type w:val="bbPlcHdr"/>
        </w:types>
        <w:behaviors>
          <w:behavior w:val="content"/>
        </w:behaviors>
        <w:guid w:val="{0A505F02-2450-4E56-B17E-4F01C27C2424}"/>
      </w:docPartPr>
      <w:docPartBody>
        <w:p w:rsidR="001A7E6C" w:rsidRDefault="00841C8C" w:rsidP="00841C8C">
          <w:pPr>
            <w:pStyle w:val="99F8BC31C5EA4BAC92D9BC75416531E2"/>
          </w:pPr>
          <w:r w:rsidRPr="00F12659">
            <w:rPr>
              <w:rStyle w:val="Textedelespacerserv"/>
            </w:rPr>
            <w:t>Cliquez ou appuyez ici pour entrer du texte.</w:t>
          </w:r>
        </w:p>
      </w:docPartBody>
    </w:docPart>
    <w:docPart>
      <w:docPartPr>
        <w:name w:val="F5A10CFA7D9F4911A94D04609CEDC2C3"/>
        <w:category>
          <w:name w:val="Général"/>
          <w:gallery w:val="placeholder"/>
        </w:category>
        <w:types>
          <w:type w:val="bbPlcHdr"/>
        </w:types>
        <w:behaviors>
          <w:behavior w:val="content"/>
        </w:behaviors>
        <w:guid w:val="{63C72C31-3DD8-4063-9E2C-7A3579E32998}"/>
      </w:docPartPr>
      <w:docPartBody>
        <w:p w:rsidR="00217EDE" w:rsidRDefault="001A7E6C" w:rsidP="001A7E6C">
          <w:pPr>
            <w:pStyle w:val="F5A10CFA7D9F4911A94D04609CEDC2C3"/>
          </w:pPr>
          <w:r w:rsidRPr="00F12659">
            <w:rPr>
              <w:rStyle w:val="Textedelespacerserv"/>
            </w:rPr>
            <w:t>Cliquez ou appuyez ici pour entrer du texte.</w:t>
          </w:r>
        </w:p>
      </w:docPartBody>
    </w:docPart>
    <w:docPart>
      <w:docPartPr>
        <w:name w:val="FB3663C0199945029B839CB0CD6D98F2"/>
        <w:category>
          <w:name w:val="Général"/>
          <w:gallery w:val="placeholder"/>
        </w:category>
        <w:types>
          <w:type w:val="bbPlcHdr"/>
        </w:types>
        <w:behaviors>
          <w:behavior w:val="content"/>
        </w:behaviors>
        <w:guid w:val="{CBC75F88-3C36-4C85-BD04-6056B14A3688}"/>
      </w:docPartPr>
      <w:docPartBody>
        <w:p w:rsidR="00217EDE" w:rsidRDefault="001A7E6C" w:rsidP="001A7E6C">
          <w:pPr>
            <w:pStyle w:val="FB3663C0199945029B839CB0CD6D98F2"/>
          </w:pPr>
          <w:r w:rsidRPr="00F12659">
            <w:rPr>
              <w:rStyle w:val="Textedelespacerserv"/>
            </w:rPr>
            <w:t>Cliquez ou appuyez ici pour entrer du texte.</w:t>
          </w:r>
        </w:p>
      </w:docPartBody>
    </w:docPart>
    <w:docPart>
      <w:docPartPr>
        <w:name w:val="EE7763D2661D449FA020961FB1AA944E"/>
        <w:category>
          <w:name w:val="Général"/>
          <w:gallery w:val="placeholder"/>
        </w:category>
        <w:types>
          <w:type w:val="bbPlcHdr"/>
        </w:types>
        <w:behaviors>
          <w:behavior w:val="content"/>
        </w:behaviors>
        <w:guid w:val="{4D9FA3A7-B67F-408F-ABDF-B9AE2F95AEA3}"/>
      </w:docPartPr>
      <w:docPartBody>
        <w:p w:rsidR="00217EDE" w:rsidRDefault="001A7E6C" w:rsidP="001A7E6C">
          <w:pPr>
            <w:pStyle w:val="EE7763D2661D449FA020961FB1AA944E"/>
          </w:pPr>
          <w:r w:rsidRPr="00F12659">
            <w:rPr>
              <w:rStyle w:val="Textedelespacerserv"/>
            </w:rPr>
            <w:t>Cliquez ou appuyez ici pour entrer du texte.</w:t>
          </w:r>
        </w:p>
      </w:docPartBody>
    </w:docPart>
    <w:docPart>
      <w:docPartPr>
        <w:name w:val="8CB239D8D5FD4494BB6D183654C4FD5F"/>
        <w:category>
          <w:name w:val="Général"/>
          <w:gallery w:val="placeholder"/>
        </w:category>
        <w:types>
          <w:type w:val="bbPlcHdr"/>
        </w:types>
        <w:behaviors>
          <w:behavior w:val="content"/>
        </w:behaviors>
        <w:guid w:val="{BA59A97A-612D-4FE1-BCC6-74D604D74C46}"/>
      </w:docPartPr>
      <w:docPartBody>
        <w:p w:rsidR="00217EDE" w:rsidRDefault="001A7E6C" w:rsidP="001A7E6C">
          <w:pPr>
            <w:pStyle w:val="8CB239D8D5FD4494BB6D183654C4FD5F"/>
          </w:pPr>
          <w:r w:rsidRPr="00F12659">
            <w:rPr>
              <w:rStyle w:val="Textedelespacerserv"/>
            </w:rPr>
            <w:t>Cliquez ou appuyez ici pour entrer du texte.</w:t>
          </w:r>
        </w:p>
      </w:docPartBody>
    </w:docPart>
    <w:docPart>
      <w:docPartPr>
        <w:name w:val="A11464FCD742447F99B082211D9FFF83"/>
        <w:category>
          <w:name w:val="Général"/>
          <w:gallery w:val="placeholder"/>
        </w:category>
        <w:types>
          <w:type w:val="bbPlcHdr"/>
        </w:types>
        <w:behaviors>
          <w:behavior w:val="content"/>
        </w:behaviors>
        <w:guid w:val="{1DF79A4A-234B-4B14-A81F-E830361A20DD}"/>
      </w:docPartPr>
      <w:docPartBody>
        <w:p w:rsidR="00217EDE" w:rsidRDefault="001A7E6C" w:rsidP="001A7E6C">
          <w:pPr>
            <w:pStyle w:val="A11464FCD742447F99B082211D9FFF83"/>
          </w:pPr>
          <w:r w:rsidRPr="00F12659">
            <w:rPr>
              <w:rStyle w:val="Textedelespacerserv"/>
            </w:rPr>
            <w:t>Cliquez ou appuyez ici pour entrer du texte.</w:t>
          </w:r>
        </w:p>
      </w:docPartBody>
    </w:docPart>
    <w:docPart>
      <w:docPartPr>
        <w:name w:val="D85E55E0266648D98A17D9F7F4B2F166"/>
        <w:category>
          <w:name w:val="Général"/>
          <w:gallery w:val="placeholder"/>
        </w:category>
        <w:types>
          <w:type w:val="bbPlcHdr"/>
        </w:types>
        <w:behaviors>
          <w:behavior w:val="content"/>
        </w:behaviors>
        <w:guid w:val="{C89C952B-2F57-4A9B-AB72-F99C2AC2218B}"/>
      </w:docPartPr>
      <w:docPartBody>
        <w:p w:rsidR="0000378F" w:rsidRDefault="00217EDE" w:rsidP="00217EDE">
          <w:pPr>
            <w:pStyle w:val="D85E55E0266648D98A17D9F7F4B2F166"/>
          </w:pPr>
          <w:r w:rsidRPr="00F12659">
            <w:rPr>
              <w:rStyle w:val="Textedelespacerserv"/>
            </w:rPr>
            <w:t>Cliquez ou appuyez ici pour entrer du texte.</w:t>
          </w:r>
        </w:p>
      </w:docPartBody>
    </w:docPart>
    <w:docPart>
      <w:docPartPr>
        <w:name w:val="AD6577D7792B40308CF60529A63BE439"/>
        <w:category>
          <w:name w:val="Général"/>
          <w:gallery w:val="placeholder"/>
        </w:category>
        <w:types>
          <w:type w:val="bbPlcHdr"/>
        </w:types>
        <w:behaviors>
          <w:behavior w:val="content"/>
        </w:behaviors>
        <w:guid w:val="{75883E1B-7B0A-43AE-B71B-493B39A8398A}"/>
      </w:docPartPr>
      <w:docPartBody>
        <w:p w:rsidR="004914FB" w:rsidRDefault="006F1D77" w:rsidP="006F1D77">
          <w:pPr>
            <w:pStyle w:val="AD6577D7792B40308CF60529A63BE439"/>
          </w:pPr>
          <w:r w:rsidRPr="00F12659">
            <w:rPr>
              <w:rStyle w:val="Textedelespacerserv"/>
            </w:rPr>
            <w:t>Cliquez ou appuyez ici pour entrer du texte.</w:t>
          </w:r>
        </w:p>
      </w:docPartBody>
    </w:docPart>
    <w:docPart>
      <w:docPartPr>
        <w:name w:val="E5120A95989340D9A917806293311064"/>
        <w:category>
          <w:name w:val="Général"/>
          <w:gallery w:val="placeholder"/>
        </w:category>
        <w:types>
          <w:type w:val="bbPlcHdr"/>
        </w:types>
        <w:behaviors>
          <w:behavior w:val="content"/>
        </w:behaviors>
        <w:guid w:val="{E37C185A-AE97-42FD-B8DA-5D6200C27CEA}"/>
      </w:docPartPr>
      <w:docPartBody>
        <w:p w:rsidR="003B4844" w:rsidRDefault="003B4844" w:rsidP="003B4844">
          <w:pPr>
            <w:pStyle w:val="E5120A95989340D9A917806293311064"/>
          </w:pPr>
          <w:r w:rsidRPr="00F12659">
            <w:rPr>
              <w:rStyle w:val="Textedelespacerserv"/>
            </w:rPr>
            <w:t>Cliquez ou appuyez ici pour entrer du texte.</w:t>
          </w:r>
        </w:p>
      </w:docPartBody>
    </w:docPart>
    <w:docPart>
      <w:docPartPr>
        <w:name w:val="DD94CF3799964F6CAB68F47F055AA650"/>
        <w:category>
          <w:name w:val="Général"/>
          <w:gallery w:val="placeholder"/>
        </w:category>
        <w:types>
          <w:type w:val="bbPlcHdr"/>
        </w:types>
        <w:behaviors>
          <w:behavior w:val="content"/>
        </w:behaviors>
        <w:guid w:val="{FBDA3438-BF93-4C8B-AB7A-BED2BE60B2F7}"/>
      </w:docPartPr>
      <w:docPartBody>
        <w:p w:rsidR="003B4844" w:rsidRDefault="003B4844" w:rsidP="003B4844">
          <w:pPr>
            <w:pStyle w:val="DD94CF3799964F6CAB68F47F055AA650"/>
          </w:pPr>
          <w:r w:rsidRPr="00F12659">
            <w:rPr>
              <w:rStyle w:val="Textedelespacerserv"/>
            </w:rPr>
            <w:t>Cliquez ou appuyez ici pour entrer du texte.</w:t>
          </w:r>
        </w:p>
      </w:docPartBody>
    </w:docPart>
    <w:docPart>
      <w:docPartPr>
        <w:name w:val="8A40FB2AFD6C46B7B7FC792CACD669DC"/>
        <w:category>
          <w:name w:val="Général"/>
          <w:gallery w:val="placeholder"/>
        </w:category>
        <w:types>
          <w:type w:val="bbPlcHdr"/>
        </w:types>
        <w:behaviors>
          <w:behavior w:val="content"/>
        </w:behaviors>
        <w:guid w:val="{2F82D1AD-8567-4B35-AF20-49247E05DBD6}"/>
      </w:docPartPr>
      <w:docPartBody>
        <w:p w:rsidR="003B4844" w:rsidRDefault="003B4844" w:rsidP="003B4844">
          <w:pPr>
            <w:pStyle w:val="8A40FB2AFD6C46B7B7FC792CACD669DC"/>
          </w:pPr>
          <w:r w:rsidRPr="00F12659">
            <w:rPr>
              <w:rStyle w:val="Textedelespacerserv"/>
            </w:rPr>
            <w:t>Cliquez ou appuyez ici pour entrer du texte.</w:t>
          </w:r>
        </w:p>
      </w:docPartBody>
    </w:docPart>
    <w:docPart>
      <w:docPartPr>
        <w:name w:val="38D68DE120C64F5DB0EAECABE63A9877"/>
        <w:category>
          <w:name w:val="Général"/>
          <w:gallery w:val="placeholder"/>
        </w:category>
        <w:types>
          <w:type w:val="bbPlcHdr"/>
        </w:types>
        <w:behaviors>
          <w:behavior w:val="content"/>
        </w:behaviors>
        <w:guid w:val="{2E4FB35A-8A2D-4B4D-AE54-7FD550C09611}"/>
      </w:docPartPr>
      <w:docPartBody>
        <w:p w:rsidR="003B4844" w:rsidRDefault="003B4844" w:rsidP="003B4844">
          <w:pPr>
            <w:pStyle w:val="38D68DE120C64F5DB0EAECABE63A9877"/>
          </w:pPr>
          <w:r w:rsidRPr="00F12659">
            <w:rPr>
              <w:rStyle w:val="Textedelespacerserv"/>
            </w:rPr>
            <w:t>Cliquez ou appuyez ici pour entrer du texte.</w:t>
          </w:r>
        </w:p>
      </w:docPartBody>
    </w:docPart>
    <w:docPart>
      <w:docPartPr>
        <w:name w:val="7925110020994117953077617C672293"/>
        <w:category>
          <w:name w:val="Général"/>
          <w:gallery w:val="placeholder"/>
        </w:category>
        <w:types>
          <w:type w:val="bbPlcHdr"/>
        </w:types>
        <w:behaviors>
          <w:behavior w:val="content"/>
        </w:behaviors>
        <w:guid w:val="{CC35CAF5-D2E4-4400-AFA3-0D52F17E6A7A}"/>
      </w:docPartPr>
      <w:docPartBody>
        <w:p w:rsidR="003B4844" w:rsidRDefault="003B4844" w:rsidP="003B4844">
          <w:pPr>
            <w:pStyle w:val="7925110020994117953077617C672293"/>
          </w:pPr>
          <w:r w:rsidRPr="00F12659">
            <w:rPr>
              <w:rStyle w:val="Textedelespacerserv"/>
            </w:rPr>
            <w:t>Cliquez ou appuyez ici pour entrer du texte.</w:t>
          </w:r>
        </w:p>
      </w:docPartBody>
    </w:docPart>
    <w:docPart>
      <w:docPartPr>
        <w:name w:val="1D5C89A25A9F40A2BEEA557ECB980184"/>
        <w:category>
          <w:name w:val="Général"/>
          <w:gallery w:val="placeholder"/>
        </w:category>
        <w:types>
          <w:type w:val="bbPlcHdr"/>
        </w:types>
        <w:behaviors>
          <w:behavior w:val="content"/>
        </w:behaviors>
        <w:guid w:val="{5CB44FEA-3159-495C-A8A7-87564F322EBA}"/>
      </w:docPartPr>
      <w:docPartBody>
        <w:p w:rsidR="00194665" w:rsidRDefault="003B4844" w:rsidP="003B4844">
          <w:pPr>
            <w:pStyle w:val="1D5C89A25A9F40A2BEEA557ECB980184"/>
          </w:pPr>
          <w:r w:rsidRPr="00F12659">
            <w:rPr>
              <w:rStyle w:val="Textedelespacerserv"/>
            </w:rPr>
            <w:t>Cliquez ou appuyez ici pour entrer du texte.</w:t>
          </w:r>
        </w:p>
      </w:docPartBody>
    </w:docPart>
    <w:docPart>
      <w:docPartPr>
        <w:name w:val="CBFFD8D0AB084CF283AC82A3EFC13941"/>
        <w:category>
          <w:name w:val="Général"/>
          <w:gallery w:val="placeholder"/>
        </w:category>
        <w:types>
          <w:type w:val="bbPlcHdr"/>
        </w:types>
        <w:behaviors>
          <w:behavior w:val="content"/>
        </w:behaviors>
        <w:guid w:val="{C7C9DC69-2E5B-482C-B3A6-E7F308DB30AD}"/>
      </w:docPartPr>
      <w:docPartBody>
        <w:p w:rsidR="00194665" w:rsidRDefault="003B4844" w:rsidP="003B4844">
          <w:pPr>
            <w:pStyle w:val="CBFFD8D0AB084CF283AC82A3EFC13941"/>
          </w:pPr>
          <w:r w:rsidRPr="00F12659">
            <w:rPr>
              <w:rStyle w:val="Textedelespacerserv"/>
            </w:rPr>
            <w:t>Cliquez ou appuyez ici pour entrer une date.</w:t>
          </w:r>
        </w:p>
      </w:docPartBody>
    </w:docPart>
    <w:docPart>
      <w:docPartPr>
        <w:name w:val="2594595A7BB64253A23A2B55BE267D40"/>
        <w:category>
          <w:name w:val="Général"/>
          <w:gallery w:val="placeholder"/>
        </w:category>
        <w:types>
          <w:type w:val="bbPlcHdr"/>
        </w:types>
        <w:behaviors>
          <w:behavior w:val="content"/>
        </w:behaviors>
        <w:guid w:val="{10449B7A-8B89-4E30-B072-88545CE31B1F}"/>
      </w:docPartPr>
      <w:docPartBody>
        <w:p w:rsidR="00905FE7" w:rsidRDefault="007848BF" w:rsidP="007848BF">
          <w:pPr>
            <w:pStyle w:val="2594595A7BB64253A23A2B55BE267D40"/>
          </w:pPr>
          <w:r w:rsidRPr="00F12659">
            <w:rPr>
              <w:rStyle w:val="Textedelespacerserv"/>
            </w:rPr>
            <w:t>Cliquez ou appuyez ici pour entrer du texte.</w:t>
          </w:r>
        </w:p>
      </w:docPartBody>
    </w:docPart>
    <w:docPart>
      <w:docPartPr>
        <w:name w:val="77D698BD8EFD4B2C8C38D648779E022B"/>
        <w:category>
          <w:name w:val="Général"/>
          <w:gallery w:val="placeholder"/>
        </w:category>
        <w:types>
          <w:type w:val="bbPlcHdr"/>
        </w:types>
        <w:behaviors>
          <w:behavior w:val="content"/>
        </w:behaviors>
        <w:guid w:val="{38FA461D-A6C0-478F-9826-B07AB97DFD9C}"/>
      </w:docPartPr>
      <w:docPartBody>
        <w:p w:rsidR="00905FE7" w:rsidRDefault="007848BF" w:rsidP="007848BF">
          <w:pPr>
            <w:pStyle w:val="77D698BD8EFD4B2C8C38D648779E022B"/>
          </w:pPr>
          <w:r w:rsidRPr="00F12659">
            <w:rPr>
              <w:rStyle w:val="Textedelespacerserv"/>
            </w:rPr>
            <w:t>Cliquez ou appuyez ici pour entrer du texte.</w:t>
          </w:r>
        </w:p>
      </w:docPartBody>
    </w:docPart>
    <w:docPart>
      <w:docPartPr>
        <w:name w:val="C908582538B342A0BF0844F6A770A579"/>
        <w:category>
          <w:name w:val="Général"/>
          <w:gallery w:val="placeholder"/>
        </w:category>
        <w:types>
          <w:type w:val="bbPlcHdr"/>
        </w:types>
        <w:behaviors>
          <w:behavior w:val="content"/>
        </w:behaviors>
        <w:guid w:val="{CA8E2F20-3D14-4B13-8288-1CA7DFAEF52B}"/>
      </w:docPartPr>
      <w:docPartBody>
        <w:p w:rsidR="00905FE7" w:rsidRDefault="007848BF" w:rsidP="007848BF">
          <w:pPr>
            <w:pStyle w:val="C908582538B342A0BF0844F6A770A579"/>
          </w:pPr>
          <w:r w:rsidRPr="00F12659">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anklin Gothic Book">
    <w:panose1 w:val="020B05030201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Constantia">
    <w:panose1 w:val="02030602050306030303"/>
    <w:charset w:val="00"/>
    <w:family w:val="roman"/>
    <w:pitch w:val="variable"/>
    <w:sig w:usb0="A00002EF" w:usb1="4000204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7DAA"/>
    <w:rsid w:val="0000378F"/>
    <w:rsid w:val="00060FEB"/>
    <w:rsid w:val="000D741C"/>
    <w:rsid w:val="000E24F4"/>
    <w:rsid w:val="00194665"/>
    <w:rsid w:val="001A7E6C"/>
    <w:rsid w:val="00217EDE"/>
    <w:rsid w:val="002B19AC"/>
    <w:rsid w:val="003B4844"/>
    <w:rsid w:val="00450D63"/>
    <w:rsid w:val="004914FB"/>
    <w:rsid w:val="00495273"/>
    <w:rsid w:val="004D7B37"/>
    <w:rsid w:val="005669D3"/>
    <w:rsid w:val="00594CC8"/>
    <w:rsid w:val="006F1D77"/>
    <w:rsid w:val="00742A5E"/>
    <w:rsid w:val="007848BF"/>
    <w:rsid w:val="00841C8C"/>
    <w:rsid w:val="00905FE7"/>
    <w:rsid w:val="00977993"/>
    <w:rsid w:val="00A07ADE"/>
    <w:rsid w:val="00A2471E"/>
    <w:rsid w:val="00A24DD6"/>
    <w:rsid w:val="00A47DAA"/>
    <w:rsid w:val="00A61C9F"/>
    <w:rsid w:val="00D06107"/>
    <w:rsid w:val="00D355FE"/>
    <w:rsid w:val="00D73D3B"/>
    <w:rsid w:val="00EC081D"/>
    <w:rsid w:val="00FD44B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73A0A126636447D8B9D24F6AD15DD277">
    <w:name w:val="73A0A126636447D8B9D24F6AD15DD277"/>
  </w:style>
  <w:style w:type="paragraph" w:customStyle="1" w:styleId="A3FB8E13DED54DF1962D66BA32866181">
    <w:name w:val="A3FB8E13DED54DF1962D66BA32866181"/>
  </w:style>
  <w:style w:type="paragraph" w:customStyle="1" w:styleId="81503D1FF96F4E70B7EFE29AFF61B79B">
    <w:name w:val="81503D1FF96F4E70B7EFE29AFF61B79B"/>
  </w:style>
  <w:style w:type="paragraph" w:customStyle="1" w:styleId="81D1847CFE5146DEA49C0F3AE6A55486">
    <w:name w:val="81D1847CFE5146DEA49C0F3AE6A55486"/>
  </w:style>
  <w:style w:type="paragraph" w:customStyle="1" w:styleId="FDF9755F7D8F4A46AB3954ADB08D624E">
    <w:name w:val="FDF9755F7D8F4A46AB3954ADB08D624E"/>
  </w:style>
  <w:style w:type="paragraph" w:customStyle="1" w:styleId="tiquettes">
    <w:name w:val="Étiquettes"/>
    <w:basedOn w:val="Normal"/>
    <w:qFormat/>
    <w:rsid w:val="00A47DAA"/>
    <w:pPr>
      <w:spacing w:after="0"/>
    </w:pPr>
    <w:rPr>
      <w:rFonts w:eastAsiaTheme="minorHAnsi"/>
      <w:sz w:val="18"/>
      <w:lang w:eastAsia="en-US"/>
    </w:rPr>
  </w:style>
  <w:style w:type="paragraph" w:customStyle="1" w:styleId="F2DD824545704B1A91B80D6C9B70B980">
    <w:name w:val="F2DD824545704B1A91B80D6C9B70B980"/>
  </w:style>
  <w:style w:type="paragraph" w:customStyle="1" w:styleId="45855880FDBD488EA7CC7F7FBD0FB51C">
    <w:name w:val="45855880FDBD488EA7CC7F7FBD0FB51C"/>
  </w:style>
  <w:style w:type="paragraph" w:customStyle="1" w:styleId="08065B2CF8314E2F9004F6C1229C1BA2">
    <w:name w:val="08065B2CF8314E2F9004F6C1229C1BA2"/>
  </w:style>
  <w:style w:type="paragraph" w:customStyle="1" w:styleId="2CD8358FB6A3427EA4F0BF5A56A7C126">
    <w:name w:val="2CD8358FB6A3427EA4F0BF5A56A7C126"/>
  </w:style>
  <w:style w:type="paragraph" w:customStyle="1" w:styleId="60ABD9B52F1F4713AA3172852C580A16">
    <w:name w:val="60ABD9B52F1F4713AA3172852C580A16"/>
  </w:style>
  <w:style w:type="paragraph" w:customStyle="1" w:styleId="BCA97EBFCB224C9D9E99816A7636DC5A">
    <w:name w:val="BCA97EBFCB224C9D9E99816A7636DC5A"/>
  </w:style>
  <w:style w:type="paragraph" w:customStyle="1" w:styleId="F65EE3E3825C46AF9AD4628F9813DA09">
    <w:name w:val="F65EE3E3825C46AF9AD4628F9813DA09"/>
  </w:style>
  <w:style w:type="character" w:styleId="Accentuation">
    <w:name w:val="Emphasis"/>
    <w:basedOn w:val="Policepardfaut"/>
    <w:uiPriority w:val="20"/>
    <w:qFormat/>
    <w:rsid w:val="00A47DAA"/>
    <w:rPr>
      <w:rFonts w:asciiTheme="minorHAnsi" w:hAnsiTheme="minorHAnsi"/>
      <w:b w:val="0"/>
      <w:i w:val="0"/>
      <w:iCs/>
      <w:caps w:val="0"/>
      <w:smallCaps w:val="0"/>
    </w:rPr>
  </w:style>
  <w:style w:type="paragraph" w:customStyle="1" w:styleId="9A57947C487240F59C4E054127C3EBEA">
    <w:name w:val="9A57947C487240F59C4E054127C3EBEA"/>
  </w:style>
  <w:style w:type="paragraph" w:customStyle="1" w:styleId="72E6FEB9612045BEA7BB17FCE2EB958A">
    <w:name w:val="72E6FEB9612045BEA7BB17FCE2EB958A"/>
  </w:style>
  <w:style w:type="paragraph" w:customStyle="1" w:styleId="0F034B04A362456483845F468B711C56">
    <w:name w:val="0F034B04A362456483845F468B711C56"/>
  </w:style>
  <w:style w:type="paragraph" w:customStyle="1" w:styleId="63A068DDC03A4D7A99D282B332F76038">
    <w:name w:val="63A068DDC03A4D7A99D282B332F76038"/>
  </w:style>
  <w:style w:type="paragraph" w:customStyle="1" w:styleId="0FD55AC6AA3347CFAE7EC7280FDCADCB">
    <w:name w:val="0FD55AC6AA3347CFAE7EC7280FDCADCB"/>
  </w:style>
  <w:style w:type="paragraph" w:customStyle="1" w:styleId="6B94DC9A02BA4392A87D6678150CC29E">
    <w:name w:val="6B94DC9A02BA4392A87D6678150CC29E"/>
  </w:style>
  <w:style w:type="paragraph" w:customStyle="1" w:styleId="0D5E9E9EA6A8461A83402A4A3C288FAE">
    <w:name w:val="0D5E9E9EA6A8461A83402A4A3C288FAE"/>
  </w:style>
  <w:style w:type="paragraph" w:customStyle="1" w:styleId="C6C215CC231345CB8935DD5F4B1A0B79">
    <w:name w:val="C6C215CC231345CB8935DD5F4B1A0B79"/>
  </w:style>
  <w:style w:type="paragraph" w:customStyle="1" w:styleId="61E46EF5D8194331AD137D4D14905AFE">
    <w:name w:val="61E46EF5D8194331AD137D4D14905AFE"/>
  </w:style>
  <w:style w:type="paragraph" w:customStyle="1" w:styleId="5DAD383527DA4F239B6411521A27494E">
    <w:name w:val="5DAD383527DA4F239B6411521A27494E"/>
  </w:style>
  <w:style w:type="paragraph" w:customStyle="1" w:styleId="1F73BF7F66B5465CB20CB870146E4742">
    <w:name w:val="1F73BF7F66B5465CB20CB870146E4742"/>
  </w:style>
  <w:style w:type="paragraph" w:customStyle="1" w:styleId="98E1DDE5AA284664A5BFDB94DE6A8D97">
    <w:name w:val="98E1DDE5AA284664A5BFDB94DE6A8D97"/>
  </w:style>
  <w:style w:type="paragraph" w:customStyle="1" w:styleId="98242436FB0F4DF9AE6F3914223599D4">
    <w:name w:val="98242436FB0F4DF9AE6F3914223599D4"/>
  </w:style>
  <w:style w:type="paragraph" w:customStyle="1" w:styleId="FFFEEC23CD254C06B512F64EA45C7DBD">
    <w:name w:val="FFFEEC23CD254C06B512F64EA45C7DBD"/>
  </w:style>
  <w:style w:type="paragraph" w:customStyle="1" w:styleId="4E42EA6950814C99965696573A7DEC37">
    <w:name w:val="4E42EA6950814C99965696573A7DEC37"/>
  </w:style>
  <w:style w:type="paragraph" w:customStyle="1" w:styleId="A78F39376C30461D8A52799AE49CA982">
    <w:name w:val="A78F39376C30461D8A52799AE49CA982"/>
  </w:style>
  <w:style w:type="paragraph" w:customStyle="1" w:styleId="1F905CCAAF0E4E3389ED3958D3E3D099">
    <w:name w:val="1F905CCAAF0E4E3389ED3958D3E3D099"/>
  </w:style>
  <w:style w:type="paragraph" w:customStyle="1" w:styleId="300C9D734A954E4F93062D466047304F">
    <w:name w:val="300C9D734A954E4F93062D466047304F"/>
    <w:rsid w:val="00A47DAA"/>
  </w:style>
  <w:style w:type="paragraph" w:customStyle="1" w:styleId="9BCEBFD9AE3F4C3D93BF6CE905134715">
    <w:name w:val="9BCEBFD9AE3F4C3D93BF6CE905134715"/>
    <w:rsid w:val="00A47DAA"/>
  </w:style>
  <w:style w:type="paragraph" w:customStyle="1" w:styleId="315910B57AE447F588159507306E5209">
    <w:name w:val="315910B57AE447F588159507306E5209"/>
    <w:rsid w:val="00A47DAA"/>
  </w:style>
  <w:style w:type="paragraph" w:customStyle="1" w:styleId="154F2CD5AF0045CBA89F17C0E34E7CA6">
    <w:name w:val="154F2CD5AF0045CBA89F17C0E34E7CA6"/>
    <w:rsid w:val="00A47DAA"/>
  </w:style>
  <w:style w:type="paragraph" w:customStyle="1" w:styleId="EDD3FAC0DA5B4218A6A65781B1E1C013">
    <w:name w:val="EDD3FAC0DA5B4218A6A65781B1E1C013"/>
    <w:rsid w:val="00A47DAA"/>
  </w:style>
  <w:style w:type="paragraph" w:customStyle="1" w:styleId="93FE19EC815A4E1088806B5D4A45A78A">
    <w:name w:val="93FE19EC815A4E1088806B5D4A45A78A"/>
    <w:rsid w:val="00A47DAA"/>
  </w:style>
  <w:style w:type="paragraph" w:customStyle="1" w:styleId="D9F045792F304E0DA956A8EC72121501">
    <w:name w:val="D9F045792F304E0DA956A8EC72121501"/>
    <w:rsid w:val="00A47DAA"/>
  </w:style>
  <w:style w:type="paragraph" w:customStyle="1" w:styleId="12B7A5A9C1654B6EA404A99646E4A023">
    <w:name w:val="12B7A5A9C1654B6EA404A99646E4A023"/>
    <w:rsid w:val="00A47DAA"/>
  </w:style>
  <w:style w:type="paragraph" w:customStyle="1" w:styleId="A2A39215F81C483BB9739BCF2B25300B">
    <w:name w:val="A2A39215F81C483BB9739BCF2B25300B"/>
    <w:rsid w:val="00A47DAA"/>
  </w:style>
  <w:style w:type="paragraph" w:customStyle="1" w:styleId="1584E41F1EA8408EBFDA8B9B98CD0E6B">
    <w:name w:val="1584E41F1EA8408EBFDA8B9B98CD0E6B"/>
    <w:rsid w:val="00A47DAA"/>
  </w:style>
  <w:style w:type="paragraph" w:customStyle="1" w:styleId="506F7C6274E24E439CC13150D83CBD39">
    <w:name w:val="506F7C6274E24E439CC13150D83CBD39"/>
    <w:rsid w:val="00A47DAA"/>
  </w:style>
  <w:style w:type="paragraph" w:customStyle="1" w:styleId="3199AC0CE6704C2B8CCA0FE95F3254FE">
    <w:name w:val="3199AC0CE6704C2B8CCA0FE95F3254FE"/>
    <w:rsid w:val="00A47DAA"/>
  </w:style>
  <w:style w:type="paragraph" w:customStyle="1" w:styleId="E347A8014B2D4C7EB8A9240A2BF2680E">
    <w:name w:val="E347A8014B2D4C7EB8A9240A2BF2680E"/>
    <w:rsid w:val="00A47DAA"/>
  </w:style>
  <w:style w:type="paragraph" w:customStyle="1" w:styleId="BE9CDF3A14DE44E0A8CF810C0CC9F709">
    <w:name w:val="BE9CDF3A14DE44E0A8CF810C0CC9F709"/>
    <w:rsid w:val="00A47DAA"/>
  </w:style>
  <w:style w:type="paragraph" w:customStyle="1" w:styleId="75D9E30A338045C8AEB166894151F0E8">
    <w:name w:val="75D9E30A338045C8AEB166894151F0E8"/>
    <w:rsid w:val="00A47DAA"/>
  </w:style>
  <w:style w:type="paragraph" w:customStyle="1" w:styleId="809C6A1BFEF447D5B81AD4F12ECFDD1E">
    <w:name w:val="809C6A1BFEF447D5B81AD4F12ECFDD1E"/>
    <w:rsid w:val="00A47DAA"/>
  </w:style>
  <w:style w:type="paragraph" w:customStyle="1" w:styleId="EA6F5067C0B24F32BC335A8C2A458E9E">
    <w:name w:val="EA6F5067C0B24F32BC335A8C2A458E9E"/>
    <w:rsid w:val="00A47DAA"/>
  </w:style>
  <w:style w:type="paragraph" w:customStyle="1" w:styleId="E93D2862E84D4F2C8A227BCCAE805CB0">
    <w:name w:val="E93D2862E84D4F2C8A227BCCAE805CB0"/>
    <w:rsid w:val="00A47DAA"/>
  </w:style>
  <w:style w:type="paragraph" w:customStyle="1" w:styleId="6FC270A3D77F49A0910D0EB4692A9EAA">
    <w:name w:val="6FC270A3D77F49A0910D0EB4692A9EAA"/>
    <w:rsid w:val="00A47DAA"/>
  </w:style>
  <w:style w:type="paragraph" w:customStyle="1" w:styleId="646ECC7DF33D48319FE94A0A3E88F43A">
    <w:name w:val="646ECC7DF33D48319FE94A0A3E88F43A"/>
    <w:rsid w:val="00A47DAA"/>
  </w:style>
  <w:style w:type="paragraph" w:customStyle="1" w:styleId="2000539FAAE8424392DB9E1634BF4AFB">
    <w:name w:val="2000539FAAE8424392DB9E1634BF4AFB"/>
    <w:rsid w:val="00A47DAA"/>
  </w:style>
  <w:style w:type="paragraph" w:customStyle="1" w:styleId="8BD5A5AF3FD5491FA3371491C6544CC7">
    <w:name w:val="8BD5A5AF3FD5491FA3371491C6544CC7"/>
    <w:rsid w:val="00A47DAA"/>
  </w:style>
  <w:style w:type="paragraph" w:customStyle="1" w:styleId="2652B4D4171048DFAAABD0C86DB86F22">
    <w:name w:val="2652B4D4171048DFAAABD0C86DB86F22"/>
    <w:rsid w:val="00A47DAA"/>
  </w:style>
  <w:style w:type="paragraph" w:customStyle="1" w:styleId="2E958B228FB1428D81224C4BF3779D9E">
    <w:name w:val="2E958B228FB1428D81224C4BF3779D9E"/>
    <w:rsid w:val="00A47DAA"/>
  </w:style>
  <w:style w:type="paragraph" w:customStyle="1" w:styleId="0D84FEA44D69465C9E90A847F4789DEB">
    <w:name w:val="0D84FEA44D69465C9E90A847F4789DEB"/>
    <w:rsid w:val="00A47DAA"/>
  </w:style>
  <w:style w:type="paragraph" w:customStyle="1" w:styleId="9CBFCD1FE696461DBE6EAC54B09AC730">
    <w:name w:val="9CBFCD1FE696461DBE6EAC54B09AC730"/>
    <w:rsid w:val="00A47DAA"/>
  </w:style>
  <w:style w:type="paragraph" w:customStyle="1" w:styleId="0A33D6C37E7E436FAAA5645B90F522D9">
    <w:name w:val="0A33D6C37E7E436FAAA5645B90F522D9"/>
    <w:rsid w:val="00A47DAA"/>
  </w:style>
  <w:style w:type="paragraph" w:customStyle="1" w:styleId="E71862F58C2E4792B19943A8B4A27607">
    <w:name w:val="E71862F58C2E4792B19943A8B4A27607"/>
    <w:rsid w:val="00A47DAA"/>
  </w:style>
  <w:style w:type="paragraph" w:customStyle="1" w:styleId="15C3E6A0FE41486C986B19BC66B10783">
    <w:name w:val="15C3E6A0FE41486C986B19BC66B10783"/>
    <w:rsid w:val="00A47DAA"/>
  </w:style>
  <w:style w:type="paragraph" w:customStyle="1" w:styleId="871D90BE092A4DFB8541278BA4EDD80D">
    <w:name w:val="871D90BE092A4DFB8541278BA4EDD80D"/>
    <w:rsid w:val="00A47DAA"/>
  </w:style>
  <w:style w:type="paragraph" w:customStyle="1" w:styleId="8B63F81799F04A88B21B7DA2828CCAD4">
    <w:name w:val="8B63F81799F04A88B21B7DA2828CCAD4"/>
    <w:rsid w:val="00A47DAA"/>
  </w:style>
  <w:style w:type="paragraph" w:customStyle="1" w:styleId="90CB5A631BF041ABA39FE20C8323E413">
    <w:name w:val="90CB5A631BF041ABA39FE20C8323E413"/>
    <w:rsid w:val="00A47DAA"/>
  </w:style>
  <w:style w:type="character" w:styleId="Textedelespacerserv">
    <w:name w:val="Placeholder Text"/>
    <w:basedOn w:val="Policepardfaut"/>
    <w:uiPriority w:val="99"/>
    <w:semiHidden/>
    <w:rsid w:val="007848BF"/>
    <w:rPr>
      <w:color w:val="808080"/>
    </w:rPr>
  </w:style>
  <w:style w:type="paragraph" w:customStyle="1" w:styleId="2663667A45AE4E869E21C727B636A9BD">
    <w:name w:val="2663667A45AE4E869E21C727B636A9BD"/>
    <w:rsid w:val="000D741C"/>
  </w:style>
  <w:style w:type="paragraph" w:customStyle="1" w:styleId="031CBBFEDFBD43608C915D6B8892F706">
    <w:name w:val="031CBBFEDFBD43608C915D6B8892F706"/>
    <w:rsid w:val="000D741C"/>
  </w:style>
  <w:style w:type="paragraph" w:customStyle="1" w:styleId="E623C364DE1F4ED59722BC093043BFC1">
    <w:name w:val="E623C364DE1F4ED59722BC093043BFC1"/>
    <w:rsid w:val="000D741C"/>
  </w:style>
  <w:style w:type="paragraph" w:customStyle="1" w:styleId="C9D48D4DD3AD48D0A02E13333DFCC32F">
    <w:name w:val="C9D48D4DD3AD48D0A02E13333DFCC32F"/>
    <w:rsid w:val="000D741C"/>
  </w:style>
  <w:style w:type="paragraph" w:customStyle="1" w:styleId="60AAD36CE90A4AF089E057C50A506B7D">
    <w:name w:val="60AAD36CE90A4AF089E057C50A506B7D"/>
    <w:rsid w:val="000D741C"/>
  </w:style>
  <w:style w:type="paragraph" w:customStyle="1" w:styleId="D7EA38F540AC4814B9AFA138F9E80ACB">
    <w:name w:val="D7EA38F540AC4814B9AFA138F9E80ACB"/>
    <w:rsid w:val="000D741C"/>
  </w:style>
  <w:style w:type="paragraph" w:customStyle="1" w:styleId="06000FCBC0B44D2FBD5AC97675AAB1AE">
    <w:name w:val="06000FCBC0B44D2FBD5AC97675AAB1AE"/>
    <w:rsid w:val="000D741C"/>
  </w:style>
  <w:style w:type="paragraph" w:customStyle="1" w:styleId="F5295708ED60460092B371058550AF8F">
    <w:name w:val="F5295708ED60460092B371058550AF8F"/>
    <w:rsid w:val="000D741C"/>
  </w:style>
  <w:style w:type="paragraph" w:customStyle="1" w:styleId="D156ECBB9AB34B5C864DE4A27E7035EF">
    <w:name w:val="D156ECBB9AB34B5C864DE4A27E7035EF"/>
    <w:rsid w:val="000D741C"/>
  </w:style>
  <w:style w:type="paragraph" w:customStyle="1" w:styleId="2EE71DE5386048ABB6D4ECE09646E499">
    <w:name w:val="2EE71DE5386048ABB6D4ECE09646E499"/>
    <w:rsid w:val="000D741C"/>
  </w:style>
  <w:style w:type="paragraph" w:customStyle="1" w:styleId="E56E6C5F102044BDAABFE98BB1BFE9A0">
    <w:name w:val="E56E6C5F102044BDAABFE98BB1BFE9A0"/>
    <w:rsid w:val="000D741C"/>
  </w:style>
  <w:style w:type="paragraph" w:customStyle="1" w:styleId="8BD6F4684DDD4124800FB3D159F77E50">
    <w:name w:val="8BD6F4684DDD4124800FB3D159F77E50"/>
    <w:rsid w:val="000D741C"/>
  </w:style>
  <w:style w:type="paragraph" w:customStyle="1" w:styleId="187B31B027A74573A85421DAAD105246">
    <w:name w:val="187B31B027A74573A85421DAAD105246"/>
    <w:rsid w:val="000D741C"/>
  </w:style>
  <w:style w:type="paragraph" w:customStyle="1" w:styleId="4852B5C765434F44AD25A60F463CA4C7">
    <w:name w:val="4852B5C765434F44AD25A60F463CA4C7"/>
    <w:rsid w:val="000D741C"/>
  </w:style>
  <w:style w:type="paragraph" w:customStyle="1" w:styleId="B346A07E78764941B03F4087160ED964">
    <w:name w:val="B346A07E78764941B03F4087160ED964"/>
    <w:rsid w:val="000D741C"/>
  </w:style>
  <w:style w:type="paragraph" w:customStyle="1" w:styleId="E492E50072FF4F9BBF2B921F468EBA61">
    <w:name w:val="E492E50072FF4F9BBF2B921F468EBA61"/>
    <w:rsid w:val="000D741C"/>
  </w:style>
  <w:style w:type="paragraph" w:customStyle="1" w:styleId="67485A97E056409380663C9CA387664F">
    <w:name w:val="67485A97E056409380663C9CA387664F"/>
    <w:rsid w:val="000D741C"/>
  </w:style>
  <w:style w:type="paragraph" w:customStyle="1" w:styleId="77B8D966AD024B358AB6AAF5111B5FAF">
    <w:name w:val="77B8D966AD024B358AB6AAF5111B5FAF"/>
    <w:rsid w:val="000D741C"/>
  </w:style>
  <w:style w:type="paragraph" w:customStyle="1" w:styleId="68C22DD64CCB496085CBFB889D17DDC0">
    <w:name w:val="68C22DD64CCB496085CBFB889D17DDC0"/>
    <w:rsid w:val="000D741C"/>
  </w:style>
  <w:style w:type="paragraph" w:customStyle="1" w:styleId="7544CA40E3B64D86A042EB53AE3D55E1">
    <w:name w:val="7544CA40E3B64D86A042EB53AE3D55E1"/>
    <w:rsid w:val="000D741C"/>
  </w:style>
  <w:style w:type="paragraph" w:customStyle="1" w:styleId="132B8CBD281E4C92BF14E046092CBC1D">
    <w:name w:val="132B8CBD281E4C92BF14E046092CBC1D"/>
    <w:rsid w:val="000D741C"/>
  </w:style>
  <w:style w:type="paragraph" w:customStyle="1" w:styleId="D017826849FE4ECD9482454740C4F62A">
    <w:name w:val="D017826849FE4ECD9482454740C4F62A"/>
    <w:rsid w:val="000D741C"/>
  </w:style>
  <w:style w:type="paragraph" w:customStyle="1" w:styleId="4F52CB7B9AA74650AA2D661C52B230FD">
    <w:name w:val="4F52CB7B9AA74650AA2D661C52B230FD"/>
    <w:rsid w:val="000D741C"/>
  </w:style>
  <w:style w:type="paragraph" w:customStyle="1" w:styleId="97B85F91D5AF4187A29DC90A6D1513C6">
    <w:name w:val="97B85F91D5AF4187A29DC90A6D1513C6"/>
    <w:rsid w:val="000D741C"/>
  </w:style>
  <w:style w:type="paragraph" w:customStyle="1" w:styleId="FF033B40E9F6434FBF0A3ECAA929B651">
    <w:name w:val="FF033B40E9F6434FBF0A3ECAA929B651"/>
    <w:rsid w:val="000D741C"/>
  </w:style>
  <w:style w:type="paragraph" w:customStyle="1" w:styleId="38A170790ED946B6B27D70DB569BF0A3">
    <w:name w:val="38A170790ED946B6B27D70DB569BF0A3"/>
    <w:rsid w:val="000D741C"/>
  </w:style>
  <w:style w:type="paragraph" w:customStyle="1" w:styleId="6F5BEA5B7A864BBFA0A3EAE799C0F774">
    <w:name w:val="6F5BEA5B7A864BBFA0A3EAE799C0F774"/>
    <w:rsid w:val="000D741C"/>
  </w:style>
  <w:style w:type="paragraph" w:customStyle="1" w:styleId="F8644D1521EB4D7C905FDB144DEC3B0F">
    <w:name w:val="F8644D1521EB4D7C905FDB144DEC3B0F"/>
    <w:rsid w:val="000D741C"/>
  </w:style>
  <w:style w:type="paragraph" w:customStyle="1" w:styleId="CCD71D19953F480D88A2013B4DD8D7B3">
    <w:name w:val="CCD71D19953F480D88A2013B4DD8D7B3"/>
    <w:rsid w:val="000D741C"/>
  </w:style>
  <w:style w:type="paragraph" w:customStyle="1" w:styleId="7D4AA6812D064DFA9996218A985F6F72">
    <w:name w:val="7D4AA6812D064DFA9996218A985F6F72"/>
    <w:rsid w:val="000D741C"/>
  </w:style>
  <w:style w:type="paragraph" w:customStyle="1" w:styleId="78466BD9656741BAB6F752B0C1BD9E46">
    <w:name w:val="78466BD9656741BAB6F752B0C1BD9E46"/>
    <w:rsid w:val="000D741C"/>
  </w:style>
  <w:style w:type="paragraph" w:customStyle="1" w:styleId="E00CA28E7E594DC48F9C94F0A440914E">
    <w:name w:val="E00CA28E7E594DC48F9C94F0A440914E"/>
    <w:rsid w:val="000D741C"/>
  </w:style>
  <w:style w:type="paragraph" w:customStyle="1" w:styleId="E4688DD6E7B948A1BD1CAEF450272476">
    <w:name w:val="E4688DD6E7B948A1BD1CAEF450272476"/>
    <w:rsid w:val="000D741C"/>
  </w:style>
  <w:style w:type="paragraph" w:customStyle="1" w:styleId="0CA4D3DA30B84BD9B412CE84CFAB67D9">
    <w:name w:val="0CA4D3DA30B84BD9B412CE84CFAB67D9"/>
    <w:rsid w:val="000D741C"/>
  </w:style>
  <w:style w:type="paragraph" w:customStyle="1" w:styleId="9AA0492FCE3243C0A989FAA0AFCB1406">
    <w:name w:val="9AA0492FCE3243C0A989FAA0AFCB1406"/>
    <w:rsid w:val="000D741C"/>
  </w:style>
  <w:style w:type="paragraph" w:customStyle="1" w:styleId="DD70D1057A424180B65713A0589CD3FF">
    <w:name w:val="DD70D1057A424180B65713A0589CD3FF"/>
    <w:rsid w:val="000D741C"/>
  </w:style>
  <w:style w:type="paragraph" w:customStyle="1" w:styleId="3A0F590111304ADCA32F23E7D9151C64">
    <w:name w:val="3A0F590111304ADCA32F23E7D9151C64"/>
    <w:rsid w:val="000D741C"/>
  </w:style>
  <w:style w:type="paragraph" w:customStyle="1" w:styleId="2869AEC228544C63B88693A308429B72">
    <w:name w:val="2869AEC228544C63B88693A308429B72"/>
    <w:rsid w:val="000D741C"/>
  </w:style>
  <w:style w:type="paragraph" w:customStyle="1" w:styleId="693FC6D0D617408AB56806C2703FC569">
    <w:name w:val="693FC6D0D617408AB56806C2703FC569"/>
    <w:rsid w:val="000D741C"/>
  </w:style>
  <w:style w:type="paragraph" w:customStyle="1" w:styleId="0601FADF230F4798A7C893DAEED284B5">
    <w:name w:val="0601FADF230F4798A7C893DAEED284B5"/>
    <w:rsid w:val="000D741C"/>
  </w:style>
  <w:style w:type="paragraph" w:customStyle="1" w:styleId="A911CCFA1B7D45F5A847D1040839A534">
    <w:name w:val="A911CCFA1B7D45F5A847D1040839A534"/>
    <w:rsid w:val="000D741C"/>
  </w:style>
  <w:style w:type="paragraph" w:customStyle="1" w:styleId="9503855E42744C279131C6374D2AEEBD">
    <w:name w:val="9503855E42744C279131C6374D2AEEBD"/>
    <w:rsid w:val="000D741C"/>
  </w:style>
  <w:style w:type="paragraph" w:customStyle="1" w:styleId="12656C4964714318BF1A907D75BEE86F">
    <w:name w:val="12656C4964714318BF1A907D75BEE86F"/>
    <w:rsid w:val="000D741C"/>
  </w:style>
  <w:style w:type="paragraph" w:customStyle="1" w:styleId="F3DFEA3821A6471A84B7F8C2B748F120">
    <w:name w:val="F3DFEA3821A6471A84B7F8C2B748F120"/>
    <w:rsid w:val="000D741C"/>
  </w:style>
  <w:style w:type="paragraph" w:customStyle="1" w:styleId="EC369BC8F3FB4ED7984F9532840FAD66">
    <w:name w:val="EC369BC8F3FB4ED7984F9532840FAD66"/>
    <w:rsid w:val="000D741C"/>
  </w:style>
  <w:style w:type="paragraph" w:customStyle="1" w:styleId="94686A1E791C4BE6BB56779BAE4781AE">
    <w:name w:val="94686A1E791C4BE6BB56779BAE4781AE"/>
    <w:rsid w:val="000D741C"/>
  </w:style>
  <w:style w:type="paragraph" w:customStyle="1" w:styleId="5B5A9D2DB974467EAF1C6F1743F6AD4B">
    <w:name w:val="5B5A9D2DB974467EAF1C6F1743F6AD4B"/>
    <w:rsid w:val="000D741C"/>
  </w:style>
  <w:style w:type="paragraph" w:customStyle="1" w:styleId="A31E010C26D042A9B23ADB670A4CD2C5">
    <w:name w:val="A31E010C26D042A9B23ADB670A4CD2C5"/>
    <w:rsid w:val="000D741C"/>
  </w:style>
  <w:style w:type="paragraph" w:customStyle="1" w:styleId="2EEA82480BA94939A568803658DF0996">
    <w:name w:val="2EEA82480BA94939A568803658DF0996"/>
    <w:rsid w:val="000D741C"/>
  </w:style>
  <w:style w:type="paragraph" w:customStyle="1" w:styleId="9CABE01C3376482FAB853CA0A468423E">
    <w:name w:val="9CABE01C3376482FAB853CA0A468423E"/>
    <w:rsid w:val="000D741C"/>
  </w:style>
  <w:style w:type="paragraph" w:customStyle="1" w:styleId="E0A9FF9BC373402CAD152C069AC9D2DD">
    <w:name w:val="E0A9FF9BC373402CAD152C069AC9D2DD"/>
    <w:rsid w:val="000D741C"/>
  </w:style>
  <w:style w:type="paragraph" w:customStyle="1" w:styleId="11B17622EB664B4BB1350312D9CBD353">
    <w:name w:val="11B17622EB664B4BB1350312D9CBD353"/>
    <w:rsid w:val="000D741C"/>
  </w:style>
  <w:style w:type="paragraph" w:customStyle="1" w:styleId="FF46F3A4EF894DE5A7A730FA59D1014C">
    <w:name w:val="FF46F3A4EF894DE5A7A730FA59D1014C"/>
    <w:rsid w:val="000D741C"/>
  </w:style>
  <w:style w:type="paragraph" w:customStyle="1" w:styleId="40FF93C7B6AE40C5A8C69D18E4610B88">
    <w:name w:val="40FF93C7B6AE40C5A8C69D18E4610B88"/>
    <w:rsid w:val="000D741C"/>
  </w:style>
  <w:style w:type="paragraph" w:customStyle="1" w:styleId="8479EFBEADAA4A6EA71F3F60C8FCBABD">
    <w:name w:val="8479EFBEADAA4A6EA71F3F60C8FCBABD"/>
    <w:rsid w:val="000D741C"/>
  </w:style>
  <w:style w:type="paragraph" w:customStyle="1" w:styleId="2D13C5C861C9412CABF5B8E32803907D">
    <w:name w:val="2D13C5C861C9412CABF5B8E32803907D"/>
    <w:rsid w:val="000D741C"/>
  </w:style>
  <w:style w:type="paragraph" w:customStyle="1" w:styleId="C4E105594A814DF4845ACAAF402EA654">
    <w:name w:val="C4E105594A814DF4845ACAAF402EA654"/>
    <w:rsid w:val="000D741C"/>
  </w:style>
  <w:style w:type="paragraph" w:customStyle="1" w:styleId="A33A3E297F8E4C7B8A3C78BD825F6E2F">
    <w:name w:val="A33A3E297F8E4C7B8A3C78BD825F6E2F"/>
    <w:rsid w:val="000D741C"/>
  </w:style>
  <w:style w:type="paragraph" w:customStyle="1" w:styleId="07EFC52E1B694D07A7690F5BAF700FB7">
    <w:name w:val="07EFC52E1B694D07A7690F5BAF700FB7"/>
    <w:rsid w:val="000D741C"/>
  </w:style>
  <w:style w:type="paragraph" w:customStyle="1" w:styleId="673275E41B2F477CA50DEA175D7EF0EF">
    <w:name w:val="673275E41B2F477CA50DEA175D7EF0EF"/>
    <w:rsid w:val="000D741C"/>
  </w:style>
  <w:style w:type="paragraph" w:customStyle="1" w:styleId="913B85D0854345A2AF9288EAF9DB7077">
    <w:name w:val="913B85D0854345A2AF9288EAF9DB7077"/>
    <w:rsid w:val="000D741C"/>
  </w:style>
  <w:style w:type="paragraph" w:customStyle="1" w:styleId="241D774F748C46D58B5C4DF51FF1599F">
    <w:name w:val="241D774F748C46D58B5C4DF51FF1599F"/>
    <w:rsid w:val="000D741C"/>
  </w:style>
  <w:style w:type="paragraph" w:customStyle="1" w:styleId="1460B891E93A4A7A8A1A209840B9A1F7">
    <w:name w:val="1460B891E93A4A7A8A1A209840B9A1F7"/>
    <w:rsid w:val="000D741C"/>
  </w:style>
  <w:style w:type="paragraph" w:customStyle="1" w:styleId="BE9C80F5466B4CAC81882473FA2551ED">
    <w:name w:val="BE9C80F5466B4CAC81882473FA2551ED"/>
    <w:rsid w:val="000D741C"/>
  </w:style>
  <w:style w:type="paragraph" w:customStyle="1" w:styleId="AF2819C16D2B4E579C7464524A4CACAC">
    <w:name w:val="AF2819C16D2B4E579C7464524A4CACAC"/>
    <w:rsid w:val="000D741C"/>
  </w:style>
  <w:style w:type="paragraph" w:customStyle="1" w:styleId="C1B25D1F242840AFABA320A9F83263F1">
    <w:name w:val="C1B25D1F242840AFABA320A9F83263F1"/>
    <w:rsid w:val="000D741C"/>
  </w:style>
  <w:style w:type="paragraph" w:customStyle="1" w:styleId="1B0DAFEB89C34F04BAA43FFFA4B6026D">
    <w:name w:val="1B0DAFEB89C34F04BAA43FFFA4B6026D"/>
    <w:rsid w:val="00A07ADE"/>
  </w:style>
  <w:style w:type="paragraph" w:customStyle="1" w:styleId="46FCB5232C8C464DAE34E8231CAB7BD8">
    <w:name w:val="46FCB5232C8C464DAE34E8231CAB7BD8"/>
    <w:rsid w:val="00A07ADE"/>
  </w:style>
  <w:style w:type="paragraph" w:customStyle="1" w:styleId="A17F13CB2FD54F4CA732D7CFC2B8E256">
    <w:name w:val="A17F13CB2FD54F4CA732D7CFC2B8E256"/>
    <w:rsid w:val="00A07ADE"/>
  </w:style>
  <w:style w:type="paragraph" w:customStyle="1" w:styleId="8CF6BCFF3C7A47E9A124EF5497FCDE6E">
    <w:name w:val="8CF6BCFF3C7A47E9A124EF5497FCDE6E"/>
    <w:rsid w:val="00A07ADE"/>
  </w:style>
  <w:style w:type="paragraph" w:customStyle="1" w:styleId="C827715FCA6C4092B89506F76D5C2C86">
    <w:name w:val="C827715FCA6C4092B89506F76D5C2C86"/>
    <w:rsid w:val="00A07ADE"/>
  </w:style>
  <w:style w:type="paragraph" w:customStyle="1" w:styleId="FF9E378FF20B4592894EAC35C1A4C6F0">
    <w:name w:val="FF9E378FF20B4592894EAC35C1A4C6F0"/>
    <w:rsid w:val="00A07ADE"/>
  </w:style>
  <w:style w:type="paragraph" w:customStyle="1" w:styleId="3D2ECA89DFF342E590F4F2521C730CA1">
    <w:name w:val="3D2ECA89DFF342E590F4F2521C730CA1"/>
    <w:rsid w:val="00A07ADE"/>
  </w:style>
  <w:style w:type="paragraph" w:customStyle="1" w:styleId="ABD36143049446F7A0D494FDE00C1339">
    <w:name w:val="ABD36143049446F7A0D494FDE00C1339"/>
    <w:rsid w:val="00A07ADE"/>
  </w:style>
  <w:style w:type="paragraph" w:customStyle="1" w:styleId="108230BA541F48A5B9559E6C6BD64701">
    <w:name w:val="108230BA541F48A5B9559E6C6BD64701"/>
    <w:rsid w:val="00A07ADE"/>
  </w:style>
  <w:style w:type="paragraph" w:customStyle="1" w:styleId="47EB07AE492B4FDEA3E110F9CE7E821F">
    <w:name w:val="47EB07AE492B4FDEA3E110F9CE7E821F"/>
    <w:rsid w:val="00A07ADE"/>
  </w:style>
  <w:style w:type="paragraph" w:customStyle="1" w:styleId="352D69DC61A0401587696BC2D4BF4EDE">
    <w:name w:val="352D69DC61A0401587696BC2D4BF4EDE"/>
    <w:rsid w:val="00A07ADE"/>
  </w:style>
  <w:style w:type="paragraph" w:customStyle="1" w:styleId="37D2D2A5535544D1B77071ED5434C3F6">
    <w:name w:val="37D2D2A5535544D1B77071ED5434C3F6"/>
    <w:rsid w:val="00A07ADE"/>
  </w:style>
  <w:style w:type="paragraph" w:customStyle="1" w:styleId="32A8B168819C4E0D9BB2BCF40FEC31F0">
    <w:name w:val="32A8B168819C4E0D9BB2BCF40FEC31F0"/>
    <w:rsid w:val="00841C8C"/>
  </w:style>
  <w:style w:type="paragraph" w:customStyle="1" w:styleId="4A2FD6494B25415BA7B541BC5BCF2384">
    <w:name w:val="4A2FD6494B25415BA7B541BC5BCF2384"/>
    <w:rsid w:val="00841C8C"/>
  </w:style>
  <w:style w:type="paragraph" w:customStyle="1" w:styleId="01802BF42CCD4CC39434FC642E599945">
    <w:name w:val="01802BF42CCD4CC39434FC642E599945"/>
    <w:rsid w:val="00841C8C"/>
  </w:style>
  <w:style w:type="paragraph" w:customStyle="1" w:styleId="99F8BC31C5EA4BAC92D9BC75416531E2">
    <w:name w:val="99F8BC31C5EA4BAC92D9BC75416531E2"/>
    <w:rsid w:val="00841C8C"/>
  </w:style>
  <w:style w:type="paragraph" w:customStyle="1" w:styleId="45BD2E807BEF4A759C0EF320D517B1B3">
    <w:name w:val="45BD2E807BEF4A759C0EF320D517B1B3"/>
    <w:rsid w:val="001A7E6C"/>
  </w:style>
  <w:style w:type="paragraph" w:customStyle="1" w:styleId="F5A10CFA7D9F4911A94D04609CEDC2C3">
    <w:name w:val="F5A10CFA7D9F4911A94D04609CEDC2C3"/>
    <w:rsid w:val="001A7E6C"/>
  </w:style>
  <w:style w:type="paragraph" w:customStyle="1" w:styleId="F7EF330FF8C74C87ADE1799A8F283355">
    <w:name w:val="F7EF330FF8C74C87ADE1799A8F283355"/>
    <w:rsid w:val="001A7E6C"/>
  </w:style>
  <w:style w:type="paragraph" w:customStyle="1" w:styleId="FB3663C0199945029B839CB0CD6D98F2">
    <w:name w:val="FB3663C0199945029B839CB0CD6D98F2"/>
    <w:rsid w:val="001A7E6C"/>
  </w:style>
  <w:style w:type="paragraph" w:customStyle="1" w:styleId="EE7763D2661D449FA020961FB1AA944E">
    <w:name w:val="EE7763D2661D449FA020961FB1AA944E"/>
    <w:rsid w:val="001A7E6C"/>
  </w:style>
  <w:style w:type="paragraph" w:customStyle="1" w:styleId="8CB239D8D5FD4494BB6D183654C4FD5F">
    <w:name w:val="8CB239D8D5FD4494BB6D183654C4FD5F"/>
    <w:rsid w:val="001A7E6C"/>
  </w:style>
  <w:style w:type="paragraph" w:customStyle="1" w:styleId="69BF28336430484FA0E7550B76086882">
    <w:name w:val="69BF28336430484FA0E7550B76086882"/>
    <w:rsid w:val="001A7E6C"/>
  </w:style>
  <w:style w:type="paragraph" w:customStyle="1" w:styleId="60300D6100A543F88117E07D7CCCDF05">
    <w:name w:val="60300D6100A543F88117E07D7CCCDF05"/>
    <w:rsid w:val="001A7E6C"/>
  </w:style>
  <w:style w:type="paragraph" w:customStyle="1" w:styleId="A11464FCD742447F99B082211D9FFF83">
    <w:name w:val="A11464FCD742447F99B082211D9FFF83"/>
    <w:rsid w:val="001A7E6C"/>
  </w:style>
  <w:style w:type="paragraph" w:customStyle="1" w:styleId="D85E55E0266648D98A17D9F7F4B2F166">
    <w:name w:val="D85E55E0266648D98A17D9F7F4B2F166"/>
    <w:rsid w:val="00217EDE"/>
  </w:style>
  <w:style w:type="paragraph" w:customStyle="1" w:styleId="AD6577D7792B40308CF60529A63BE439">
    <w:name w:val="AD6577D7792B40308CF60529A63BE439"/>
    <w:rsid w:val="006F1D77"/>
  </w:style>
  <w:style w:type="paragraph" w:customStyle="1" w:styleId="CB751CF4D03C41CCB31BE734BE443753">
    <w:name w:val="CB751CF4D03C41CCB31BE734BE443753"/>
    <w:rsid w:val="003B4844"/>
  </w:style>
  <w:style w:type="paragraph" w:customStyle="1" w:styleId="7733430563E34C9D95177FD4751726E7">
    <w:name w:val="7733430563E34C9D95177FD4751726E7"/>
    <w:rsid w:val="003B4844"/>
  </w:style>
  <w:style w:type="paragraph" w:customStyle="1" w:styleId="63FB5CCFD3294262864F86196DA668D6">
    <w:name w:val="63FB5CCFD3294262864F86196DA668D6"/>
    <w:rsid w:val="003B4844"/>
  </w:style>
  <w:style w:type="paragraph" w:customStyle="1" w:styleId="E2CE672D54CE4278B0616981DDE1B369">
    <w:name w:val="E2CE672D54CE4278B0616981DDE1B369"/>
    <w:rsid w:val="003B4844"/>
  </w:style>
  <w:style w:type="paragraph" w:customStyle="1" w:styleId="E5120A95989340D9A917806293311064">
    <w:name w:val="E5120A95989340D9A917806293311064"/>
    <w:rsid w:val="003B4844"/>
  </w:style>
  <w:style w:type="paragraph" w:customStyle="1" w:styleId="DD94CF3799964F6CAB68F47F055AA650">
    <w:name w:val="DD94CF3799964F6CAB68F47F055AA650"/>
    <w:rsid w:val="003B4844"/>
  </w:style>
  <w:style w:type="paragraph" w:customStyle="1" w:styleId="8A40FB2AFD6C46B7B7FC792CACD669DC">
    <w:name w:val="8A40FB2AFD6C46B7B7FC792CACD669DC"/>
    <w:rsid w:val="003B4844"/>
  </w:style>
  <w:style w:type="paragraph" w:customStyle="1" w:styleId="38D68DE120C64F5DB0EAECABE63A9877">
    <w:name w:val="38D68DE120C64F5DB0EAECABE63A9877"/>
    <w:rsid w:val="003B4844"/>
  </w:style>
  <w:style w:type="paragraph" w:customStyle="1" w:styleId="7925110020994117953077617C672293">
    <w:name w:val="7925110020994117953077617C672293"/>
    <w:rsid w:val="003B4844"/>
  </w:style>
  <w:style w:type="paragraph" w:customStyle="1" w:styleId="1D5C89A25A9F40A2BEEA557ECB980184">
    <w:name w:val="1D5C89A25A9F40A2BEEA557ECB980184"/>
    <w:rsid w:val="003B4844"/>
  </w:style>
  <w:style w:type="paragraph" w:customStyle="1" w:styleId="CBFFD8D0AB084CF283AC82A3EFC13941">
    <w:name w:val="CBFFD8D0AB084CF283AC82A3EFC13941"/>
    <w:rsid w:val="003B4844"/>
  </w:style>
  <w:style w:type="paragraph" w:customStyle="1" w:styleId="2594595A7BB64253A23A2B55BE267D40">
    <w:name w:val="2594595A7BB64253A23A2B55BE267D40"/>
    <w:rsid w:val="007848BF"/>
  </w:style>
  <w:style w:type="paragraph" w:customStyle="1" w:styleId="77D698BD8EFD4B2C8C38D648779E022B">
    <w:name w:val="77D698BD8EFD4B2C8C38D648779E022B"/>
    <w:rsid w:val="007848BF"/>
  </w:style>
  <w:style w:type="paragraph" w:customStyle="1" w:styleId="C908582538B342A0BF0844F6A770A579">
    <w:name w:val="C908582538B342A0BF0844F6A770A579"/>
    <w:rsid w:val="007848B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Business Theme to use">
  <a:themeElements>
    <a:clrScheme name="BUS_Activity Based Cost Tracker">
      <a:dk1>
        <a:sysClr val="windowText" lastClr="000000"/>
      </a:dk1>
      <a:lt1>
        <a:sysClr val="window" lastClr="FFFFFF"/>
      </a:lt1>
      <a:dk2>
        <a:srgbClr val="1F497D"/>
      </a:dk2>
      <a:lt2>
        <a:srgbClr val="EEECE1"/>
      </a:lt2>
      <a:accent1>
        <a:srgbClr val="F7F5E6"/>
      </a:accent1>
      <a:accent2>
        <a:srgbClr val="333A56"/>
      </a:accent2>
      <a:accent3>
        <a:srgbClr val="52658F"/>
      </a:accent3>
      <a:accent4>
        <a:srgbClr val="E8E8E8"/>
      </a:accent4>
      <a:accent5>
        <a:srgbClr val="000000"/>
      </a:accent5>
      <a:accent6>
        <a:srgbClr val="8A8A8A"/>
      </a:accent6>
      <a:hlink>
        <a:srgbClr val="0096D2"/>
      </a:hlink>
      <a:folHlink>
        <a:srgbClr val="00578B"/>
      </a:folHlink>
    </a:clrScheme>
    <a:fontScheme name="Custom 53">
      <a:majorFont>
        <a:latin typeface="Franklin Gothic Book"/>
        <a:ea typeface=""/>
        <a:cs typeface=""/>
      </a:majorFont>
      <a:minorFont>
        <a:latin typeface="Franklin Gothic Book"/>
        <a:ea typeface=""/>
        <a:cs typeface=""/>
      </a:minorFont>
    </a:fontScheme>
    <a:fmtScheme name="Office">
      <a:fillStyleLst>
        <a:solidFill>
          <a:schemeClr val="phClr"/>
        </a:solidFill>
        <a:gradFill rotWithShape="1">
          <a:gsLst>
            <a:gs pos="0">
              <a:schemeClr val="phClr">
                <a:tint val="67000"/>
                <a:satMod val="105000"/>
                <a:lumMod val="110000"/>
              </a:schemeClr>
            </a:gs>
            <a:gs pos="50000">
              <a:schemeClr val="phClr">
                <a:tint val="73000"/>
                <a:satMod val="103000"/>
                <a:lumMod val="105000"/>
              </a:schemeClr>
            </a:gs>
            <a:gs pos="100000">
              <a:schemeClr val="phClr">
                <a:tint val="81000"/>
                <a:satMod val="109000"/>
                <a:lumMod val="105000"/>
              </a:schemeClr>
            </a:gs>
          </a:gsLst>
          <a:lin ang="5400000" scaled="0"/>
        </a:gradFill>
        <a:gradFill rotWithShape="1">
          <a:gsLst>
            <a:gs pos="0">
              <a:schemeClr val="phClr">
                <a:tint val="94000"/>
                <a:satMod val="103000"/>
                <a:lumMod val="102000"/>
              </a:schemeClr>
            </a:gs>
            <a:gs pos="50000">
              <a:schemeClr val="phClr">
                <a:shade val="100000"/>
                <a:satMod val="110000"/>
                <a:lumMod val="100000"/>
              </a:schemeClr>
            </a:gs>
            <a:gs pos="100000">
              <a:schemeClr val="phClr">
                <a:shade val="78000"/>
                <a:satMod val="120000"/>
                <a:lumMod val="99000"/>
              </a:schemeClr>
            </a:gs>
          </a:gsLst>
          <a:lin ang="5400000" scaled="0"/>
        </a:gradFill>
      </a:fillStyleLst>
      <a:lnStyleLst>
        <a:ln w="6350"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hade val="98000"/>
                <a:satMod val="150000"/>
                <a:lumMod val="102000"/>
              </a:schemeClr>
            </a:gs>
            <a:gs pos="50000">
              <a:schemeClr val="phClr">
                <a:tint val="98000"/>
                <a:shade val="90000"/>
                <a:satMod val="13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Dark" id="{D39323B7-B2D6-4C10-818B-A5CD4ACE85BD}" vid="{15FD9199-0511-4D87-8BFB-2FF3F0C5B5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8FD774-1B5E-437E-BA97-7C2A38EA27E6}">
  <ds:schemaRefs>
    <ds:schemaRef ds:uri="http://schemas.microsoft.com/sharepoint/v3/contenttype/forms"/>
  </ds:schemaRefs>
</ds:datastoreItem>
</file>

<file path=customXml/itemProps2.xml><?xml version="1.0" encoding="utf-8"?>
<ds:datastoreItem xmlns:ds="http://schemas.openxmlformats.org/officeDocument/2006/customXml" ds:itemID="{6CCD373B-0576-4E44-A284-0B50CBA69FE3}">
  <ds:schemaRefs>
    <ds:schemaRef ds:uri="http://schemas.microsoft.com/office/2006/metadata/properties"/>
    <ds:schemaRef ds:uri="http://schemas.microsoft.com/office/infopath/2007/PartnerControls"/>
    <ds:schemaRef ds:uri="71af3243-3dd4-4a8d-8c0d-dd76da1f02a5"/>
  </ds:schemaRefs>
</ds:datastoreItem>
</file>

<file path=customXml/itemProps3.xml><?xml version="1.0" encoding="utf-8"?>
<ds:datastoreItem xmlns:ds="http://schemas.openxmlformats.org/officeDocument/2006/customXml" ds:itemID="{BD0A489A-9285-41C3-9CE8-3D353681C6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3A27584-E4C2-4279-B827-E8CB4EBE3B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Formulaire de mise à jour pour cabinet - Santé.dotx</Template>
  <TotalTime>0</TotalTime>
  <Pages>8</Pages>
  <Words>2935</Words>
  <Characters>16147</Characters>
  <Application>Microsoft Office Word</Application>
  <DocSecurity>0</DocSecurity>
  <Lines>134</Lines>
  <Paragraphs>38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2024-06-28T09:34:00Z</dcterms:created>
  <dcterms:modified xsi:type="dcterms:W3CDTF">2025-05-09T06:54:00Z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